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C91" w:rsidRPr="00846AFC" w:rsidRDefault="00261C91" w:rsidP="00261C91">
      <w:pPr>
        <w:widowControl w:val="0"/>
        <w:jc w:val="center"/>
        <w:rPr>
          <w:rFonts w:ascii="Times New Roman" w:hAnsi="Times New Roman" w:cs="Times New Roman"/>
        </w:rPr>
      </w:pPr>
      <w:r w:rsidRPr="00846AFC">
        <w:rPr>
          <w:rFonts w:ascii="Times New Roman" w:hAnsi="Times New Roman" w:cs="Times New Roman"/>
          <w:noProof/>
          <w:lang w:val="ru-RU"/>
        </w:rPr>
        <w:drawing>
          <wp:inline distT="0" distB="0" distL="0" distR="0" wp14:anchorId="0811FD91" wp14:editId="35395D26">
            <wp:extent cx="638175" cy="676275"/>
            <wp:effectExtent l="0" t="0" r="0" b="0"/>
            <wp:docPr id="1" name="image1.jpg" descr="Logo dstu(конечный)"/>
            <wp:cNvGraphicFramePr/>
            <a:graphic xmlns:a="http://schemas.openxmlformats.org/drawingml/2006/main">
              <a:graphicData uri="http://schemas.openxmlformats.org/drawingml/2006/picture">
                <pic:pic xmlns:pic="http://schemas.openxmlformats.org/drawingml/2006/picture">
                  <pic:nvPicPr>
                    <pic:cNvPr id="1" name="image1.jpg" descr="Logo dstu(конечный)"/>
                    <pic:cNvPicPr preferRelativeResize="0"/>
                  </pic:nvPicPr>
                  <pic:blipFill>
                    <a:blip r:embed="rId5"/>
                    <a:srcRect/>
                    <a:stretch>
                      <a:fillRect/>
                    </a:stretch>
                  </pic:blipFill>
                  <pic:spPr>
                    <a:xfrm>
                      <a:off x="0" y="0"/>
                      <a:ext cx="638175" cy="676275"/>
                    </a:xfrm>
                    <a:prstGeom prst="rect">
                      <a:avLst/>
                    </a:prstGeom>
                  </pic:spPr>
                </pic:pic>
              </a:graphicData>
            </a:graphic>
          </wp:inline>
        </w:drawing>
      </w:r>
    </w:p>
    <w:p w:rsidR="00261C91" w:rsidRPr="00846AFC" w:rsidRDefault="00261C91" w:rsidP="00261C91">
      <w:pPr>
        <w:widowControl w:val="0"/>
        <w:ind w:hanging="426"/>
        <w:jc w:val="center"/>
        <w:rPr>
          <w:rFonts w:ascii="Times New Roman" w:hAnsi="Times New Roman" w:cs="Times New Roman"/>
        </w:rPr>
      </w:pPr>
      <w:r w:rsidRPr="00846AFC">
        <w:rPr>
          <w:rFonts w:ascii="Times New Roman" w:hAnsi="Times New Roman" w:cs="Times New Roman"/>
        </w:rPr>
        <w:t>МИНИСТЕРСТВО НАУКИ И ВЫСШЕГО ОБРАЗОВАНИЯ РОССИЙСКОЙ ФЕДЕРАЦИИ</w:t>
      </w:r>
    </w:p>
    <w:p w:rsidR="00261C91" w:rsidRPr="00846AFC" w:rsidRDefault="00261C91" w:rsidP="00261C91">
      <w:pPr>
        <w:widowControl w:val="0"/>
        <w:spacing w:before="120"/>
        <w:jc w:val="center"/>
        <w:rPr>
          <w:rFonts w:ascii="Times New Roman" w:hAnsi="Times New Roman" w:cs="Times New Roman"/>
          <w:b/>
          <w:bCs/>
        </w:rPr>
      </w:pPr>
      <w:r w:rsidRPr="00846AFC">
        <w:rPr>
          <w:rFonts w:ascii="Times New Roman" w:hAnsi="Times New Roman" w:cs="Times New Roman"/>
          <w:b/>
          <w:bCs/>
        </w:rPr>
        <w:t>ФЕДЕРАЛЬНОЕ ГОСУДАРСТВЕННОЕ БЮДЖЕТНОЕ ОБРАЗОВАТЕЛЬНОЕ УЧРЕЖДЕНИЕ ВЫСШЕГО ОБРАЗОВАНИЯ</w:t>
      </w:r>
    </w:p>
    <w:p w:rsidR="00261C91" w:rsidRPr="00846AFC" w:rsidRDefault="00261C91" w:rsidP="00261C91">
      <w:pPr>
        <w:widowControl w:val="0"/>
        <w:ind w:hanging="284"/>
        <w:jc w:val="center"/>
        <w:rPr>
          <w:rFonts w:ascii="Times New Roman" w:hAnsi="Times New Roman" w:cs="Times New Roman"/>
          <w:b/>
          <w:bCs/>
        </w:rPr>
      </w:pPr>
      <w:r w:rsidRPr="00846AFC">
        <w:rPr>
          <w:rFonts w:ascii="Times New Roman" w:hAnsi="Times New Roman" w:cs="Times New Roman"/>
          <w:b/>
          <w:bCs/>
        </w:rPr>
        <w:t>«ДОНСКОЙ ГОСУДАРСТВЕННЫЙ ТЕХНИЧЕСКИЙ УНИВЕРСИТЕТ»</w:t>
      </w:r>
    </w:p>
    <w:p w:rsidR="00261C91" w:rsidRPr="00846AFC" w:rsidRDefault="00261C91" w:rsidP="00261C91">
      <w:pPr>
        <w:widowControl w:val="0"/>
        <w:spacing w:before="120"/>
        <w:jc w:val="center"/>
        <w:rPr>
          <w:rFonts w:ascii="Times New Roman" w:hAnsi="Times New Roman" w:cs="Times New Roman"/>
          <w:b/>
          <w:bCs/>
        </w:rPr>
      </w:pPr>
      <w:r w:rsidRPr="00846AFC">
        <w:rPr>
          <w:rFonts w:ascii="Times New Roman" w:hAnsi="Times New Roman" w:cs="Times New Roman"/>
          <w:b/>
          <w:bCs/>
        </w:rPr>
        <w:t>(ДГТУ)</w:t>
      </w:r>
    </w:p>
    <w:p w:rsidR="00261C91" w:rsidRPr="00846AFC" w:rsidRDefault="00261C91" w:rsidP="00261C91">
      <w:pPr>
        <w:jc w:val="center"/>
        <w:rPr>
          <w:rFonts w:ascii="Times New Roman" w:hAnsi="Times New Roman" w:cs="Times New Roman"/>
          <w:smallCaps/>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smallCaps/>
        </w:rPr>
      </w:pPr>
      <w:r w:rsidRPr="00846AFC">
        <w:rPr>
          <w:rFonts w:ascii="Times New Roman" w:hAnsi="Times New Roman" w:cs="Times New Roman"/>
          <w:lang w:val="ru-RU"/>
        </w:rPr>
        <w:t xml:space="preserve">Институт креативных индустрий </w:t>
      </w: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keepNext/>
        <w:ind w:firstLine="0"/>
        <w:rPr>
          <w:rFonts w:ascii="Times New Roman" w:hAnsi="Times New Roman" w:cs="Times New Roman"/>
          <w:b/>
          <w:bCs/>
        </w:rPr>
      </w:pPr>
    </w:p>
    <w:p w:rsidR="00261C91" w:rsidRPr="00846AFC" w:rsidRDefault="00261C91" w:rsidP="00261C91">
      <w:pPr>
        <w:widowControl w:val="0"/>
        <w:ind w:firstLine="0"/>
        <w:jc w:val="center"/>
        <w:rPr>
          <w:rFonts w:ascii="Times New Roman" w:hAnsi="Times New Roman" w:cs="Times New Roman"/>
          <w:b/>
          <w:bCs/>
          <w:color w:val="000000"/>
        </w:rPr>
      </w:pPr>
      <w:r w:rsidRPr="00846AFC">
        <w:rPr>
          <w:rFonts w:ascii="Times New Roman" w:hAnsi="Times New Roman" w:cs="Times New Roman"/>
          <w:b/>
          <w:bCs/>
          <w:color w:val="000000"/>
        </w:rPr>
        <w:t>Методические указания</w:t>
      </w:r>
    </w:p>
    <w:p w:rsidR="00261C91" w:rsidRPr="00846AFC" w:rsidRDefault="00261C91" w:rsidP="00261C91">
      <w:pPr>
        <w:ind w:firstLine="0"/>
        <w:jc w:val="center"/>
        <w:rPr>
          <w:rFonts w:ascii="Times New Roman" w:hAnsi="Times New Roman" w:cs="Times New Roman"/>
        </w:rPr>
      </w:pPr>
      <w:r w:rsidRPr="00846AFC">
        <w:rPr>
          <w:rFonts w:ascii="Times New Roman" w:hAnsi="Times New Roman" w:cs="Times New Roman"/>
        </w:rPr>
        <w:t xml:space="preserve">по освоению дисциплины </w:t>
      </w:r>
      <w:r w:rsidRPr="00846AFC">
        <w:rPr>
          <w:rFonts w:ascii="Times New Roman" w:hAnsi="Times New Roman" w:cs="Times New Roman"/>
        </w:rPr>
        <w:br/>
        <w:t>«</w:t>
      </w:r>
      <w:r w:rsidRPr="00846AFC">
        <w:rPr>
          <w:rFonts w:ascii="Times New Roman" w:hAnsi="Times New Roman" w:cs="Times New Roman"/>
          <w:lang w:val="ru-RU"/>
        </w:rPr>
        <w:t>История зарубежной и отечественной музыки</w:t>
      </w:r>
      <w:r w:rsidRPr="00846AFC">
        <w:rPr>
          <w:rFonts w:ascii="Times New Roman" w:hAnsi="Times New Roman" w:cs="Times New Roman"/>
        </w:rPr>
        <w:t>»</w:t>
      </w:r>
    </w:p>
    <w:p w:rsidR="00261C91" w:rsidRPr="00846AFC" w:rsidRDefault="00261C91" w:rsidP="00261C91">
      <w:pPr>
        <w:jc w:val="center"/>
        <w:rPr>
          <w:rFonts w:ascii="Times New Roman" w:hAnsi="Times New Roman" w:cs="Times New Roman"/>
        </w:rPr>
      </w:pPr>
      <w:r w:rsidRPr="00846AFC">
        <w:rPr>
          <w:rFonts w:ascii="Times New Roman" w:hAnsi="Times New Roman" w:cs="Times New Roman"/>
        </w:rPr>
        <w:t>по направлению подготовки (шифр)</w:t>
      </w:r>
      <w:r w:rsidRPr="00846AFC">
        <w:rPr>
          <w:rFonts w:ascii="Times New Roman" w:hAnsi="Times New Roman" w:cs="Times New Roman"/>
          <w:lang w:val="ru-RU"/>
        </w:rPr>
        <w:t xml:space="preserve"> 53.03.01 «Мюзикл, шоу-программы», «Инструменты эстрадного оркестра»</w:t>
      </w: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rPr>
          <w:rFonts w:ascii="Times New Roman" w:hAnsi="Times New Roman" w:cs="Times New Roman"/>
        </w:rPr>
      </w:pPr>
    </w:p>
    <w:p w:rsidR="00261C91" w:rsidRPr="00846AFC" w:rsidRDefault="00261C91" w:rsidP="00261C91">
      <w:pPr>
        <w:ind w:firstLine="0"/>
        <w:jc w:val="center"/>
        <w:rPr>
          <w:rFonts w:ascii="Times New Roman" w:hAnsi="Times New Roman" w:cs="Times New Roman"/>
          <w:lang w:val="ru-RU"/>
        </w:rPr>
      </w:pPr>
      <w:r w:rsidRPr="00846AFC">
        <w:rPr>
          <w:rFonts w:ascii="Times New Roman" w:hAnsi="Times New Roman" w:cs="Times New Roman"/>
        </w:rPr>
        <w:t xml:space="preserve">Ростов-на-Дону </w:t>
      </w:r>
      <w:r w:rsidRPr="00846AFC">
        <w:rPr>
          <w:rFonts w:ascii="Times New Roman" w:hAnsi="Times New Roman" w:cs="Times New Roman"/>
        </w:rPr>
        <w:br/>
        <w:t>202</w:t>
      </w:r>
      <w:r w:rsidRPr="00846AFC">
        <w:rPr>
          <w:rFonts w:ascii="Times New Roman" w:hAnsi="Times New Roman" w:cs="Times New Roman"/>
          <w:lang w:val="ru-RU"/>
        </w:rPr>
        <w:t>6</w:t>
      </w:r>
    </w:p>
    <w:p w:rsidR="00261C91" w:rsidRPr="00846AFC" w:rsidRDefault="00261C91" w:rsidP="00261C91">
      <w:pPr>
        <w:ind w:firstLine="0"/>
        <w:jc w:val="both"/>
        <w:rPr>
          <w:rFonts w:ascii="Times New Roman" w:hAnsi="Times New Roman" w:cs="Times New Roman"/>
        </w:rPr>
      </w:pPr>
      <w:r w:rsidRPr="00846AFC">
        <w:rPr>
          <w:rFonts w:ascii="Times New Roman" w:hAnsi="Times New Roman" w:cs="Times New Roman"/>
        </w:rPr>
        <w:br w:type="page"/>
      </w:r>
      <w:r w:rsidRPr="00846AFC">
        <w:rPr>
          <w:rFonts w:ascii="Times New Roman" w:hAnsi="Times New Roman" w:cs="Times New Roman"/>
        </w:rPr>
        <w:lastRenderedPageBreak/>
        <w:t xml:space="preserve">УДК </w:t>
      </w:r>
      <w:r w:rsidRPr="00846AFC">
        <w:rPr>
          <w:rFonts w:ascii="Times New Roman" w:hAnsi="Times New Roman" w:cs="Times New Roman"/>
          <w:lang w:val="ru-RU"/>
        </w:rPr>
        <w:t>78</w:t>
      </w:r>
    </w:p>
    <w:p w:rsidR="00261C91" w:rsidRPr="00846AFC" w:rsidRDefault="00261C91" w:rsidP="00261C91">
      <w:pPr>
        <w:ind w:left="1560" w:hanging="1560"/>
        <w:jc w:val="both"/>
        <w:rPr>
          <w:rFonts w:ascii="Times New Roman" w:hAnsi="Times New Roman" w:cs="Times New Roman"/>
          <w:lang w:val="ru-RU"/>
        </w:rPr>
      </w:pPr>
      <w:r w:rsidRPr="00846AFC">
        <w:rPr>
          <w:rFonts w:ascii="Times New Roman" w:hAnsi="Times New Roman" w:cs="Times New Roman"/>
        </w:rPr>
        <w:t xml:space="preserve">Составитель: </w:t>
      </w:r>
      <w:r w:rsidRPr="00846AFC">
        <w:rPr>
          <w:rFonts w:ascii="Times New Roman" w:hAnsi="Times New Roman" w:cs="Times New Roman"/>
          <w:lang w:val="ru-RU"/>
        </w:rPr>
        <w:t>доц., к.искусств. М.И. Гринева</w:t>
      </w:r>
    </w:p>
    <w:p w:rsidR="00261C91" w:rsidRPr="00846AFC" w:rsidRDefault="00261C91" w:rsidP="00261C91">
      <w:pPr>
        <w:jc w:val="center"/>
        <w:rPr>
          <w:rFonts w:ascii="Times New Roman" w:hAnsi="Times New Roman" w:cs="Times New Roman"/>
        </w:rPr>
      </w:pP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Методические указания по освоению дисциплины «</w:t>
      </w:r>
      <w:r w:rsidRPr="00846AFC">
        <w:rPr>
          <w:rFonts w:ascii="Times New Roman" w:hAnsi="Times New Roman" w:cs="Times New Roman"/>
          <w:lang w:val="ru-RU"/>
        </w:rPr>
        <w:t>История зарубежной и отечественной музыки</w:t>
      </w:r>
      <w:r w:rsidRPr="00846AFC">
        <w:rPr>
          <w:rFonts w:ascii="Times New Roman" w:hAnsi="Times New Roman" w:cs="Times New Roman"/>
        </w:rPr>
        <w:t>». ДГТУ, г. Ростов-на-Дону, 20</w:t>
      </w:r>
      <w:r w:rsidRPr="00846AFC">
        <w:rPr>
          <w:rFonts w:ascii="Times New Roman" w:hAnsi="Times New Roman" w:cs="Times New Roman"/>
          <w:lang w:val="ru-RU"/>
        </w:rPr>
        <w:t>26</w:t>
      </w:r>
      <w:r w:rsidRPr="00846AFC">
        <w:rPr>
          <w:rFonts w:ascii="Times New Roman" w:hAnsi="Times New Roman" w:cs="Times New Roman"/>
        </w:rPr>
        <w:t xml:space="preserve"> г.</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В методических указаниях содержатся рекомендации по деятельности обучающегося в ходе освоения дисциплины «</w:t>
      </w:r>
      <w:r w:rsidRPr="00846AFC">
        <w:rPr>
          <w:rFonts w:ascii="Times New Roman" w:hAnsi="Times New Roman" w:cs="Times New Roman"/>
          <w:lang w:val="ru-RU"/>
        </w:rPr>
        <w:t>История зарубежной и отечественной музыки</w:t>
      </w:r>
      <w:r w:rsidRPr="00846AFC">
        <w:rPr>
          <w:rFonts w:ascii="Times New Roman" w:hAnsi="Times New Roman" w:cs="Times New Roman"/>
        </w:rPr>
        <w:t>», в том числе, проведения различных видов учебных занятий, выполнения самостоятельной работы, а также используемым в учебном процессе техническим средствам, информационно-коммуникационным и образовательным технологиям.</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Предназначено для обучающихся (форма обучения) по направлению подготовки (шифр)</w:t>
      </w:r>
      <w:r w:rsidRPr="00846AFC">
        <w:rPr>
          <w:rFonts w:ascii="Times New Roman" w:hAnsi="Times New Roman" w:cs="Times New Roman"/>
          <w:lang w:val="ru-RU"/>
        </w:rPr>
        <w:t xml:space="preserve"> 53.03.01 «Мюзикл, шоу-программы», «Инструменты эстрадного оркестра»</w:t>
      </w:r>
    </w:p>
    <w:p w:rsidR="00261C91" w:rsidRPr="00846AFC" w:rsidRDefault="00261C91" w:rsidP="00261C91">
      <w:pPr>
        <w:ind w:left="3576" w:firstLine="671"/>
        <w:jc w:val="right"/>
        <w:rPr>
          <w:rFonts w:ascii="Times New Roman" w:hAnsi="Times New Roman" w:cs="Times New Roman"/>
        </w:rPr>
      </w:pPr>
      <w:bookmarkStart w:id="0" w:name="_heading=h.cdq6unj7ady" w:colFirst="0" w:colLast="0"/>
      <w:bookmarkEnd w:id="0"/>
      <w:r w:rsidRPr="00846AFC">
        <w:rPr>
          <w:rFonts w:ascii="Times New Roman" w:hAnsi="Times New Roman" w:cs="Times New Roman"/>
        </w:rPr>
        <w:t xml:space="preserve">УДК </w:t>
      </w:r>
      <w:r w:rsidRPr="00846AFC">
        <w:rPr>
          <w:rFonts w:ascii="Times New Roman" w:hAnsi="Times New Roman" w:cs="Times New Roman"/>
          <w:lang w:val="ru-RU"/>
        </w:rPr>
        <w:t>78</w:t>
      </w:r>
    </w:p>
    <w:p w:rsidR="00261C91" w:rsidRPr="00846AFC" w:rsidRDefault="00261C91" w:rsidP="00261C91">
      <w:pPr>
        <w:widowControl w:val="0"/>
        <w:jc w:val="both"/>
        <w:rPr>
          <w:rFonts w:ascii="Times New Roman" w:hAnsi="Times New Roman" w:cs="Times New Roman"/>
        </w:rPr>
      </w:pPr>
    </w:p>
    <w:p w:rsidR="00261C91" w:rsidRPr="00846AFC" w:rsidRDefault="00261C91" w:rsidP="00261C91">
      <w:pPr>
        <w:widowControl w:val="0"/>
        <w:jc w:val="both"/>
        <w:rPr>
          <w:rFonts w:ascii="Times New Roman" w:hAnsi="Times New Roman" w:cs="Times New Roman"/>
        </w:rPr>
      </w:pPr>
    </w:p>
    <w:p w:rsidR="00261C91" w:rsidRPr="00846AFC" w:rsidRDefault="00261C91" w:rsidP="00261C91">
      <w:pPr>
        <w:widowControl w:val="0"/>
        <w:jc w:val="both"/>
        <w:rPr>
          <w:rFonts w:ascii="Times New Roman" w:hAnsi="Times New Roman" w:cs="Times New Roman"/>
        </w:rPr>
      </w:pPr>
    </w:p>
    <w:p w:rsidR="00261C91" w:rsidRPr="00846AFC" w:rsidRDefault="00261C91" w:rsidP="00261C91">
      <w:pPr>
        <w:widowControl w:val="0"/>
        <w:jc w:val="both"/>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spacing w:after="160"/>
        <w:ind w:firstLine="0"/>
        <w:jc w:val="center"/>
        <w:rPr>
          <w:rFonts w:ascii="Times New Roman" w:hAnsi="Times New Roman" w:cs="Times New Roman"/>
          <w:b/>
          <w:bCs/>
        </w:rPr>
      </w:pPr>
      <w:r w:rsidRPr="00846AFC">
        <w:rPr>
          <w:rFonts w:ascii="Times New Roman" w:hAnsi="Times New Roman" w:cs="Times New Roman"/>
          <w:b/>
          <w:bCs/>
        </w:rPr>
        <w:t>СОДЕРЖАНИЕ</w:t>
      </w:r>
    </w:p>
    <w:tbl>
      <w:tblPr>
        <w:tblStyle w:val="Style10"/>
        <w:tblW w:w="9287" w:type="dxa"/>
        <w:tblInd w:w="-10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34"/>
        <w:gridCol w:w="8214"/>
        <w:gridCol w:w="539"/>
      </w:tblGrid>
      <w:tr w:rsidR="00261C91" w:rsidRPr="00846AFC" w:rsidTr="003C70D5">
        <w:tc>
          <w:tcPr>
            <w:tcW w:w="534" w:type="dxa"/>
            <w:vAlign w:val="center"/>
          </w:tcPr>
          <w:p w:rsidR="00261C91" w:rsidRPr="00846AFC" w:rsidRDefault="00261C91" w:rsidP="003C70D5">
            <w:pPr>
              <w:ind w:firstLine="0"/>
              <w:jc w:val="right"/>
              <w:rPr>
                <w:rFonts w:ascii="Times New Roman" w:hAnsi="Times New Roman" w:cs="Times New Roman"/>
              </w:rPr>
            </w:pPr>
            <w:r w:rsidRPr="00846AFC">
              <w:rPr>
                <w:rFonts w:ascii="Times New Roman" w:hAnsi="Times New Roman" w:cs="Times New Roman"/>
              </w:rPr>
              <w:t>1</w:t>
            </w:r>
          </w:p>
        </w:tc>
        <w:tc>
          <w:tcPr>
            <w:tcW w:w="8214" w:type="dxa"/>
          </w:tcPr>
          <w:p w:rsidR="00261C91" w:rsidRPr="00846AFC" w:rsidRDefault="00261C91" w:rsidP="003C70D5">
            <w:pPr>
              <w:ind w:firstLine="0"/>
              <w:rPr>
                <w:rFonts w:ascii="Times New Roman" w:hAnsi="Times New Roman" w:cs="Times New Roman"/>
              </w:rPr>
            </w:pPr>
            <w:r w:rsidRPr="00846AFC">
              <w:rPr>
                <w:rFonts w:ascii="Times New Roman" w:hAnsi="Times New Roman" w:cs="Times New Roman"/>
              </w:rPr>
              <w:t>Общие положения……………………………………………………</w:t>
            </w:r>
          </w:p>
        </w:tc>
        <w:tc>
          <w:tcPr>
            <w:tcW w:w="539" w:type="dxa"/>
          </w:tcPr>
          <w:p w:rsidR="00261C91" w:rsidRPr="00846AFC" w:rsidRDefault="00261C91" w:rsidP="003C70D5">
            <w:pPr>
              <w:spacing w:after="160"/>
              <w:ind w:firstLine="0"/>
              <w:jc w:val="center"/>
              <w:rPr>
                <w:rFonts w:ascii="Times New Roman" w:hAnsi="Times New Roman" w:cs="Times New Roman"/>
                <w:lang w:val="ru-RU"/>
              </w:rPr>
            </w:pPr>
            <w:r w:rsidRPr="00846AFC">
              <w:rPr>
                <w:rFonts w:ascii="Times New Roman" w:hAnsi="Times New Roman" w:cs="Times New Roman"/>
                <w:lang w:val="ru-RU"/>
              </w:rPr>
              <w:t>4</w:t>
            </w:r>
          </w:p>
        </w:tc>
      </w:tr>
      <w:tr w:rsidR="00261C91" w:rsidRPr="00846AFC" w:rsidTr="003C70D5">
        <w:tc>
          <w:tcPr>
            <w:tcW w:w="534" w:type="dxa"/>
            <w:vAlign w:val="center"/>
          </w:tcPr>
          <w:p w:rsidR="00261C91" w:rsidRPr="00846AFC" w:rsidRDefault="00261C91" w:rsidP="003C70D5">
            <w:pPr>
              <w:ind w:firstLine="0"/>
              <w:jc w:val="right"/>
              <w:rPr>
                <w:rFonts w:ascii="Times New Roman" w:hAnsi="Times New Roman" w:cs="Times New Roman"/>
              </w:rPr>
            </w:pPr>
            <w:r w:rsidRPr="00846AFC">
              <w:rPr>
                <w:rFonts w:ascii="Times New Roman" w:hAnsi="Times New Roman" w:cs="Times New Roman"/>
              </w:rPr>
              <w:t>2</w:t>
            </w:r>
          </w:p>
        </w:tc>
        <w:tc>
          <w:tcPr>
            <w:tcW w:w="8214" w:type="dxa"/>
          </w:tcPr>
          <w:p w:rsidR="00261C91" w:rsidRPr="00846AFC" w:rsidRDefault="00261C91" w:rsidP="003C70D5">
            <w:pPr>
              <w:ind w:firstLine="0"/>
              <w:rPr>
                <w:rFonts w:ascii="Times New Roman" w:hAnsi="Times New Roman" w:cs="Times New Roman"/>
              </w:rPr>
            </w:pPr>
            <w:r w:rsidRPr="00846AFC">
              <w:rPr>
                <w:rFonts w:ascii="Times New Roman" w:hAnsi="Times New Roman" w:cs="Times New Roman"/>
              </w:rPr>
              <w:t>Содержание разделов дисциплины………………………………….</w:t>
            </w:r>
          </w:p>
        </w:tc>
        <w:tc>
          <w:tcPr>
            <w:tcW w:w="539" w:type="dxa"/>
          </w:tcPr>
          <w:p w:rsidR="00261C91" w:rsidRPr="00846AFC" w:rsidRDefault="00261C91" w:rsidP="003C70D5">
            <w:pPr>
              <w:spacing w:after="160"/>
              <w:ind w:firstLine="0"/>
              <w:jc w:val="center"/>
              <w:rPr>
                <w:rFonts w:ascii="Times New Roman" w:hAnsi="Times New Roman" w:cs="Times New Roman"/>
                <w:lang w:val="ru-RU"/>
              </w:rPr>
            </w:pPr>
            <w:r w:rsidRPr="00846AFC">
              <w:rPr>
                <w:rFonts w:ascii="Times New Roman" w:hAnsi="Times New Roman" w:cs="Times New Roman"/>
                <w:lang w:val="ru-RU"/>
              </w:rPr>
              <w:t>8</w:t>
            </w:r>
          </w:p>
        </w:tc>
      </w:tr>
      <w:tr w:rsidR="00261C91" w:rsidRPr="00846AFC" w:rsidTr="003C70D5">
        <w:tc>
          <w:tcPr>
            <w:tcW w:w="534" w:type="dxa"/>
            <w:vAlign w:val="center"/>
          </w:tcPr>
          <w:p w:rsidR="00261C91" w:rsidRPr="00846AFC" w:rsidRDefault="00261C91" w:rsidP="003C70D5">
            <w:pPr>
              <w:spacing w:after="160"/>
              <w:ind w:firstLine="0"/>
              <w:jc w:val="right"/>
              <w:rPr>
                <w:rFonts w:ascii="Times New Roman" w:hAnsi="Times New Roman" w:cs="Times New Roman"/>
              </w:rPr>
            </w:pPr>
          </w:p>
        </w:tc>
        <w:tc>
          <w:tcPr>
            <w:tcW w:w="8214" w:type="dxa"/>
          </w:tcPr>
          <w:p w:rsidR="00261C91" w:rsidRPr="00846AFC" w:rsidRDefault="00261C91" w:rsidP="003C70D5">
            <w:pPr>
              <w:spacing w:after="160"/>
              <w:ind w:firstLine="0"/>
              <w:jc w:val="both"/>
              <w:rPr>
                <w:rFonts w:ascii="Times New Roman" w:hAnsi="Times New Roman" w:cs="Times New Roman"/>
              </w:rPr>
            </w:pPr>
            <w:r w:rsidRPr="00846AFC">
              <w:rPr>
                <w:rFonts w:ascii="Times New Roman" w:hAnsi="Times New Roman" w:cs="Times New Roman"/>
              </w:rPr>
              <w:t xml:space="preserve">2.1 Лекционные занятия……………………………………………… </w:t>
            </w:r>
          </w:p>
        </w:tc>
        <w:tc>
          <w:tcPr>
            <w:tcW w:w="539" w:type="dxa"/>
          </w:tcPr>
          <w:p w:rsidR="00261C91" w:rsidRPr="00846AFC" w:rsidRDefault="00261C91" w:rsidP="003C70D5">
            <w:pPr>
              <w:spacing w:after="160"/>
              <w:ind w:firstLine="0"/>
              <w:jc w:val="center"/>
              <w:rPr>
                <w:rFonts w:ascii="Times New Roman" w:hAnsi="Times New Roman" w:cs="Times New Roman"/>
                <w:lang w:val="ru-RU"/>
              </w:rPr>
            </w:pPr>
            <w:r w:rsidRPr="00846AFC">
              <w:rPr>
                <w:rFonts w:ascii="Times New Roman" w:hAnsi="Times New Roman" w:cs="Times New Roman"/>
                <w:lang w:val="ru-RU"/>
              </w:rPr>
              <w:t>8</w:t>
            </w:r>
          </w:p>
        </w:tc>
      </w:tr>
      <w:tr w:rsidR="00261C91" w:rsidRPr="00846AFC" w:rsidTr="003C70D5">
        <w:tc>
          <w:tcPr>
            <w:tcW w:w="534" w:type="dxa"/>
            <w:vAlign w:val="center"/>
          </w:tcPr>
          <w:p w:rsidR="00261C91" w:rsidRPr="00846AFC" w:rsidRDefault="00261C91" w:rsidP="003C70D5">
            <w:pPr>
              <w:spacing w:after="160"/>
              <w:ind w:firstLine="0"/>
              <w:jc w:val="right"/>
              <w:rPr>
                <w:rFonts w:ascii="Times New Roman" w:hAnsi="Times New Roman" w:cs="Times New Roman"/>
              </w:rPr>
            </w:pPr>
          </w:p>
        </w:tc>
        <w:tc>
          <w:tcPr>
            <w:tcW w:w="8214" w:type="dxa"/>
          </w:tcPr>
          <w:p w:rsidR="00261C91" w:rsidRPr="00846AFC" w:rsidRDefault="00261C91" w:rsidP="003C70D5">
            <w:pPr>
              <w:spacing w:after="160"/>
              <w:ind w:firstLine="0"/>
              <w:jc w:val="both"/>
              <w:rPr>
                <w:rFonts w:ascii="Times New Roman" w:hAnsi="Times New Roman" w:cs="Times New Roman"/>
              </w:rPr>
            </w:pPr>
            <w:r w:rsidRPr="00846AFC">
              <w:rPr>
                <w:rFonts w:ascii="Times New Roman" w:hAnsi="Times New Roman" w:cs="Times New Roman"/>
              </w:rPr>
              <w:t xml:space="preserve">2.2 </w:t>
            </w:r>
            <w:r w:rsidRPr="00846AFC">
              <w:rPr>
                <w:rFonts w:ascii="Times New Roman" w:hAnsi="Times New Roman" w:cs="Times New Roman"/>
                <w:iCs/>
              </w:rPr>
              <w:t>Практические</w:t>
            </w:r>
            <w:r w:rsidRPr="00846AFC">
              <w:rPr>
                <w:rFonts w:ascii="Times New Roman" w:hAnsi="Times New Roman" w:cs="Times New Roman"/>
              </w:rPr>
              <w:t xml:space="preserve"> занятия……………………………………………</w:t>
            </w:r>
          </w:p>
        </w:tc>
        <w:tc>
          <w:tcPr>
            <w:tcW w:w="539" w:type="dxa"/>
          </w:tcPr>
          <w:p w:rsidR="00261C91" w:rsidRPr="00846AFC" w:rsidRDefault="00261C91" w:rsidP="003C70D5">
            <w:pPr>
              <w:spacing w:after="160"/>
              <w:ind w:firstLine="0"/>
              <w:jc w:val="center"/>
              <w:rPr>
                <w:rFonts w:ascii="Times New Roman" w:hAnsi="Times New Roman" w:cs="Times New Roman"/>
                <w:lang w:val="ru-RU"/>
              </w:rPr>
            </w:pPr>
            <w:r w:rsidRPr="00846AFC">
              <w:rPr>
                <w:rFonts w:ascii="Times New Roman" w:hAnsi="Times New Roman" w:cs="Times New Roman"/>
                <w:lang w:val="ru-RU"/>
              </w:rPr>
              <w:t>36</w:t>
            </w:r>
          </w:p>
        </w:tc>
      </w:tr>
      <w:tr w:rsidR="00261C91" w:rsidRPr="00846AFC" w:rsidTr="003C70D5">
        <w:tc>
          <w:tcPr>
            <w:tcW w:w="534" w:type="dxa"/>
            <w:vAlign w:val="center"/>
          </w:tcPr>
          <w:p w:rsidR="00261C91" w:rsidRPr="00846AFC" w:rsidRDefault="00261C91" w:rsidP="003C70D5">
            <w:pPr>
              <w:spacing w:after="160"/>
              <w:ind w:firstLine="0"/>
              <w:jc w:val="right"/>
              <w:rPr>
                <w:rFonts w:ascii="Times New Roman" w:hAnsi="Times New Roman" w:cs="Times New Roman"/>
              </w:rPr>
            </w:pPr>
          </w:p>
        </w:tc>
        <w:tc>
          <w:tcPr>
            <w:tcW w:w="8214" w:type="dxa"/>
            <w:shd w:val="clear" w:color="auto" w:fill="auto"/>
          </w:tcPr>
          <w:p w:rsidR="00261C91" w:rsidRPr="00846AFC" w:rsidRDefault="00261C91" w:rsidP="003C70D5">
            <w:pPr>
              <w:spacing w:after="160"/>
              <w:ind w:firstLine="0"/>
              <w:jc w:val="both"/>
              <w:rPr>
                <w:rFonts w:ascii="Times New Roman" w:hAnsi="Times New Roman" w:cs="Times New Roman"/>
              </w:rPr>
            </w:pPr>
            <w:r w:rsidRPr="00846AFC">
              <w:rPr>
                <w:rFonts w:ascii="Times New Roman" w:hAnsi="Times New Roman" w:cs="Times New Roman"/>
              </w:rPr>
              <w:t>2.</w:t>
            </w:r>
            <w:r w:rsidRPr="00846AFC">
              <w:rPr>
                <w:rFonts w:ascii="Times New Roman" w:hAnsi="Times New Roman" w:cs="Times New Roman"/>
                <w:lang w:val="ru-RU"/>
              </w:rPr>
              <w:t>3</w:t>
            </w:r>
            <w:r w:rsidRPr="00846AFC">
              <w:rPr>
                <w:rFonts w:ascii="Times New Roman" w:hAnsi="Times New Roman" w:cs="Times New Roman"/>
              </w:rPr>
              <w:t xml:space="preserve"> Самостоятельная работа обучающихся …………………………</w:t>
            </w:r>
          </w:p>
        </w:tc>
        <w:tc>
          <w:tcPr>
            <w:tcW w:w="539" w:type="dxa"/>
            <w:shd w:val="clear" w:color="auto" w:fill="auto"/>
          </w:tcPr>
          <w:p w:rsidR="00261C91" w:rsidRPr="00846AFC" w:rsidRDefault="00261C91" w:rsidP="003C70D5">
            <w:pPr>
              <w:spacing w:after="160"/>
              <w:ind w:firstLine="0"/>
              <w:jc w:val="center"/>
              <w:rPr>
                <w:rFonts w:ascii="Times New Roman" w:hAnsi="Times New Roman" w:cs="Times New Roman"/>
                <w:lang w:val="ru-RU"/>
              </w:rPr>
            </w:pPr>
            <w:r w:rsidRPr="00846AFC">
              <w:rPr>
                <w:rFonts w:ascii="Times New Roman" w:hAnsi="Times New Roman" w:cs="Times New Roman"/>
                <w:lang w:val="ru-RU"/>
              </w:rPr>
              <w:t>44</w:t>
            </w:r>
          </w:p>
        </w:tc>
      </w:tr>
      <w:tr w:rsidR="00261C91" w:rsidRPr="00846AFC" w:rsidTr="003C70D5">
        <w:tc>
          <w:tcPr>
            <w:tcW w:w="534" w:type="dxa"/>
            <w:vAlign w:val="center"/>
          </w:tcPr>
          <w:p w:rsidR="00261C91" w:rsidRPr="00846AFC" w:rsidRDefault="00261C91" w:rsidP="003C70D5">
            <w:pPr>
              <w:spacing w:after="160"/>
              <w:ind w:firstLine="0"/>
              <w:jc w:val="right"/>
              <w:rPr>
                <w:rFonts w:ascii="Times New Roman" w:hAnsi="Times New Roman" w:cs="Times New Roman"/>
              </w:rPr>
            </w:pPr>
            <w:r w:rsidRPr="00846AFC">
              <w:rPr>
                <w:rFonts w:ascii="Times New Roman" w:hAnsi="Times New Roman" w:cs="Times New Roman"/>
              </w:rPr>
              <w:t>3</w:t>
            </w:r>
          </w:p>
        </w:tc>
        <w:tc>
          <w:tcPr>
            <w:tcW w:w="8214" w:type="dxa"/>
          </w:tcPr>
          <w:p w:rsidR="00261C91" w:rsidRPr="00846AFC" w:rsidRDefault="00261C91" w:rsidP="003C70D5">
            <w:pPr>
              <w:spacing w:after="160"/>
              <w:ind w:firstLine="0"/>
              <w:jc w:val="both"/>
              <w:rPr>
                <w:rFonts w:ascii="Times New Roman" w:hAnsi="Times New Roman" w:cs="Times New Roman"/>
              </w:rPr>
            </w:pPr>
            <w:r w:rsidRPr="00846AFC">
              <w:rPr>
                <w:rFonts w:ascii="Times New Roman" w:hAnsi="Times New Roman" w:cs="Times New Roman"/>
              </w:rPr>
              <w:t>Текущий контроль и промежуточная аттестация…………………..</w:t>
            </w:r>
          </w:p>
        </w:tc>
        <w:tc>
          <w:tcPr>
            <w:tcW w:w="539" w:type="dxa"/>
          </w:tcPr>
          <w:p w:rsidR="00261C91" w:rsidRPr="00846AFC" w:rsidRDefault="00261C91" w:rsidP="003C70D5">
            <w:pPr>
              <w:spacing w:after="160"/>
              <w:ind w:firstLine="0"/>
              <w:jc w:val="center"/>
              <w:rPr>
                <w:rFonts w:ascii="Times New Roman" w:hAnsi="Times New Roman" w:cs="Times New Roman"/>
                <w:lang w:val="ru-RU"/>
              </w:rPr>
            </w:pPr>
            <w:r w:rsidRPr="00846AFC">
              <w:rPr>
                <w:rFonts w:ascii="Times New Roman" w:hAnsi="Times New Roman" w:cs="Times New Roman"/>
                <w:lang w:val="ru-RU"/>
              </w:rPr>
              <w:t>46</w:t>
            </w:r>
          </w:p>
        </w:tc>
      </w:tr>
      <w:tr w:rsidR="00261C91" w:rsidRPr="00846AFC" w:rsidTr="003C70D5">
        <w:tc>
          <w:tcPr>
            <w:tcW w:w="534" w:type="dxa"/>
            <w:vAlign w:val="center"/>
          </w:tcPr>
          <w:p w:rsidR="00261C91" w:rsidRPr="00846AFC" w:rsidRDefault="00261C91" w:rsidP="003C70D5">
            <w:pPr>
              <w:spacing w:after="160"/>
              <w:ind w:firstLine="0"/>
              <w:jc w:val="right"/>
              <w:rPr>
                <w:rFonts w:ascii="Times New Roman" w:hAnsi="Times New Roman" w:cs="Times New Roman"/>
              </w:rPr>
            </w:pPr>
            <w:r w:rsidRPr="00846AFC">
              <w:rPr>
                <w:rFonts w:ascii="Times New Roman" w:hAnsi="Times New Roman" w:cs="Times New Roman"/>
              </w:rPr>
              <w:t>4</w:t>
            </w:r>
          </w:p>
        </w:tc>
        <w:tc>
          <w:tcPr>
            <w:tcW w:w="8214" w:type="dxa"/>
          </w:tcPr>
          <w:p w:rsidR="00261C91" w:rsidRPr="00846AFC" w:rsidRDefault="00261C91" w:rsidP="003C70D5">
            <w:pPr>
              <w:spacing w:after="160"/>
              <w:ind w:firstLine="0"/>
              <w:jc w:val="both"/>
              <w:rPr>
                <w:rFonts w:ascii="Times New Roman" w:hAnsi="Times New Roman" w:cs="Times New Roman"/>
              </w:rPr>
            </w:pPr>
            <w:r w:rsidRPr="00846AFC">
              <w:rPr>
                <w:rFonts w:ascii="Times New Roman" w:hAnsi="Times New Roman" w:cs="Times New Roman"/>
              </w:rPr>
              <w:t>Контрольная работа…………………………………………………..</w:t>
            </w:r>
          </w:p>
        </w:tc>
        <w:tc>
          <w:tcPr>
            <w:tcW w:w="539" w:type="dxa"/>
          </w:tcPr>
          <w:p w:rsidR="00261C91" w:rsidRPr="00846AFC" w:rsidRDefault="00261C91" w:rsidP="003C70D5">
            <w:pPr>
              <w:spacing w:after="160"/>
              <w:ind w:firstLine="0"/>
              <w:jc w:val="center"/>
              <w:rPr>
                <w:rFonts w:ascii="Times New Roman" w:hAnsi="Times New Roman" w:cs="Times New Roman"/>
              </w:rPr>
            </w:pPr>
            <w:r w:rsidRPr="00846AFC">
              <w:rPr>
                <w:rFonts w:ascii="Times New Roman" w:hAnsi="Times New Roman" w:cs="Times New Roman"/>
              </w:rPr>
              <w:t>х</w:t>
            </w:r>
          </w:p>
        </w:tc>
      </w:tr>
      <w:tr w:rsidR="00261C91" w:rsidRPr="00846AFC" w:rsidTr="003C70D5">
        <w:tc>
          <w:tcPr>
            <w:tcW w:w="8748" w:type="dxa"/>
            <w:gridSpan w:val="2"/>
            <w:vAlign w:val="center"/>
          </w:tcPr>
          <w:p w:rsidR="00261C91" w:rsidRPr="00846AFC" w:rsidRDefault="00261C91" w:rsidP="003C70D5">
            <w:pPr>
              <w:spacing w:after="160"/>
              <w:ind w:firstLine="0"/>
              <w:jc w:val="both"/>
              <w:rPr>
                <w:rFonts w:ascii="Times New Roman" w:hAnsi="Times New Roman" w:cs="Times New Roman"/>
              </w:rPr>
            </w:pPr>
            <w:r w:rsidRPr="00846AFC">
              <w:rPr>
                <w:rFonts w:ascii="Times New Roman" w:hAnsi="Times New Roman" w:cs="Times New Roman"/>
              </w:rPr>
              <w:t xml:space="preserve">   Перечень рекомендуемых информационных ресурсов……………….</w:t>
            </w:r>
          </w:p>
        </w:tc>
        <w:tc>
          <w:tcPr>
            <w:tcW w:w="539" w:type="dxa"/>
          </w:tcPr>
          <w:p w:rsidR="00261C91" w:rsidRPr="00846AFC" w:rsidRDefault="00261C91" w:rsidP="003C70D5">
            <w:pPr>
              <w:spacing w:after="160"/>
              <w:ind w:firstLine="0"/>
              <w:jc w:val="center"/>
              <w:rPr>
                <w:rFonts w:ascii="Times New Roman" w:hAnsi="Times New Roman" w:cs="Times New Roman"/>
              </w:rPr>
            </w:pPr>
            <w:r w:rsidRPr="00846AFC">
              <w:rPr>
                <w:rFonts w:ascii="Times New Roman" w:hAnsi="Times New Roman" w:cs="Times New Roman"/>
              </w:rPr>
              <w:t>х</w:t>
            </w:r>
          </w:p>
        </w:tc>
      </w:tr>
      <w:tr w:rsidR="00261C91" w:rsidRPr="00846AFC" w:rsidTr="003C70D5">
        <w:tc>
          <w:tcPr>
            <w:tcW w:w="8748" w:type="dxa"/>
            <w:gridSpan w:val="2"/>
            <w:vAlign w:val="center"/>
          </w:tcPr>
          <w:p w:rsidR="00261C91" w:rsidRPr="00846AFC" w:rsidRDefault="00261C91" w:rsidP="003C70D5">
            <w:pPr>
              <w:spacing w:after="160"/>
              <w:ind w:firstLine="0"/>
              <w:jc w:val="both"/>
              <w:rPr>
                <w:rFonts w:ascii="Times New Roman" w:hAnsi="Times New Roman" w:cs="Times New Roman"/>
              </w:rPr>
            </w:pPr>
            <w:r w:rsidRPr="00846AFC">
              <w:rPr>
                <w:rFonts w:ascii="Times New Roman" w:hAnsi="Times New Roman" w:cs="Times New Roman"/>
              </w:rPr>
              <w:t xml:space="preserve">   Приложение А  (</w:t>
            </w:r>
            <w:r w:rsidRPr="00846AFC">
              <w:rPr>
                <w:rFonts w:ascii="Times New Roman" w:hAnsi="Times New Roman" w:cs="Times New Roman"/>
                <w:i/>
                <w:iCs/>
              </w:rPr>
              <w:t>Наименование приложения</w:t>
            </w:r>
            <w:r w:rsidRPr="00846AFC">
              <w:rPr>
                <w:rFonts w:ascii="Times New Roman" w:hAnsi="Times New Roman" w:cs="Times New Roman"/>
              </w:rPr>
              <w:t>)…………………………</w:t>
            </w:r>
          </w:p>
        </w:tc>
        <w:tc>
          <w:tcPr>
            <w:tcW w:w="539" w:type="dxa"/>
          </w:tcPr>
          <w:p w:rsidR="00261C91" w:rsidRPr="00846AFC" w:rsidRDefault="00261C91" w:rsidP="003C70D5">
            <w:pPr>
              <w:spacing w:after="160"/>
              <w:ind w:firstLine="0"/>
              <w:jc w:val="center"/>
              <w:rPr>
                <w:rFonts w:ascii="Times New Roman" w:hAnsi="Times New Roman" w:cs="Times New Roman"/>
              </w:rPr>
            </w:pPr>
            <w:r w:rsidRPr="00846AFC">
              <w:rPr>
                <w:rFonts w:ascii="Times New Roman" w:hAnsi="Times New Roman" w:cs="Times New Roman"/>
              </w:rPr>
              <w:t>х</w:t>
            </w:r>
          </w:p>
        </w:tc>
      </w:tr>
    </w:tbl>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0"/>
        <w:jc w:val="center"/>
        <w:rPr>
          <w:rFonts w:ascii="Times New Roman" w:hAnsi="Times New Roman" w:cs="Times New Roman"/>
          <w:b/>
          <w:bCs/>
        </w:rPr>
      </w:pPr>
    </w:p>
    <w:p w:rsidR="00261C91" w:rsidRPr="00846AFC" w:rsidRDefault="00261C91" w:rsidP="00261C91">
      <w:pPr>
        <w:ind w:firstLine="540"/>
        <w:jc w:val="center"/>
        <w:rPr>
          <w:rFonts w:ascii="Times New Roman" w:hAnsi="Times New Roman" w:cs="Times New Roman"/>
          <w:b/>
          <w:bCs/>
        </w:rPr>
      </w:pPr>
      <w:r w:rsidRPr="00846AFC">
        <w:rPr>
          <w:rFonts w:ascii="Times New Roman" w:hAnsi="Times New Roman" w:cs="Times New Roman"/>
          <w:b/>
          <w:bCs/>
        </w:rPr>
        <w:t>ОБЩИЕ ПОЛОЖЕНИЯ</w:t>
      </w:r>
    </w:p>
    <w:p w:rsidR="00261C91" w:rsidRPr="00846AFC" w:rsidRDefault="00261C91" w:rsidP="00261C91">
      <w:pPr>
        <w:ind w:firstLine="540"/>
        <w:jc w:val="both"/>
        <w:rPr>
          <w:rFonts w:ascii="Times New Roman" w:hAnsi="Times New Roman" w:cs="Times New Roman"/>
        </w:rPr>
      </w:pPr>
      <w:r w:rsidRPr="00846AFC">
        <w:rPr>
          <w:rFonts w:ascii="Times New Roman" w:hAnsi="Times New Roman" w:cs="Times New Roman"/>
        </w:rPr>
        <w:t>Методические указания по освоению дисциплины «</w:t>
      </w:r>
      <w:r w:rsidRPr="00846AFC">
        <w:rPr>
          <w:rFonts w:ascii="Times New Roman" w:hAnsi="Times New Roman" w:cs="Times New Roman"/>
          <w:lang w:val="ru-RU"/>
        </w:rPr>
        <w:t>История зарубежной и отечественной музыки</w:t>
      </w:r>
      <w:r w:rsidRPr="00846AFC">
        <w:rPr>
          <w:rFonts w:ascii="Times New Roman" w:hAnsi="Times New Roman" w:cs="Times New Roman"/>
        </w:rPr>
        <w:t xml:space="preserve">» представляют собой комплекс разъяснений, позволяющих студентам эффективно спланировать и организовать процесс самостоятельного и углубленного изучения курса.  </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Дисциплина включает в себя лекционные и </w:t>
      </w:r>
      <w:r w:rsidRPr="00846AFC">
        <w:rPr>
          <w:rFonts w:ascii="Times New Roman" w:hAnsi="Times New Roman" w:cs="Times New Roman"/>
          <w:iCs/>
        </w:rPr>
        <w:t>лабораторные</w:t>
      </w:r>
      <w:r w:rsidRPr="00846AFC">
        <w:rPr>
          <w:rFonts w:ascii="Times New Roman" w:hAnsi="Times New Roman" w:cs="Times New Roman"/>
        </w:rPr>
        <w:t xml:space="preserve"> занятия, контрольную работу (для заочной формы обучения) и самостоятельную работу. Формой проведения промежуточной аттестации является </w:t>
      </w:r>
      <w:r w:rsidRPr="00846AFC">
        <w:rPr>
          <w:rFonts w:ascii="Times New Roman" w:hAnsi="Times New Roman" w:cs="Times New Roman"/>
          <w:lang w:val="ru-RU"/>
        </w:rPr>
        <w:t>зачет и экзамен.</w:t>
      </w:r>
    </w:p>
    <w:p w:rsidR="00261C91" w:rsidRPr="00846AFC" w:rsidRDefault="00261C91" w:rsidP="00261C91">
      <w:pPr>
        <w:ind w:firstLine="540"/>
        <w:jc w:val="both"/>
        <w:rPr>
          <w:rFonts w:ascii="Times New Roman" w:hAnsi="Times New Roman" w:cs="Times New Roman"/>
        </w:rPr>
      </w:pPr>
      <w:r w:rsidRPr="00846AFC">
        <w:rPr>
          <w:rFonts w:ascii="Times New Roman" w:hAnsi="Times New Roman" w:cs="Times New Roman"/>
          <w:b/>
          <w:bCs/>
        </w:rPr>
        <w:t>Цели освоения дисциплины:</w:t>
      </w:r>
      <w:r w:rsidRPr="00846AFC">
        <w:rPr>
          <w:rFonts w:ascii="Times New Roman" w:hAnsi="Times New Roman" w:cs="Times New Roman"/>
        </w:rPr>
        <w:t xml:space="preserve"> изучение историко-стилевого процесса в области музыкальной культуры, изучение национальных музыкальных школ, расширение музыкального кругозора студентов.</w:t>
      </w:r>
    </w:p>
    <w:p w:rsidR="00261C91" w:rsidRPr="00846AFC" w:rsidRDefault="00261C91" w:rsidP="00261C91">
      <w:pPr>
        <w:ind w:firstLine="540"/>
        <w:jc w:val="both"/>
        <w:rPr>
          <w:rFonts w:ascii="Times New Roman" w:hAnsi="Times New Roman" w:cs="Times New Roman"/>
        </w:rPr>
      </w:pPr>
      <w:r w:rsidRPr="00846AFC">
        <w:rPr>
          <w:rFonts w:ascii="Times New Roman" w:hAnsi="Times New Roman" w:cs="Times New Roman"/>
          <w:b/>
          <w:bCs/>
        </w:rPr>
        <w:t>Задачами дисциплины являются:</w:t>
      </w:r>
      <w:r w:rsidRPr="00846AFC">
        <w:rPr>
          <w:rFonts w:ascii="Times New Roman" w:hAnsi="Times New Roman" w:cs="Times New Roman"/>
        </w:rPr>
        <w:t xml:space="preserve">  </w:t>
      </w:r>
    </w:p>
    <w:p w:rsidR="00261C91" w:rsidRPr="00846AFC" w:rsidRDefault="00261C91" w:rsidP="00261C91">
      <w:pPr>
        <w:ind w:firstLine="540"/>
        <w:jc w:val="both"/>
        <w:rPr>
          <w:rFonts w:ascii="Times New Roman" w:hAnsi="Times New Roman" w:cs="Times New Roman"/>
        </w:rPr>
      </w:pPr>
      <w:r w:rsidRPr="00846AFC">
        <w:rPr>
          <w:rFonts w:ascii="Times New Roman" w:hAnsi="Times New Roman" w:cs="Times New Roman"/>
        </w:rPr>
        <w:t>– формирование знаний о наиболее значительных фактах истории музыки и произведениях, вошедших в культурное наследие человечества;</w:t>
      </w:r>
    </w:p>
    <w:p w:rsidR="00261C91" w:rsidRPr="00846AFC" w:rsidRDefault="00261C91" w:rsidP="00261C91">
      <w:pPr>
        <w:ind w:firstLine="540"/>
        <w:jc w:val="both"/>
        <w:rPr>
          <w:rFonts w:ascii="Times New Roman" w:hAnsi="Times New Roman" w:cs="Times New Roman"/>
        </w:rPr>
      </w:pPr>
      <w:r w:rsidRPr="00846AFC">
        <w:rPr>
          <w:rFonts w:ascii="Times New Roman" w:hAnsi="Times New Roman" w:cs="Times New Roman"/>
        </w:rPr>
        <w:t>– развитие навыков стилевого анализа произведений различных эпох и традиций;</w:t>
      </w:r>
    </w:p>
    <w:p w:rsidR="00261C91" w:rsidRPr="00846AFC" w:rsidRDefault="00261C91" w:rsidP="00261C91">
      <w:pPr>
        <w:ind w:firstLine="540"/>
        <w:jc w:val="both"/>
        <w:rPr>
          <w:rFonts w:ascii="Times New Roman" w:hAnsi="Times New Roman" w:cs="Times New Roman"/>
        </w:rPr>
      </w:pPr>
      <w:r w:rsidRPr="00846AFC">
        <w:rPr>
          <w:rFonts w:ascii="Times New Roman" w:hAnsi="Times New Roman" w:cs="Times New Roman"/>
        </w:rPr>
        <w:t xml:space="preserve">– формирование представлений о национальном своеобразии и особенностях развития музыкальных культур разных стран; </w:t>
      </w:r>
    </w:p>
    <w:p w:rsidR="00261C91" w:rsidRPr="00846AFC" w:rsidRDefault="00261C91" w:rsidP="00261C91">
      <w:pPr>
        <w:ind w:firstLine="540"/>
        <w:jc w:val="both"/>
        <w:rPr>
          <w:rFonts w:ascii="Times New Roman" w:hAnsi="Times New Roman" w:cs="Times New Roman"/>
          <w:i/>
          <w:iCs/>
        </w:rPr>
      </w:pPr>
      <w:r w:rsidRPr="00846AFC">
        <w:rPr>
          <w:rFonts w:ascii="Times New Roman" w:hAnsi="Times New Roman" w:cs="Times New Roman"/>
        </w:rPr>
        <w:t>– выработка навыков самостоятельной работы с исследовательской литературой и умения ориентироваться в современных музыкально-исторических научных концепциях.</w:t>
      </w:r>
      <w:r w:rsidRPr="00846AFC">
        <w:rPr>
          <w:rFonts w:ascii="Times New Roman" w:hAnsi="Times New Roman" w:cs="Times New Roman"/>
          <w:i/>
          <w:iCs/>
          <w:color w:val="FF0000"/>
        </w:rPr>
        <w:t xml:space="preserve"> </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t xml:space="preserve"> Компетенции, индикаторы достижения компетенций, уровни освоения «знать – уметь – владеть» указаны в рабочей программе дисциплины и в оценочных материалах (оценочных средствах) для проведения текущего контроля и промежуточной аттестации по дисциплине.</w:t>
      </w:r>
    </w:p>
    <w:p w:rsidR="00261C91" w:rsidRPr="00846AFC" w:rsidRDefault="00261C91" w:rsidP="00261C91">
      <w:pPr>
        <w:tabs>
          <w:tab w:val="left" w:pos="993"/>
        </w:tabs>
        <w:ind w:firstLine="567"/>
        <w:jc w:val="both"/>
        <w:rPr>
          <w:rFonts w:ascii="Times New Roman" w:hAnsi="Times New Roman" w:cs="Times New Roman"/>
        </w:rPr>
      </w:pPr>
      <w:r w:rsidRPr="00846AFC">
        <w:rPr>
          <w:rFonts w:ascii="Times New Roman" w:hAnsi="Times New Roman" w:cs="Times New Roman"/>
        </w:rPr>
        <w:t xml:space="preserve">В процессе изучения дисциплины студент обязан активно использовать все формы обучения: посещать лекции и </w:t>
      </w:r>
      <w:r w:rsidRPr="00846AFC">
        <w:rPr>
          <w:rFonts w:ascii="Times New Roman" w:hAnsi="Times New Roman" w:cs="Times New Roman"/>
          <w:iCs/>
        </w:rPr>
        <w:t>лабораторные</w:t>
      </w:r>
      <w:r w:rsidRPr="00846AFC">
        <w:rPr>
          <w:rFonts w:ascii="Times New Roman" w:hAnsi="Times New Roman" w:cs="Times New Roman"/>
        </w:rPr>
        <w:t xml:space="preserve"> занятия, получать </w:t>
      </w:r>
      <w:r w:rsidRPr="00846AFC">
        <w:rPr>
          <w:rFonts w:ascii="Times New Roman" w:hAnsi="Times New Roman" w:cs="Times New Roman"/>
        </w:rPr>
        <w:lastRenderedPageBreak/>
        <w:t xml:space="preserve">консультации преподавателя и выполнять все виды самостоятельной работы, предусмотренной учебным планом и рабочей программой дисциплины. </w:t>
      </w:r>
    </w:p>
    <w:p w:rsidR="00261C91" w:rsidRPr="00846AFC" w:rsidRDefault="00261C91" w:rsidP="00261C91">
      <w:pPr>
        <w:tabs>
          <w:tab w:val="left" w:pos="993"/>
        </w:tabs>
        <w:ind w:firstLine="567"/>
        <w:jc w:val="both"/>
        <w:rPr>
          <w:rFonts w:ascii="Times New Roman" w:hAnsi="Times New Roman" w:cs="Times New Roman"/>
        </w:rPr>
      </w:pPr>
      <w:r w:rsidRPr="00846AFC">
        <w:rPr>
          <w:rFonts w:ascii="Times New Roman" w:hAnsi="Times New Roman" w:cs="Times New Roman"/>
        </w:rPr>
        <w:t xml:space="preserve">Изучение курса должно вестись систематически и сопровождаться составлением подробного конспекта. </w:t>
      </w:r>
    </w:p>
    <w:p w:rsidR="00261C91" w:rsidRPr="00846AFC" w:rsidRDefault="00261C91" w:rsidP="00261C91">
      <w:pPr>
        <w:tabs>
          <w:tab w:val="left" w:pos="993"/>
        </w:tabs>
        <w:ind w:firstLine="567"/>
        <w:jc w:val="both"/>
        <w:rPr>
          <w:rFonts w:ascii="Times New Roman" w:hAnsi="Times New Roman" w:cs="Times New Roman"/>
        </w:rPr>
      </w:pPr>
      <w:r w:rsidRPr="00846AFC">
        <w:rPr>
          <w:rFonts w:ascii="Times New Roman" w:hAnsi="Times New Roman" w:cs="Times New Roman"/>
        </w:rPr>
        <w:t xml:space="preserve">Следует иметь в виду, что все разделы и темы изучаемой дисциплины являются в равной мере важными и часто взаимосвязаны. Как и в любой другой науке, нельзя приступать к изучению последующих разделов, не усвоив предыдущие. </w:t>
      </w:r>
    </w:p>
    <w:p w:rsidR="00261C91" w:rsidRPr="00846AFC" w:rsidRDefault="00261C91" w:rsidP="00261C91">
      <w:pPr>
        <w:tabs>
          <w:tab w:val="left" w:pos="993"/>
        </w:tabs>
        <w:ind w:firstLine="567"/>
        <w:jc w:val="both"/>
        <w:rPr>
          <w:rFonts w:ascii="Times New Roman" w:hAnsi="Times New Roman" w:cs="Times New Roman"/>
        </w:rPr>
      </w:pPr>
      <w:r w:rsidRPr="00846AFC">
        <w:rPr>
          <w:rFonts w:ascii="Times New Roman" w:hAnsi="Times New Roman" w:cs="Times New Roman"/>
        </w:rPr>
        <w:t>Для изучения дисциплины «</w:t>
      </w:r>
      <w:r w:rsidRPr="00846AFC">
        <w:rPr>
          <w:rFonts w:ascii="Times New Roman" w:hAnsi="Times New Roman" w:cs="Times New Roman"/>
          <w:lang w:val="ru-RU"/>
        </w:rPr>
        <w:t>История зарубежной и отечественной музыки</w:t>
      </w:r>
      <w:r w:rsidRPr="00846AFC">
        <w:rPr>
          <w:rFonts w:ascii="Times New Roman" w:hAnsi="Times New Roman" w:cs="Times New Roman"/>
        </w:rPr>
        <w:t xml:space="preserve">» необходимо использовать различные источники: </w:t>
      </w:r>
      <w:r w:rsidRPr="00846AFC">
        <w:rPr>
          <w:rFonts w:ascii="Times New Roman" w:hAnsi="Times New Roman" w:cs="Times New Roman"/>
          <w:iCs/>
        </w:rPr>
        <w:t>учебники, учебные и учебно-методические пособия, монографии, сборники научных трудов, нормативные правовые акты, справочную литературу, интернет-сайты и тематические порталы.</w:t>
      </w:r>
      <w:r w:rsidRPr="00846AFC">
        <w:rPr>
          <w:rFonts w:ascii="Times New Roman" w:hAnsi="Times New Roman" w:cs="Times New Roman"/>
        </w:rPr>
        <w:t xml:space="preserve"> Подробный перечень рекомендуемых источников представлен в последнем разделе данных методических указаний.</w:t>
      </w:r>
    </w:p>
    <w:p w:rsidR="00261C91" w:rsidRPr="00846AFC" w:rsidRDefault="00261C91" w:rsidP="00261C91">
      <w:pPr>
        <w:rPr>
          <w:rFonts w:ascii="Times New Roman" w:hAnsi="Times New Roman" w:cs="Times New Roman"/>
          <w:i/>
          <w:iCs/>
        </w:rPr>
      </w:pPr>
      <w:r w:rsidRPr="00846AFC">
        <w:rPr>
          <w:rFonts w:ascii="Times New Roman" w:hAnsi="Times New Roman" w:cs="Times New Roman"/>
          <w:i/>
          <w:iCs/>
        </w:rPr>
        <w:t>Работа под руководством преподавателя</w:t>
      </w:r>
    </w:p>
    <w:p w:rsidR="00261C91" w:rsidRPr="00846AFC" w:rsidRDefault="00261C91" w:rsidP="00261C91">
      <w:pPr>
        <w:tabs>
          <w:tab w:val="left" w:pos="708"/>
        </w:tabs>
        <w:jc w:val="both"/>
        <w:rPr>
          <w:rFonts w:ascii="Times New Roman" w:hAnsi="Times New Roman" w:cs="Times New Roman"/>
          <w:i/>
          <w:iCs/>
          <w:color w:val="00000A"/>
        </w:rPr>
      </w:pPr>
      <w:bookmarkStart w:id="1" w:name="_heading=h.g82aj2z9sf4a" w:colFirst="0" w:colLast="0"/>
      <w:bookmarkEnd w:id="1"/>
      <w:r w:rsidRPr="00846AFC">
        <w:rPr>
          <w:rFonts w:ascii="Times New Roman" w:hAnsi="Times New Roman" w:cs="Times New Roman"/>
          <w:color w:val="00000A"/>
        </w:rPr>
        <w:t xml:space="preserve">Изучение дисциплины начинается с лекционных занятий. Их главная цель – </w:t>
      </w:r>
      <w:r w:rsidRPr="00846AFC">
        <w:rPr>
          <w:rFonts w:ascii="Times New Roman" w:hAnsi="Times New Roman" w:cs="Times New Roman"/>
        </w:rPr>
        <w:t>создание прочного теоретического фундамента и формирование системного представления о предмете. Лекции призваны структурировать сложный материал, задать верные ориентиры для дальнейшего изучения и облегчить самостоятельную работу.</w:t>
      </w:r>
    </w:p>
    <w:p w:rsidR="00261C91" w:rsidRPr="00846AFC" w:rsidRDefault="00261C91" w:rsidP="00261C91">
      <w:pPr>
        <w:tabs>
          <w:tab w:val="left" w:pos="708"/>
        </w:tabs>
        <w:jc w:val="both"/>
        <w:rPr>
          <w:rFonts w:ascii="Times New Roman" w:hAnsi="Times New Roman" w:cs="Times New Roman"/>
          <w:color w:val="00000A"/>
        </w:rPr>
      </w:pPr>
      <w:r w:rsidRPr="00846AFC">
        <w:rPr>
          <w:rFonts w:ascii="Times New Roman" w:hAnsi="Times New Roman" w:cs="Times New Roman"/>
          <w:b/>
          <w:bCs/>
          <w:color w:val="00000A"/>
        </w:rPr>
        <w:t>Лекция</w:t>
      </w:r>
      <w:r w:rsidRPr="00846AFC">
        <w:rPr>
          <w:rFonts w:ascii="Times New Roman" w:hAnsi="Times New Roman" w:cs="Times New Roman"/>
          <w:color w:val="00000A"/>
        </w:rPr>
        <w:t xml:space="preserve"> – одна из основных традиционных форм организации аудиторного учебного процесса. </w:t>
      </w:r>
      <w:r w:rsidRPr="00846AFC">
        <w:rPr>
          <w:rFonts w:ascii="Times New Roman" w:hAnsi="Times New Roman" w:cs="Times New Roman"/>
        </w:rPr>
        <w:t>Лекции – это систематическое устное изложение учебного материала. На них студент получает основной объем информации по каждой конкретной теме. Лекции обычно носят проблемный характер и нацелены на освещение наиболее трудных и дискуссионных вопросов. Предполагается, что студенты приходят на лекции, предварительно проработав соответствующий учебный материал по источникам, рекомендуемым программой. После лекции, желательно вечером, перечитать и закрепить полученную информацию, тогда эффективность ее усвоения значительно возрастает.</w:t>
      </w:r>
    </w:p>
    <w:p w:rsidR="00261C91" w:rsidRPr="00846AFC" w:rsidRDefault="00261C91" w:rsidP="00261C91">
      <w:pPr>
        <w:tabs>
          <w:tab w:val="left" w:pos="9360"/>
        </w:tabs>
        <w:jc w:val="both"/>
        <w:rPr>
          <w:rFonts w:ascii="Times New Roman" w:hAnsi="Times New Roman" w:cs="Times New Roman"/>
          <w:color w:val="00000A"/>
        </w:rPr>
      </w:pPr>
      <w:r w:rsidRPr="00846AFC">
        <w:rPr>
          <w:rFonts w:ascii="Times New Roman" w:hAnsi="Times New Roman" w:cs="Times New Roman"/>
          <w:color w:val="00000A"/>
        </w:rPr>
        <w:lastRenderedPageBreak/>
        <w:t>В современных условиях познавательная и воспитательная ценность лекционного курса велика, поэтому лекции нужно посещать систематически.</w:t>
      </w:r>
    </w:p>
    <w:p w:rsidR="00261C91" w:rsidRPr="00846AFC" w:rsidRDefault="00261C91" w:rsidP="00261C91">
      <w:pPr>
        <w:tabs>
          <w:tab w:val="left" w:pos="9360"/>
        </w:tabs>
        <w:jc w:val="both"/>
        <w:rPr>
          <w:rFonts w:ascii="Times New Roman" w:hAnsi="Times New Roman" w:cs="Times New Roman"/>
          <w:color w:val="00000A"/>
        </w:rPr>
      </w:pPr>
      <w:r w:rsidRPr="00846AFC">
        <w:rPr>
          <w:rFonts w:ascii="Times New Roman" w:hAnsi="Times New Roman" w:cs="Times New Roman"/>
          <w:color w:val="00000A"/>
        </w:rPr>
        <w:t xml:space="preserve">Для обеспечения максимальной эффективности процесса обучения перед очередной лекцией рекомендуется просмотреть конспект предыдущих лекций, вспомнить пройденный материал и внимательно прочитать тот раздел учебника, в котором излагается соответствующая тема (проблематику лекции можно узнать из рабочей программы дисциплины или непосредственно у преподавателя). Такое предварительное знакомство с темой облегчает усвоение лекционного материала, избавляет от необходимости дословно конспектировать лекцию и способствует более осмысленному и критическому отношению к тому, что говорит преподаватель. </w:t>
      </w:r>
    </w:p>
    <w:p w:rsidR="00261C91" w:rsidRPr="00846AFC" w:rsidRDefault="00261C91" w:rsidP="00261C91">
      <w:pPr>
        <w:jc w:val="both"/>
        <w:rPr>
          <w:rFonts w:ascii="Times New Roman" w:hAnsi="Times New Roman" w:cs="Times New Roman"/>
          <w:i/>
          <w:iCs/>
          <w:color w:val="FF0000"/>
        </w:rPr>
      </w:pPr>
      <w:r w:rsidRPr="00846AFC">
        <w:rPr>
          <w:rFonts w:ascii="Times New Roman" w:hAnsi="Times New Roman" w:cs="Times New Roman"/>
          <w:color w:val="00000A"/>
        </w:rPr>
        <w:t xml:space="preserve">При преподавании дисциплины используются преимущественно следующие </w:t>
      </w:r>
      <w:r w:rsidRPr="00846AFC">
        <w:rPr>
          <w:rFonts w:ascii="Times New Roman" w:hAnsi="Times New Roman" w:cs="Times New Roman"/>
          <w:b/>
          <w:bCs/>
          <w:color w:val="00000A"/>
        </w:rPr>
        <w:t>типы лекционных занятий:</w:t>
      </w:r>
    </w:p>
    <w:p w:rsidR="00261C91" w:rsidRPr="00846AFC" w:rsidRDefault="00261C91" w:rsidP="00261C91">
      <w:pPr>
        <w:numPr>
          <w:ilvl w:val="0"/>
          <w:numId w:val="1"/>
        </w:numPr>
        <w:tabs>
          <w:tab w:val="left" w:pos="871"/>
        </w:tabs>
        <w:ind w:firstLine="709"/>
        <w:jc w:val="both"/>
        <w:rPr>
          <w:rFonts w:ascii="Times New Roman" w:hAnsi="Times New Roman" w:cs="Times New Roman"/>
          <w:color w:val="00000A"/>
        </w:rPr>
      </w:pPr>
      <w:r w:rsidRPr="00846AFC">
        <w:rPr>
          <w:rFonts w:ascii="Times New Roman" w:hAnsi="Times New Roman" w:cs="Times New Roman"/>
          <w:b/>
          <w:bCs/>
          <w:color w:val="00000A"/>
        </w:rPr>
        <w:t>информационная лекция</w:t>
      </w:r>
      <w:r w:rsidRPr="00846AFC">
        <w:rPr>
          <w:rFonts w:ascii="Times New Roman" w:hAnsi="Times New Roman" w:cs="Times New Roman"/>
          <w:color w:val="00000A"/>
        </w:rPr>
        <w:t xml:space="preserve"> – традиционный для высшей школы тип лекции, на которой студенту дается научная информация по дисциплине, подлежащая уяснению и запоминанию; преподаватель знакомит аудиторию с темой лекционного занятия и последовательно раскрывает поставленные вопросы;</w:t>
      </w:r>
    </w:p>
    <w:p w:rsidR="00261C91" w:rsidRPr="00846AFC" w:rsidRDefault="00261C91" w:rsidP="00261C91">
      <w:pPr>
        <w:numPr>
          <w:ilvl w:val="0"/>
          <w:numId w:val="1"/>
        </w:numPr>
        <w:tabs>
          <w:tab w:val="left" w:pos="871"/>
        </w:tabs>
        <w:ind w:firstLine="709"/>
        <w:jc w:val="both"/>
        <w:rPr>
          <w:rFonts w:ascii="Times New Roman" w:hAnsi="Times New Roman" w:cs="Times New Roman"/>
          <w:color w:val="00000A"/>
        </w:rPr>
      </w:pPr>
      <w:r w:rsidRPr="00846AFC">
        <w:rPr>
          <w:rFonts w:ascii="Times New Roman" w:hAnsi="Times New Roman" w:cs="Times New Roman"/>
          <w:b/>
          <w:bCs/>
          <w:color w:val="00000A"/>
        </w:rPr>
        <w:t>лекция-дискуссия</w:t>
      </w:r>
      <w:r w:rsidRPr="00846AFC">
        <w:rPr>
          <w:rFonts w:ascii="Times New Roman" w:hAnsi="Times New Roman" w:cs="Times New Roman"/>
          <w:color w:val="00000A"/>
        </w:rPr>
        <w:t xml:space="preserve"> – основывается на рассмотрении различных (дискуссионных) точек зрения на поставленную проблему; в рамках этой лекции преподаватель определяет круг дискуссионных вопросов и раскрывает их, на основе критического анализа различных позиций ученых по выбранной проблеме и аргументированной собственной точки зрения; очень часто данная лекция приводит к появлению у аудитории новых вопросов, ответы на которые могут быть сформулированы как в рамках лекционного, так и в рамках последующего практического занятия;</w:t>
      </w:r>
    </w:p>
    <w:p w:rsidR="00261C91" w:rsidRPr="00846AFC" w:rsidRDefault="00261C91" w:rsidP="00261C91">
      <w:pPr>
        <w:numPr>
          <w:ilvl w:val="0"/>
          <w:numId w:val="1"/>
        </w:numPr>
        <w:tabs>
          <w:tab w:val="left" w:pos="871"/>
        </w:tabs>
        <w:ind w:firstLine="709"/>
        <w:jc w:val="both"/>
        <w:rPr>
          <w:rFonts w:ascii="Times New Roman" w:hAnsi="Times New Roman" w:cs="Times New Roman"/>
          <w:color w:val="00000A"/>
        </w:rPr>
      </w:pPr>
      <w:r w:rsidRPr="00846AFC">
        <w:rPr>
          <w:rFonts w:ascii="Times New Roman" w:hAnsi="Times New Roman" w:cs="Times New Roman"/>
          <w:b/>
          <w:bCs/>
          <w:color w:val="00000A"/>
        </w:rPr>
        <w:t>проблемная лекция</w:t>
      </w:r>
      <w:r w:rsidRPr="00846AFC">
        <w:rPr>
          <w:rFonts w:ascii="Times New Roman" w:hAnsi="Times New Roman" w:cs="Times New Roman"/>
          <w:color w:val="00000A"/>
        </w:rPr>
        <w:t xml:space="preserve"> –  данная лекция начинается с постановки вопроса -проблемы, которую необходимо решить, и которая не имеет однозначного решения; на этой лекции студент играет роль исследователя, стремящегося найти ответ на поставленный вопрос; данный вид лекции предусматривает диалог </w:t>
      </w:r>
      <w:r w:rsidRPr="00846AFC">
        <w:rPr>
          <w:rFonts w:ascii="Times New Roman" w:hAnsi="Times New Roman" w:cs="Times New Roman"/>
          <w:color w:val="00000A"/>
        </w:rPr>
        <w:lastRenderedPageBreak/>
        <w:t xml:space="preserve">преподавателя и студента, студент включается в процесс поиска решения, имеет возможность задавать вопросы, высказывать собственную точку зрения. </w:t>
      </w:r>
    </w:p>
    <w:p w:rsidR="00261C91" w:rsidRPr="00846AFC" w:rsidRDefault="00261C91" w:rsidP="00261C91">
      <w:pPr>
        <w:tabs>
          <w:tab w:val="left" w:pos="871"/>
        </w:tabs>
        <w:jc w:val="both"/>
        <w:rPr>
          <w:rFonts w:ascii="Times New Roman" w:hAnsi="Times New Roman" w:cs="Times New Roman"/>
          <w:highlight w:val="white"/>
        </w:rPr>
      </w:pPr>
      <w:r w:rsidRPr="00846AFC">
        <w:rPr>
          <w:rFonts w:ascii="Times New Roman" w:hAnsi="Times New Roman" w:cs="Times New Roman"/>
          <w:highlight w:val="white"/>
        </w:rPr>
        <w:t>Лекция-дискуссия и проблемная лекция стимулируют мыслительную деятельность студента, дают возможность аудитории оценить многообразие подходов к рассматриваемой проблеме, выработать собственную позицию и научиться отстаивать ее аргументированно. На этих лекциях формируется навык формулирования вопросов и анализа имеющихся научных позиций.</w:t>
      </w:r>
    </w:p>
    <w:p w:rsidR="00261C91" w:rsidRPr="00846AFC" w:rsidRDefault="00261C91" w:rsidP="00261C91">
      <w:pPr>
        <w:tabs>
          <w:tab w:val="left" w:pos="9360"/>
        </w:tabs>
        <w:jc w:val="both"/>
        <w:rPr>
          <w:rFonts w:ascii="Times New Roman" w:hAnsi="Times New Roman" w:cs="Times New Roman"/>
        </w:rPr>
      </w:pPr>
      <w:r w:rsidRPr="00846AFC">
        <w:rPr>
          <w:rFonts w:ascii="Times New Roman" w:hAnsi="Times New Roman" w:cs="Times New Roman"/>
        </w:rPr>
        <w:t xml:space="preserve">На информационных лекциях студентам нужно внимательно следить за изложением преподавателем изучаемого материала, конспектировать основные положения. </w:t>
      </w:r>
      <w:r w:rsidRPr="00846AFC">
        <w:rPr>
          <w:rFonts w:ascii="Times New Roman" w:hAnsi="Times New Roman" w:cs="Times New Roman"/>
          <w:color w:val="00000A"/>
        </w:rPr>
        <w:t xml:space="preserve">При этом автоматическое «протоколирование» лекции – не самый эффективный способ использования потенциала лекционного занятия. Студенты необходимо приучать себя одновременно и слушать лектора, и осмысливать излагаемый им материал, и кратко записывать наиболее важные идеи, понятия и термины. Рекомендуется также помечать для себя неясные моменты, чтобы в конце лекционного занятия задать преподавателю вопросы или, если такой возможности на лекции не имеется, прояснить эти вопросы </w:t>
      </w:r>
      <w:r w:rsidRPr="00846AFC">
        <w:rPr>
          <w:rFonts w:ascii="Times New Roman" w:hAnsi="Times New Roman" w:cs="Times New Roman"/>
        </w:rPr>
        <w:t xml:space="preserve">на </w:t>
      </w:r>
      <w:r w:rsidRPr="00846AFC">
        <w:rPr>
          <w:rFonts w:ascii="Times New Roman" w:hAnsi="Times New Roman" w:cs="Times New Roman"/>
          <w:iCs/>
        </w:rPr>
        <w:t xml:space="preserve">лабораторных </w:t>
      </w:r>
      <w:r w:rsidRPr="00846AFC">
        <w:rPr>
          <w:rFonts w:ascii="Times New Roman" w:hAnsi="Times New Roman" w:cs="Times New Roman"/>
        </w:rPr>
        <w:t>занятиях и в процессе самоподготовки.</w:t>
      </w:r>
    </w:p>
    <w:p w:rsidR="00261C91" w:rsidRPr="00846AFC" w:rsidRDefault="00261C91" w:rsidP="00261C91">
      <w:pPr>
        <w:tabs>
          <w:tab w:val="left" w:pos="9360"/>
        </w:tabs>
        <w:jc w:val="both"/>
        <w:rPr>
          <w:rFonts w:ascii="Times New Roman" w:hAnsi="Times New Roman" w:cs="Times New Roman"/>
        </w:rPr>
      </w:pPr>
      <w:r w:rsidRPr="00846AFC">
        <w:rPr>
          <w:rFonts w:ascii="Times New Roman" w:hAnsi="Times New Roman" w:cs="Times New Roman"/>
        </w:rPr>
        <w:t xml:space="preserve">В ходе лекционных занятий обучающийся обязан конспектировать содержание учебного материала. </w:t>
      </w:r>
    </w:p>
    <w:p w:rsidR="00261C91" w:rsidRPr="00846AFC" w:rsidRDefault="00261C91" w:rsidP="00261C91">
      <w:pPr>
        <w:tabs>
          <w:tab w:val="left" w:pos="9360"/>
        </w:tabs>
        <w:jc w:val="both"/>
        <w:rPr>
          <w:rFonts w:ascii="Times New Roman" w:hAnsi="Times New Roman" w:cs="Times New Roman"/>
        </w:rPr>
      </w:pPr>
      <w:r w:rsidRPr="00846AFC">
        <w:rPr>
          <w:rFonts w:ascii="Times New Roman" w:hAnsi="Times New Roman" w:cs="Times New Roman"/>
          <w:b/>
          <w:bCs/>
        </w:rPr>
        <w:t>Конспектирование лекций</w:t>
      </w:r>
      <w:r w:rsidRPr="00846AFC">
        <w:rPr>
          <w:rFonts w:ascii="Times New Roman" w:hAnsi="Times New Roman" w:cs="Times New Roman"/>
        </w:rPr>
        <w:t xml:space="preserve"> – сложный вид аудиторной работы, предполагающий интенсивную умственную деятельность студента. Конспект является полезным тогда, когда он оформляется самим обучающимся.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 </w:t>
      </w:r>
    </w:p>
    <w:p w:rsidR="00261C91" w:rsidRPr="00846AFC" w:rsidRDefault="00261C91" w:rsidP="00261C91">
      <w:pPr>
        <w:tabs>
          <w:tab w:val="left" w:pos="9360"/>
        </w:tabs>
        <w:jc w:val="both"/>
        <w:rPr>
          <w:rFonts w:ascii="Times New Roman" w:hAnsi="Times New Roman" w:cs="Times New Roman"/>
        </w:rPr>
      </w:pPr>
      <w:r w:rsidRPr="00846AFC">
        <w:rPr>
          <w:rFonts w:ascii="Times New Roman" w:hAnsi="Times New Roman" w:cs="Times New Roman"/>
        </w:rPr>
        <w:t xml:space="preserve">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преподавателем. Следует обращать внимание на категории, формулировки, раскрывающие содержание тех или иных явлений и процессов, </w:t>
      </w:r>
      <w:r w:rsidRPr="00846AFC">
        <w:rPr>
          <w:rFonts w:ascii="Times New Roman" w:hAnsi="Times New Roman" w:cs="Times New Roman"/>
        </w:rPr>
        <w:lastRenderedPageBreak/>
        <w:t xml:space="preserve">научные выводы и практические рекомендации по их применению. Задавать преподавателю уточняющие вопросы с целью уяснения теоретического материала, разрешения спорных ситуаций. </w:t>
      </w:r>
    </w:p>
    <w:p w:rsidR="00261C91" w:rsidRPr="00846AFC" w:rsidRDefault="00261C91" w:rsidP="00261C91">
      <w:pPr>
        <w:tabs>
          <w:tab w:val="left" w:pos="9360"/>
        </w:tabs>
        <w:jc w:val="both"/>
        <w:rPr>
          <w:rFonts w:ascii="Times New Roman" w:hAnsi="Times New Roman" w:cs="Times New Roman"/>
        </w:rPr>
      </w:pPr>
      <w:r w:rsidRPr="00846AFC">
        <w:rPr>
          <w:rFonts w:ascii="Times New Roman" w:hAnsi="Times New Roman" w:cs="Times New Roman"/>
        </w:rPr>
        <w:t xml:space="preserve">Целесообразно заранее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w:t>
      </w:r>
    </w:p>
    <w:p w:rsidR="00261C91" w:rsidRPr="00846AFC" w:rsidRDefault="00261C91" w:rsidP="00261C91">
      <w:pPr>
        <w:tabs>
          <w:tab w:val="left" w:pos="871"/>
        </w:tabs>
        <w:jc w:val="both"/>
        <w:rPr>
          <w:rFonts w:ascii="Times New Roman" w:hAnsi="Times New Roman" w:cs="Times New Roman"/>
          <w:highlight w:val="white"/>
        </w:rPr>
      </w:pPr>
      <w:r w:rsidRPr="00846AFC">
        <w:rPr>
          <w:rFonts w:ascii="Times New Roman" w:hAnsi="Times New Roman" w:cs="Times New Roman"/>
          <w:highlight w:val="white"/>
        </w:rPr>
        <w:t xml:space="preserve">Конспекты следует вести аккуратно, умело использовать сокращения, оставлять поля для вопросов, выносимых на </w:t>
      </w:r>
      <w:r w:rsidRPr="00846AFC">
        <w:rPr>
          <w:rFonts w:ascii="Times New Roman" w:hAnsi="Times New Roman" w:cs="Times New Roman"/>
          <w:iCs/>
          <w:highlight w:val="white"/>
        </w:rPr>
        <w:t>лабораторные</w:t>
      </w:r>
      <w:r w:rsidRPr="00846AFC">
        <w:rPr>
          <w:rFonts w:ascii="Times New Roman" w:hAnsi="Times New Roman" w:cs="Times New Roman"/>
          <w:highlight w:val="white"/>
        </w:rPr>
        <w:t xml:space="preserve"> занятия. В свободное от занятий время целесообразно повторять законспектированное, привлекая материал рекомендованных учебников и информационных ресурсов. Конспекты лекций рекомендуется сохранить, поскольку они могут понадобиться на последующих курсах.</w:t>
      </w:r>
    </w:p>
    <w:p w:rsidR="00261C91" w:rsidRPr="00846AFC" w:rsidRDefault="00261C91" w:rsidP="00261C91">
      <w:pPr>
        <w:tabs>
          <w:tab w:val="left" w:pos="871"/>
        </w:tabs>
        <w:jc w:val="both"/>
        <w:rPr>
          <w:rFonts w:ascii="Times New Roman" w:hAnsi="Times New Roman" w:cs="Times New Roman"/>
          <w:highlight w:val="white"/>
        </w:rPr>
      </w:pPr>
    </w:p>
    <w:p w:rsidR="00261C91" w:rsidRPr="00846AFC" w:rsidRDefault="00261C91" w:rsidP="00261C91">
      <w:pPr>
        <w:numPr>
          <w:ilvl w:val="0"/>
          <w:numId w:val="2"/>
        </w:numPr>
        <w:ind w:firstLine="709"/>
        <w:jc w:val="center"/>
        <w:rPr>
          <w:rFonts w:ascii="Times New Roman" w:eastAsia="Times New Roman" w:hAnsi="Times New Roman" w:cs="Times New Roman"/>
          <w:color w:val="000000"/>
        </w:rPr>
      </w:pPr>
      <w:r w:rsidRPr="00846AFC">
        <w:rPr>
          <w:rFonts w:ascii="Times New Roman" w:eastAsia="Times New Roman" w:hAnsi="Times New Roman" w:cs="Times New Roman"/>
          <w:b/>
          <w:bCs/>
          <w:color w:val="000000"/>
        </w:rPr>
        <w:t>СОДЕРЖАНИЕ РАЗДЕЛОВ ДИСЦИПЛИНЫ</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Согласно рабочей программе, в рамках дисциплины должны быть изучены следующие темы, распределенные по разделам.</w:t>
      </w:r>
    </w:p>
    <w:p w:rsidR="00261C91" w:rsidRPr="00846AFC" w:rsidRDefault="00261C91" w:rsidP="00261C91">
      <w:pPr>
        <w:rPr>
          <w:rFonts w:ascii="Times New Roman" w:hAnsi="Times New Roman" w:cs="Times New Roman"/>
          <w:b/>
          <w:bCs/>
        </w:rPr>
      </w:pPr>
      <w:r w:rsidRPr="00846AFC">
        <w:rPr>
          <w:rFonts w:ascii="Times New Roman" w:hAnsi="Times New Roman" w:cs="Times New Roman"/>
          <w:b/>
          <w:bCs/>
        </w:rPr>
        <w:t>2.1 Лекционные занятия</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Helvetica" w:hAnsi="Times New Roman" w:cs="Times New Roman"/>
          <w:b/>
          <w:color w:val="000000"/>
        </w:rPr>
        <w:t>Музыкальное искусство древности. Ars nova в музыке. Музыкальная культура Возрождения. Общая характеристика. Протестантский хорал, Месса. Светские жанры</w:t>
      </w:r>
      <w:r>
        <w:rPr>
          <w:rFonts w:ascii="Times New Roman" w:hAnsi="Times New Roman" w:cs="Times New Roman"/>
          <w:b/>
          <w:iCs/>
        </w:rPr>
        <w:t xml:space="preserve">. </w:t>
      </w:r>
      <w:r w:rsidRPr="00846AFC">
        <w:rPr>
          <w:rFonts w:ascii="Times New Roman" w:eastAsia="Times New Roman" w:hAnsi="Times New Roman" w:cs="Times New Roman"/>
          <w:lang w:val="ru-RU"/>
        </w:rPr>
        <w:t>Теории о происхождении музыки. Древние формы художественной практики, их связь с магической обрядовостью. Формирование образности искусства в процессе воспроизведения реальных жизненных событий. Первобытный синкретизм и роль в нем музыкальных элементов. Формирование элементов музыкальной выразительности: звуковысотного, ритмического, ладового, структурного, тембрового, жанрового. Интерес в ХХ веке к древнейшим формам музыкальной культуры разных регионов.</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 xml:space="preserve">Значение древних цивилизаций в истории мировой культуры. Общественный строй и зависимость от него культуры древнего мира. Формирование основных разновидностей музыкальных жанров в трех главных </w:t>
      </w:r>
      <w:r w:rsidRPr="00846AFC">
        <w:rPr>
          <w:rFonts w:ascii="Times New Roman" w:eastAsia="Times New Roman" w:hAnsi="Times New Roman" w:cs="Times New Roman"/>
          <w:lang w:val="ru-RU"/>
        </w:rPr>
        <w:lastRenderedPageBreak/>
        <w:t>сферах - фольклора, религиозной и светской музыки. Главные регионы существования древних цивилизаций (Египет, Ближний Восток, Шумеро-Вавилония, Индия, Китай, Древняя Греция, Рим) и основные черты их музыкальных культур. Черты общности и различия. Синкретическая связь музыки с танцем и театральным действием. Особая роль античной музыкальной культуры для последующего развития искусства. Большая роль музыки в общественной жизни. Богатство музыкально-поэтического искусства. Развитие музыкальных жанров (эпос, лирика сольная и хоровая, военная музыка, танец), инструментария, музыкальной эстетики и теории. Музыка в античном театре.</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Древняя Греция. Особенности античного рабовладельческого общества. Памятники греческой мифологии и поэзии. Эпос Гомера. Образы легендарных музыкантов. Архитектура, скульптура, театр. Высокие достижения античного искусства. Основные его черты. Богатство музыкально-поэтического творчества: трудовые, лирические, военные песни и танцы и др. Певцы и сказители - аэды и рапсоды. Хоровая, сольная лирика. Основные жанры. Инструменты и инструментальная музыка. Большая роль музыки в общественной жизни. Древнегреческая трагедия - единство поэзии, музыки, сценического действия и танца; значение хора. Эсхил, Софокл, Еврипид - создатели античного театра. Античная эстетика, учение об этосе. Музыкальные теории древних греков. Буквенная музыкальная нотация. Эллинистическая культура. Музыкальная культура Древнего Рима. Искусство в период упадка и гибели античной цивилизации. 6 Значение античной культуры для последующего развития искусства.</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hAnsi="Times New Roman" w:cs="Times New Roman"/>
          <w:b/>
          <w:iCs/>
        </w:rPr>
        <w:tab/>
      </w:r>
      <w:r w:rsidRPr="00846AFC">
        <w:rPr>
          <w:rFonts w:ascii="Times New Roman" w:eastAsia="Times New Roman" w:hAnsi="Times New Roman" w:cs="Times New Roman"/>
          <w:lang w:val="ru-RU"/>
        </w:rPr>
        <w:t xml:space="preserve">Средневековые феодальные государства и господство религиозной идеологии. Западноевропейские страны. Народная песня: круг образов, выразительные средства. Творчество народных музыкантов - жонглеров, шпильманов и др. Доминирующая роль религиозной музыки. Григорианский хорал, его интонационная и ладовая сферы, роль в формировании европейской музыки, эволюция. Обогащение хорала - тропы, гимны, секвенции, юбиляции. Месса, ее части и разновидности. Литургическая драма, роль музыки в ней. </w:t>
      </w:r>
      <w:r w:rsidRPr="00846AFC">
        <w:rPr>
          <w:rFonts w:ascii="Times New Roman" w:eastAsia="Times New Roman" w:hAnsi="Times New Roman" w:cs="Times New Roman"/>
          <w:lang w:val="ru-RU"/>
        </w:rPr>
        <w:lastRenderedPageBreak/>
        <w:t xml:space="preserve">Ранние формы многоголосия: органум и его виды, гимель, дискант. Рост городов, развитие городской культуры, связь религиозного и светского начал. Музыка в соборах, университетах, цеховых объединениях. Школа «дискантистов» собора Нотр-Дам в Париже и творчество Леонина и Перотина (середина ХП- начало Х1У в.в.) Жанры многоголосной музыки: мотет, кондукт, месса и дальнейшее развитие многоголосия. Органная музыка. Светское музыкально-поэтическое творчество. Танец. Рыцарское искусство. Трубадуры и труверы во Франции, миннезингеры в Германии. Ваганты и голиарды. Жанры и формы светской музыки. Музыкальная теория в эпоху Средневековья. Формирование нотации. Вклад Гвидо Аретинского (ок. 992-1050). Византийская музыкальная культура эпохи Средневековья и ее влияние на соседние страны. Синтез народного творчества с элементами античной, сирийской и славянской музыки. Иоанн Дамаскин (ок.700-754). </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hAnsi="Times New Roman" w:cs="Times New Roman"/>
          <w:b/>
          <w:iCs/>
        </w:rPr>
        <w:t xml:space="preserve"> Ars nova в музыке. </w:t>
      </w:r>
      <w:r w:rsidRPr="00846AFC">
        <w:rPr>
          <w:rFonts w:ascii="Times New Roman" w:eastAsia="Times New Roman" w:hAnsi="Times New Roman" w:cs="Times New Roman"/>
          <w:color w:val="333333"/>
          <w:shd w:val="clear" w:color="auto" w:fill="FFFFFF"/>
          <w:lang w:val="ru-RU"/>
        </w:rPr>
        <w:t>Прогрессивное направление в музыке, возникшее во Франции и Италии в 14 в. Получило назв. в противовес ars antiqua ("старинному искусству") - полифонич. музыке феодально-церк. средневековья - по трактату "Ars nova" (20-е гг. 14 в.), приписываемому Филиппу де Витри. А. n. - наиболее раннее проф. муз. иск-во, представленное светскими вок.-лирич. жанрами (творчество трубадуров, труверов, миннезингеров большей частью носило ещё "полупрофессиональный" характер).</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 xml:space="preserve">XIV век - период Ars nova в развитии европейской музыки. Проявление профессиональных тенденций в музыкальной жизни. Формирование новой музыкальной теории. Швейцарский ученый, музыкальный теоретик Генрих Глареан (настоящая фамилия Лорис, 1488 - 1563). Итальянский композитор, органист Джозеффо Царлино (1517 - 1590) - крупнейший музыкальный ученый. Совершенствование музыкальной нотации. Музыкальная культура Нидерландов. Очаги профессионального музыкального образования в городах (метризы). Образование нидерландской (франко-фламандской) полифонической школы. Ее выдающиеся представители в XV - начале XVI веках: Гийом Дюфаи (ок. 1400 - 1474), Жоскен Депре (ок. 1440 - 1521), Жан Окегем (ок. 1430 - 1495), </w:t>
      </w:r>
      <w:r w:rsidRPr="00846AFC">
        <w:rPr>
          <w:rFonts w:ascii="Times New Roman" w:eastAsia="Times New Roman" w:hAnsi="Times New Roman" w:cs="Times New Roman"/>
          <w:lang w:val="ru-RU"/>
        </w:rPr>
        <w:lastRenderedPageBreak/>
        <w:t>Якоб Обрехт (1450 - 1505). Типические музыкальные образы, выразительные средства, жанры. Гуманистические черты. Мастерство хоровой полифонии. Орландо Лассо (около 1532 - 1594). Многогранность и глубина его творчества. Творческое переосмысление художественных достижений ряда европейских национальных школ. Расцвет органного и клавирного искусства в творческой и исполнительской деятельности Яна Питерса Свелинка (1562 - 1621).</w:t>
      </w:r>
    </w:p>
    <w:p w:rsidR="00261C91" w:rsidRPr="00846AFC" w:rsidRDefault="00261C91" w:rsidP="00261C91">
      <w:pPr>
        <w:jc w:val="both"/>
        <w:rPr>
          <w:rFonts w:ascii="Times New Roman" w:eastAsia="Times New Roman" w:hAnsi="Times New Roman" w:cs="Times New Roman"/>
          <w:b/>
          <w:bCs/>
          <w:lang w:val="ru-RU"/>
        </w:rPr>
      </w:pPr>
      <w:r w:rsidRPr="00846AFC">
        <w:rPr>
          <w:rFonts w:ascii="Times New Roman" w:eastAsia="Times New Roman" w:hAnsi="Times New Roman" w:cs="Times New Roman"/>
          <w:b/>
          <w:bCs/>
          <w:lang w:val="ru-RU"/>
        </w:rPr>
        <w:t>Музыкальная культура Возрождения. Общая характеристика. Протестантский хорал, Месса. Светские жанры</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 xml:space="preserve">Общественно-исторические процессы в Европе в Х1У-ХУ1 в.в. Реформация и религиозные войны. Формирование государств. Расцвет науки, литературы и искусства. Возрождение высоких гуманистических идеалов античности и бурное развитие светского искусства. Х1У век - период Арс Нова и его значение в истории европейской музыки. Светские песенно-танцевальные жанры, развитие инструментальной музыки. Появление профессиональных тенденций в музыкальной жизни. Основные жанры полифонической музыки. Творчество Ф.Ландино, Ф. де Витри, Г де Машо. Музыкальная культура Нидерландов. Образование нидерландской (франко- 27 фламандской) полифонической школы (Г.Дюфаи (ок. 1440-1474), Ж.Депре (ок. 1440-1521) Ж.Окегем (ок.1430-1495), Я.Обрехт (1450- 1505)). Их типические музыкальные образы, выразительные средства, жанры, мастерство хоровой полифонии. Многогранность и глубина творчества О.Лассо (ок. 1532-1594). Расцвет органного и клавирного исполнительства в творчестве Я.Свелинка (1562-1621). Музыкальная культура Франции. Гугенотские песни, их антикатолическая направленность, бургундская шансон и ее выдающийся мастер Ж.Беншуа (ок. 1400-1460). К.Жанекен (ок.1475-1560) - автор крупных хоровых программных произведений. Музыкальная культура Италии, ее особенности. Роль музыки в народных празднествах. Светские вокально-инструментальные жанры фротолла и виланелла. Мадригал и его авторы - Л.Лудзаски, О.Векки, Дж.да Веноза и др. Римская полифоническая школа. Дж. да Палестрина (ок.1525-1584)). Жанры его музыки, стиль хорового письма. Венецианская вокально-инструментальная </w:t>
      </w:r>
      <w:r w:rsidRPr="00846AFC">
        <w:rPr>
          <w:rFonts w:ascii="Times New Roman" w:eastAsia="Times New Roman" w:hAnsi="Times New Roman" w:cs="Times New Roman"/>
          <w:lang w:val="ru-RU"/>
        </w:rPr>
        <w:lastRenderedPageBreak/>
        <w:t>школа, масштабность и красочность венецианской полифонии, принципы концертности. Гуманистическое содержание и мастерство творчества Дж.Габриели (ок.1557-1612). Развитие жанров и форм итальянской инструментальной музыки. «Золотой век» музыкальной культуры Испании. Богатство и разнообразие народной музыки, зарождение музыкально-театрального жанра сарсуэлы. Развитие духовной полифонической музыки, инструментальных жанров (для виуэлы, клавира, органа). Выдающиеся мастера испанской музыки Т.де Виктория (ок.1548-1611), А.де Кабесон (1510-1566). Музыкальная культура Англии, ее древние истоки. Многоголосие в народной музыке. Жанр антема. Самобытный полифонический стиль Дж.Данстебла (ок.1380-1453). Народнопесенная основа инструментальной музыки. Развитие вариаций и других жанров в музыке для верджинала, лютни, виолы. У.Берд (ок.1543-1623), Дж.Булл (ок.1562-16\28), Т.Морли (1557-1603), Дж.Дауленд (1562-1626) и другие мастера английской музыки ХУ-начала ХУП в.в. Связь музыкальной культуры Германии с движением Реформации. Антифеодальная направленность народной песни, формирование на ее основе протестантского хорала. Определяющее воздействие хорала на развитие вокально-инструментальных жанров. Значение деятельности М.Лютера (1483-1546). Крупнейшие композиторы: И.Вальтер, Л.Зейфель, Л.Хасслер, М.Преториус (15571-1621). Своеобразие музыкального быта немецких городов. Искусство мейстерзингеров - Г.Закс (1494-1576).</w:t>
      </w:r>
    </w:p>
    <w:p w:rsidR="00261C91" w:rsidRPr="00846AFC" w:rsidRDefault="00261C91" w:rsidP="00261C91">
      <w:pPr>
        <w:jc w:val="both"/>
        <w:rPr>
          <w:rFonts w:ascii="Times New Roman" w:hAnsi="Times New Roman" w:cs="Times New Roman"/>
          <w:b/>
          <w:iCs/>
          <w:lang w:val="ru-RU"/>
        </w:rPr>
      </w:pP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t>Музыкальное Барокко. Опера в эпоху Барокко Развитие инструментальной музыки. Английская, французская, итальянская школы.</w:t>
      </w:r>
      <w:r w:rsidRPr="00846AFC">
        <w:rPr>
          <w:rFonts w:ascii="Times New Roman" w:hAnsi="Times New Roman" w:cs="Times New Roman"/>
          <w:b/>
          <w:iCs/>
          <w:lang w:val="ru-RU"/>
        </w:rPr>
        <w:t xml:space="preserve"> </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 xml:space="preserve">Отражение исторических событий в общественно-культурной и художественной жизни. Новые прогрессивные идеи, образы, роль философии и драматического театра. Углубление в музыке национального, народного, мелодического начал. Дальнейшее развитие полифонии и усиление роли гомофонии. Истоки и возникновение оперы, отражение в ней гуманистических </w:t>
      </w:r>
      <w:r w:rsidRPr="00846AFC">
        <w:rPr>
          <w:rFonts w:ascii="Times New Roman" w:eastAsia="Times New Roman" w:hAnsi="Times New Roman" w:cs="Times New Roman"/>
          <w:lang w:val="ru-RU"/>
        </w:rPr>
        <w:lastRenderedPageBreak/>
        <w:t>идеалов позднего Возрождения. Мифологическая основа сюжетов (популярность мифа об Орфее и Эвридике), художественный синтез поэзии, музыки, сценического действия. Речитативный стиль пения. Итальянские оперные школы (Флоренция, Мантуя, Рим, Венеция. Неаполь) и их своеобразие. Крупнейшие оперные комрозиторы ХУП века - Я.Пери (1561-1633), Дж.Каччини (ок.1550-1618). К.Монтеверди (1567-1643) и его лучшие оперы «Орфей» и «Коронация Поппеи». Ф.Кавалли (1602-1676), М.Чести (1623-1669), А. Скарлатти (1659-1725), эволюция оперы в их творчестве. Развитие ариозности, расцвет сольного пения. Стиль bel canto. Формирование типов арий, закрепление формы da capo в ариях. Усиление роли оркестра, итальянский тип увертюры. Музыкальный театр в других национальных школах. Влияние эстетики классицизма на французскую «лирическую трагедию» и творчество Ж.Б.Люлли (1632-1687). Французская оперная увертюра. Традиции «маски в «Королеве фей» ГПерселла (1659-1695), его опера «Дидона и Эней». Гамбургский оперный театр. Испанская сарсуэла. Жанр оратории и кантаты в музыке ХУП века. Римская школа: Э.Кавальери (ок. 1550- 1602), Дж.Кариссими (1605-1674). Национальные традиции немецкой хоровой полифонии в кантатах, пассионах, ораториях Г.Шютца (1585-1672). Сольная и многоголосная песня. Мадригал и его роль в формировании нового вокальнодраматического стиля. Развитие бытовой и концертной инструментальной музыки в ХУП веке., новые формы исполнительской практики. Распространение лютни, гитары, разновидностей виол и клавира, усиление роли сольных смычковых и духовых инструментов в связи с развитием гомофонии. Формирование новых жанров: сюиты, сонат da camera и da chiesa, трио- сонаты, concerto-grosso и сольного концерта. Ведущая роль итальянской инструментальной школы: клавирное и органное творчество Дж.Фрескобыльди (1583- 1643), и формирование фуги. Концертные жанры в творчестве А.Корелли (1653-1713). Инструментальная музыка во Франции, Англии, Германии. Органисты в Германии - предшественники И.С.Баха: С.Шейдт, И.Пахельбель, Г.Бем, Д.Букстехуде (1637-1707).</w:t>
      </w:r>
    </w:p>
    <w:p w:rsidR="00261C91" w:rsidRPr="00846AFC" w:rsidRDefault="00261C91" w:rsidP="00261C91">
      <w:pPr>
        <w:jc w:val="both"/>
        <w:rPr>
          <w:rFonts w:ascii="Times New Roman" w:eastAsia="Times New Roman" w:hAnsi="Times New Roman" w:cs="Times New Roman"/>
          <w:b/>
          <w:bCs/>
          <w:lang w:val="ru-RU"/>
        </w:rPr>
      </w:pPr>
      <w:r w:rsidRPr="00846AFC">
        <w:rPr>
          <w:rFonts w:ascii="Times New Roman" w:eastAsia="Times New Roman" w:hAnsi="Times New Roman" w:cs="Times New Roman"/>
          <w:b/>
          <w:bCs/>
          <w:lang w:val="ru-RU"/>
        </w:rPr>
        <w:t>Немецкая школа. Творчество И. С. Баха. Творчество Г. Ф. Генделя.</w:t>
      </w:r>
    </w:p>
    <w:p w:rsidR="00261C91" w:rsidRPr="00846AFC" w:rsidRDefault="00261C91" w:rsidP="00261C91">
      <w:pPr>
        <w:jc w:val="both"/>
        <w:rPr>
          <w:rFonts w:ascii="Times New Roman" w:hAnsi="Times New Roman" w:cs="Times New Roman"/>
          <w:b/>
          <w:iCs/>
          <w:lang w:val="ru-RU"/>
        </w:rPr>
      </w:pPr>
      <w:r w:rsidRPr="00846AFC">
        <w:rPr>
          <w:rFonts w:ascii="Times New Roman" w:eastAsia="Times New Roman" w:hAnsi="Times New Roman" w:cs="Times New Roman"/>
          <w:lang w:val="ru-RU"/>
        </w:rPr>
        <w:lastRenderedPageBreak/>
        <w:t xml:space="preserve">Основные характеристики общественно-политических и художественных тенденций века Просвещения. Расширение идейно-эстетического кругозора композиторов. Новые проблемы в музыкальной эстетике. Барокко и рококо в музыке. Первая половина века - переломный период в истории музыкальной культуры.: кульминация развития полифонических жанров в творчестве Баха и Генделя и формирование стиля музыкального классицизма. Развитие и закрепление ладотональных функций в гармонии. И.С.Бах (1685-1750), значение его творчества для мировой культуры. Центральный образ его музыки - человек с его богатым душевным миром. Многообразие творческой деятельности Баха. Черты музыкального стиля, особенности мелодики и ее связь с протестантским хоралом, синтез полифонического и гармонического начал. Вокально-инструментальные жанры в творчестве Баха (духовные и светские кантаты, оратории, пассионы, мессы и др.) - исторические традиции и новаторство в трактовке драмы, оркестра и вокальных номеров, в принципах композиции. Основные жанры инструментальной музыки и их трактовка Бахом. Музыка для клавира: полифонические циклы («Хорошо темперированный клавир» и др.), сюиты, концерты. Совершенствование возможностей инструментов в музыке для струнных (сонаты, партиты, концерты). Роль баховских оркестровых сюит и концертов в подготовке классического симфонизма. Роль творчества ГФ.Генделя (1685-1759), его участие в развитии музыкальной культуры Германии и Англии. Традиции итальянской оперы-сериа в оперном творчестве Генделя («Радамисто», «Юлий Цезарь» и др.). Антемы - дань традициям английской культуры. Сюжеты, идеи, монументальный героический характер ораторий Генделя, черты театральности. Различные типы ораторий «Иуда Маккавей», «Самсон», «Мессия», Иевфай» и др.), трактовка вокальных и хоровых номеров, оркестра. Основные черты инструментальной музыки, «пленэрные» сочинения. Особая роль жанра concerto-grosso. Полифония Генделя, ее гармоническая основа. Основные тенденции музыки 1-й половины ХУШ века в творчестве современников Баха и Генделя. </w:t>
      </w: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t xml:space="preserve"> </w:t>
      </w: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lang w:val="ru-RU"/>
        </w:rPr>
        <w:lastRenderedPageBreak/>
        <w:t>О</w:t>
      </w:r>
      <w:r w:rsidRPr="00846AFC">
        <w:rPr>
          <w:rFonts w:ascii="Times New Roman" w:hAnsi="Times New Roman" w:cs="Times New Roman"/>
          <w:b/>
          <w:iCs/>
        </w:rPr>
        <w:t>перный театр конца XVII – первой половины XVIII вв.</w:t>
      </w:r>
      <w:r w:rsidRPr="00846AFC">
        <w:rPr>
          <w:rFonts w:ascii="Times New Roman" w:hAnsi="Times New Roman" w:cs="Times New Roman"/>
          <w:b/>
          <w:iCs/>
          <w:lang w:val="ru-RU"/>
        </w:rPr>
        <w:t xml:space="preserve"> </w:t>
      </w:r>
      <w:r w:rsidRPr="00846AFC">
        <w:rPr>
          <w:rFonts w:ascii="Times New Roman" w:hAnsi="Times New Roman" w:cs="Times New Roman"/>
          <w:b/>
          <w:iCs/>
        </w:rPr>
        <w:t>Музыкальный классицизм. К.В. Глюк в истории оперы.</w:t>
      </w:r>
      <w:r w:rsidRPr="00846AFC">
        <w:rPr>
          <w:rFonts w:ascii="Times New Roman" w:hAnsi="Times New Roman" w:cs="Times New Roman"/>
          <w:b/>
          <w:iCs/>
          <w:lang w:val="ru-RU"/>
        </w:rPr>
        <w:t xml:space="preserve"> </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XVII век – начало новой эпохи в музыке, освобождающейся от господства церкви, обретающей все большее многообразие жанров, форм, красок, выразительных средств. Возникновение оперы, светского искусства, наследовавшего идеи эпохи Возрождения.</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Вершина итальянской оперы того периода – творчество Клаудио Монтеверди – создателя музыкальной драмы, где музыка развивалась в теснейшей связи с драматическим действием, рисовала сложные и правдивые характеры действующих лиц.</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Основоположник оперной школы Франции Жан Батист Люлли опирался на опыт драматического театра.</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Образцы оперного искусства в Англии - Генри Перселл.</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 xml:space="preserve">Оперная реформа К.В.Глюка (1714-1787), ее связь с идеями энциклопедистов. Темы морального подвига, самопожертвования, героико-трагические конфликты, гражданские мотивы. Интонационное обновление и драматизация вокальных партий. Трактовка ариозных форм, хора, балета, оркестра. Общая тематическая связь увертюры с содержанием оперы. Общая музыкально-драматургическая линия действия. Историческое значение оперного творчества Глюка для дальнейшего развития музыкального театра. Основные черты опер «Орфей», «Альцеста», «Ифигения в Авлиде», «Ифигения в Тавриде».Острополемическая постановка проблем («война буффонов», «глюкисты и пиччинисты») как проявление возросшей социальной роли музыки. Усиление лирического начала в музыке, черты сентиментальности. Идейно-художественный кризис оперы-сериа. </w:t>
      </w:r>
    </w:p>
    <w:p w:rsidR="00261C91" w:rsidRPr="00846AFC" w:rsidRDefault="00261C91" w:rsidP="00261C91">
      <w:pPr>
        <w:jc w:val="both"/>
        <w:rPr>
          <w:rFonts w:ascii="Times New Roman" w:eastAsia="Times New Roman" w:hAnsi="Times New Roman" w:cs="Times New Roman"/>
          <w:bCs/>
          <w:lang w:val="ru-RU"/>
        </w:rPr>
      </w:pPr>
    </w:p>
    <w:p w:rsidR="00261C91" w:rsidRPr="00846AFC" w:rsidRDefault="00261C91" w:rsidP="00261C91">
      <w:pPr>
        <w:jc w:val="both"/>
        <w:rPr>
          <w:rFonts w:ascii="Times New Roman" w:eastAsia="Times New Roman" w:hAnsi="Times New Roman" w:cs="Times New Roman"/>
          <w:b/>
          <w:bCs/>
          <w:lang w:val="ru-RU"/>
        </w:rPr>
      </w:pPr>
      <w:r w:rsidRPr="00846AFC">
        <w:rPr>
          <w:rFonts w:ascii="Times New Roman" w:eastAsia="Times New Roman" w:hAnsi="Times New Roman" w:cs="Times New Roman"/>
          <w:b/>
          <w:bCs/>
          <w:lang w:val="ru-RU"/>
        </w:rPr>
        <w:t>Творчество композиторов Венской классической школы.</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 xml:space="preserve">Становление и развитие классического симфонизма: разработка принципов сонатного развития, формирование симфонического цикла, классического состава оркестра. Венская классическая школа второй половины </w:t>
      </w:r>
      <w:r w:rsidRPr="00846AFC">
        <w:rPr>
          <w:rFonts w:ascii="Times New Roman" w:eastAsia="Times New Roman" w:hAnsi="Times New Roman" w:cs="Times New Roman"/>
          <w:lang w:val="ru-RU"/>
        </w:rPr>
        <w:lastRenderedPageBreak/>
        <w:t xml:space="preserve">ХУШ века. Связь с философией эпохи Просвещения, литературной школой «Буря и натиск». Демократические идеи, претворение бытовой основы в музыкальном тематизме. Расцвет гомофонного стиля. Высокое мастерство письма, совершенство формы, новаторство в оперной и сонатно-симфонической драматургии.  Основные черты искусства Й.Гайдна (1732-1809): связь с народным искусством, конкретность музыкальных образов и тем, жанровая характерность, жизнеутверждающий характер музыки. Роль симфонии и квартета в его творчестве, их интонационные и жанровые истоки, лучшие сочинения этих жанров. Особенности музыкального тематизма, принцип мотивного развития. Богатство образного содержания сонат, концертов, ансамблей Гайдна, отражение в них традиций бытового музицирования, лиризация жанров. </w:t>
      </w:r>
    </w:p>
    <w:p w:rsidR="00261C91" w:rsidRPr="00846AFC" w:rsidRDefault="00261C91" w:rsidP="00261C91">
      <w:pPr>
        <w:jc w:val="both"/>
        <w:textAlignment w:val="baseline"/>
        <w:rPr>
          <w:rFonts w:ascii="Times New Roman" w:eastAsia="Times New Roman" w:hAnsi="Times New Roman" w:cs="Times New Roman"/>
          <w:lang w:val="ru-RU"/>
        </w:rPr>
      </w:pPr>
      <w:r w:rsidRPr="00846AFC">
        <w:rPr>
          <w:rFonts w:ascii="Times New Roman" w:eastAsia="Times New Roman" w:hAnsi="Times New Roman" w:cs="Times New Roman"/>
          <w:lang w:val="ru-RU"/>
        </w:rPr>
        <w:t xml:space="preserve">В.А.Моцарт (1756-1791). Идейно-образное содержание творчества, эстетические взгляды, творческие принципы. Исключительное жанровое многообразие, выдающийся вклад во все жанры его времени. Реализм музыкального языка. Красота и богатство мелодики, высокохудожественное претворение в ней народных и бытовых интонаций, принципы мотивно-тематического развития. Плодотворное взаимопроникновение гомофонно-гармонического и полифонического письма. Контрастно-конфликтная драматургия музыкальной формы. Реформаторское значение оперного творчества, идейная связь с движением «Буря и натиск», Оригинальное претворение традиционных оперных жанров сперы-сериа и оперы-буффа, зингшпиля. Индивидуализация и динамичность музыкальных характеристик героев. Роль ансамблей и финалов опер. Высшие оперные достижения («Свадьба Фигаро», «Дон Жуан», «Волшебная флейта», «Похищение из сераля»), особенности их жанра и музыкальной драматургии. Новые черты инструментальных циклов. Симфонии Моцарта №39-41 как новый этап в развитии симфонизма, особенности их музыкально-драматургических концепций. Эволюция жанра концерта. Черты квартетного стиля композитора. Значение фортепианных произведений в развитии симфонизма. Бытовые </w:t>
      </w:r>
      <w:r w:rsidRPr="00846AFC">
        <w:rPr>
          <w:rFonts w:ascii="Times New Roman" w:eastAsia="Times New Roman" w:hAnsi="Times New Roman" w:cs="Times New Roman"/>
          <w:lang w:val="ru-RU"/>
        </w:rPr>
        <w:lastRenderedPageBreak/>
        <w:t>инструментальные жанры (дивертисменты, серенады), песни. Выдающееся философское и художественное значение «Реквиема», развитие традиций Баха и Генделя. Огромная роль наследия Моцарта в мировой культуре.</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bCs/>
          <w:color w:val="1A1C27"/>
          <w:lang w:val="ru-RU"/>
        </w:rPr>
        <w:t>Смена приоритетов. Обретение самостоятельности.</w:t>
      </w:r>
      <w:r w:rsidRPr="00846AFC">
        <w:rPr>
          <w:rFonts w:ascii="Times New Roman" w:eastAsia="Times New Roman" w:hAnsi="Times New Roman" w:cs="Times New Roman"/>
          <w:color w:val="1A1C27"/>
          <w:lang w:val="ru-RU"/>
        </w:rPr>
        <w:t xml:space="preserve"> Музыка получила собственную логику и форму (выражает сложные смыслы без опоры на слово, театр или движение). </w:t>
      </w:r>
      <w:r w:rsidRPr="00846AFC">
        <w:rPr>
          <w:rFonts w:ascii="Times New Roman" w:eastAsia="Times New Roman" w:hAnsi="Times New Roman" w:cs="Times New Roman"/>
          <w:bCs/>
          <w:color w:val="1A1C27"/>
          <w:lang w:val="ru-RU"/>
        </w:rPr>
        <w:t>Социальные изменения и концертная жизнь. Демократизация искусства. Публичность.</w:t>
      </w:r>
      <w:r w:rsidRPr="00846AFC">
        <w:rPr>
          <w:rFonts w:ascii="Times New Roman" w:eastAsia="Times New Roman" w:hAnsi="Times New Roman" w:cs="Times New Roman"/>
          <w:color w:val="1A1C27"/>
          <w:lang w:val="ru-RU"/>
        </w:rPr>
        <w:t xml:space="preserve"> </w:t>
      </w:r>
      <w:r w:rsidRPr="00846AFC">
        <w:rPr>
          <w:rFonts w:ascii="Times New Roman" w:eastAsia="Times New Roman" w:hAnsi="Times New Roman" w:cs="Times New Roman"/>
          <w:bCs/>
          <w:color w:val="1A1C27"/>
          <w:lang w:val="ru-RU"/>
        </w:rPr>
        <w:t xml:space="preserve">География развития (из </w:t>
      </w:r>
      <w:r w:rsidRPr="00846AFC">
        <w:rPr>
          <w:rFonts w:ascii="Times New Roman" w:eastAsia="Times New Roman" w:hAnsi="Times New Roman" w:cs="Times New Roman"/>
          <w:color w:val="1A1C27"/>
          <w:lang w:val="ru-RU"/>
        </w:rPr>
        <w:t>Лондона и Парижа по всей Европе).</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bCs/>
          <w:color w:val="1A1C27"/>
          <w:lang w:val="ru-RU"/>
        </w:rPr>
        <w:t>Исполнительская культура. Профессионализация (к</w:t>
      </w:r>
      <w:r w:rsidRPr="00846AFC">
        <w:rPr>
          <w:rFonts w:ascii="Times New Roman" w:eastAsia="Times New Roman" w:hAnsi="Times New Roman" w:cs="Times New Roman"/>
          <w:color w:val="1A1C27"/>
          <w:lang w:val="ru-RU"/>
        </w:rPr>
        <w:t>рупные инструментальные коллективы мирового уровня - оркестр Эстергази, Гевандхауз, Мангеймская капелла).</w:t>
      </w:r>
    </w:p>
    <w:p w:rsidR="00261C91" w:rsidRPr="00846AFC" w:rsidRDefault="00261C91" w:rsidP="00261C91">
      <w:pPr>
        <w:jc w:val="both"/>
        <w:textAlignment w:val="baseline"/>
        <w:rPr>
          <w:rFonts w:ascii="Times New Roman" w:eastAsia="Times New Roman" w:hAnsi="Times New Roman" w:cs="Times New Roman"/>
          <w:bCs/>
          <w:color w:val="1A1C27"/>
          <w:lang w:val="ru-RU"/>
        </w:rPr>
      </w:pPr>
      <w:r w:rsidRPr="00846AFC">
        <w:rPr>
          <w:rFonts w:ascii="Times New Roman" w:eastAsia="Times New Roman" w:hAnsi="Times New Roman" w:cs="Times New Roman"/>
          <w:color w:val="1A1C27"/>
          <w:lang w:val="ru-RU"/>
        </w:rPr>
        <w:t>Новый демократический слушатель из числа представителей 3-го сословия. Че</w:t>
      </w:r>
      <w:r w:rsidRPr="00846AFC">
        <w:rPr>
          <w:rFonts w:ascii="Times New Roman" w:eastAsia="Times New Roman" w:hAnsi="Times New Roman" w:cs="Times New Roman"/>
          <w:bCs/>
          <w:color w:val="1A1C27"/>
          <w:lang w:val="ru-RU"/>
        </w:rPr>
        <w:t>ткое разделение оркестра и ансамбля. Симфонический оркестр обрел стабильный состав и структуру. Дифференциация составов:</w:t>
      </w:r>
      <w:r w:rsidRPr="00846AFC">
        <w:rPr>
          <w:rFonts w:ascii="Times New Roman" w:eastAsia="Times New Roman" w:hAnsi="Times New Roman" w:cs="Times New Roman"/>
          <w:color w:val="1A1C27"/>
          <w:lang w:val="ru-RU"/>
        </w:rPr>
        <w:t xml:space="preserve"> «камерный ансамбль» и «симфонический оркестр» четко разделились. Состав оркестра стал постоянным, закрепились функции и принципы организации конкретных инструментальных групп. </w:t>
      </w:r>
      <w:r w:rsidRPr="00846AFC">
        <w:rPr>
          <w:rFonts w:ascii="Times New Roman" w:eastAsia="Times New Roman" w:hAnsi="Times New Roman" w:cs="Times New Roman"/>
          <w:bCs/>
          <w:color w:val="1A1C27"/>
          <w:lang w:val="ru-RU"/>
        </w:rPr>
        <w:t>Функции инструментальных групп.</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bCs/>
          <w:color w:val="1A1C27"/>
          <w:lang w:val="ru-RU"/>
        </w:rPr>
        <w:t>Новые музыкальные принципы: и</w:t>
      </w:r>
      <w:r w:rsidRPr="00846AFC">
        <w:rPr>
          <w:rFonts w:ascii="Times New Roman" w:eastAsia="Times New Roman" w:hAnsi="Times New Roman" w:cs="Times New Roman"/>
          <w:color w:val="1A1C27"/>
          <w:lang w:val="ru-RU"/>
        </w:rPr>
        <w:t xml:space="preserve">з оркестра исчезла партия </w:t>
      </w:r>
      <w:r w:rsidRPr="00846AFC">
        <w:rPr>
          <w:rFonts w:ascii="Times New Roman" w:eastAsia="Times New Roman" w:hAnsi="Times New Roman" w:cs="Times New Roman"/>
          <w:i/>
          <w:iCs/>
          <w:color w:val="1A1C27"/>
          <w:lang w:val="ru-RU"/>
        </w:rPr>
        <w:t>basso continuo</w:t>
      </w:r>
      <w:r w:rsidRPr="00846AFC">
        <w:rPr>
          <w:rFonts w:ascii="Times New Roman" w:eastAsia="Times New Roman" w:hAnsi="Times New Roman" w:cs="Times New Roman"/>
          <w:color w:val="1A1C27"/>
          <w:lang w:val="ru-RU"/>
        </w:rPr>
        <w:t>. Струнная и духовая группы стали самостоятельно формировать полноценную аккордовую основу, сделав старый тип сопровождения ненужным.</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bCs/>
          <w:color w:val="1A1C27"/>
          <w:lang w:val="ru-RU"/>
        </w:rPr>
        <w:t>Обновление инструментария и ансамблей. Новые камерные жанры:</w:t>
      </w:r>
      <w:r w:rsidRPr="00846AFC">
        <w:rPr>
          <w:rFonts w:ascii="Times New Roman" w:eastAsia="Times New Roman" w:hAnsi="Times New Roman" w:cs="Times New Roman"/>
          <w:color w:val="1A1C27"/>
          <w:lang w:val="ru-RU"/>
        </w:rPr>
        <w:t xml:space="preserve"> Старинный трио-состав (две скрипки и </w:t>
      </w:r>
      <w:r w:rsidRPr="00846AFC">
        <w:rPr>
          <w:rFonts w:ascii="Times New Roman" w:eastAsia="Times New Roman" w:hAnsi="Times New Roman" w:cs="Times New Roman"/>
          <w:i/>
          <w:iCs/>
          <w:color w:val="1A1C27"/>
          <w:lang w:val="ru-RU"/>
        </w:rPr>
        <w:t>basso continuo</w:t>
      </w:r>
      <w:r w:rsidRPr="00846AFC">
        <w:rPr>
          <w:rFonts w:ascii="Times New Roman" w:eastAsia="Times New Roman" w:hAnsi="Times New Roman" w:cs="Times New Roman"/>
          <w:color w:val="1A1C27"/>
          <w:lang w:val="ru-RU"/>
        </w:rPr>
        <w:t>) уступил место современным видам ансамблей — струнному квартету, квинтету и фортепианному трио.</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bCs/>
          <w:color w:val="1A1C27"/>
          <w:lang w:val="ru-RU"/>
        </w:rPr>
        <w:t>Смена лидеров:</w:t>
      </w:r>
      <w:r w:rsidRPr="00846AFC">
        <w:rPr>
          <w:rFonts w:ascii="Times New Roman" w:eastAsia="Times New Roman" w:hAnsi="Times New Roman" w:cs="Times New Roman"/>
          <w:color w:val="1A1C27"/>
          <w:lang w:val="ru-RU"/>
        </w:rPr>
        <w:t xml:space="preserve"> Произошел естественный отбор совершенных инструментов. Семейство виол было полностью вытеснено скрипками и виолончелями, а экспрессивное фортепиано заменило клавесин и клавикорд.</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bCs/>
          <w:color w:val="1A1C27"/>
          <w:lang w:val="ru-RU"/>
        </w:rPr>
        <w:t>Уход органа в тень:</w:t>
      </w:r>
      <w:r w:rsidRPr="00846AFC">
        <w:rPr>
          <w:rFonts w:ascii="Times New Roman" w:eastAsia="Times New Roman" w:hAnsi="Times New Roman" w:cs="Times New Roman"/>
          <w:color w:val="1A1C27"/>
          <w:lang w:val="ru-RU"/>
        </w:rPr>
        <w:t xml:space="preserve"> Орган потерял лидерские позиции. Его статическая мощь не соответствовала новому стилю с его требованиями к гибкой динамике и эмоциональной изменчивости.</w:t>
      </w:r>
    </w:p>
    <w:p w:rsidR="00261C91" w:rsidRPr="00846AFC" w:rsidRDefault="00261C91" w:rsidP="00261C91">
      <w:pPr>
        <w:jc w:val="both"/>
        <w:textAlignment w:val="baseline"/>
        <w:rPr>
          <w:rFonts w:ascii="Times New Roman" w:eastAsia="Times New Roman" w:hAnsi="Times New Roman" w:cs="Times New Roman"/>
          <w:bCs/>
          <w:color w:val="1A1C27"/>
          <w:lang w:val="ru-RU"/>
        </w:rPr>
      </w:pPr>
      <w:r w:rsidRPr="00846AFC">
        <w:rPr>
          <w:rFonts w:ascii="Times New Roman" w:eastAsia="Times New Roman" w:hAnsi="Times New Roman" w:cs="Times New Roman"/>
          <w:bCs/>
          <w:color w:val="1A1C27"/>
          <w:lang w:val="ru-RU"/>
        </w:rPr>
        <w:lastRenderedPageBreak/>
        <w:t>Становление сонатно-симфонического цикла</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bCs/>
          <w:color w:val="1A1C27"/>
          <w:lang w:val="ru-RU"/>
        </w:rPr>
        <w:t>Синтез прошлых достижений:</w:t>
      </w:r>
      <w:r w:rsidRPr="00846AFC">
        <w:rPr>
          <w:rFonts w:ascii="Times New Roman" w:eastAsia="Times New Roman" w:hAnsi="Times New Roman" w:cs="Times New Roman"/>
          <w:color w:val="1A1C27"/>
          <w:lang w:val="ru-RU"/>
        </w:rPr>
        <w:t xml:space="preserve"> Сонатно-симфонический цикл стал главной формой эпохи. Он вобрал в себя лучшие черты старых жанров (сюиты, фуги, концерта):</w:t>
      </w:r>
    </w:p>
    <w:p w:rsidR="00261C91" w:rsidRPr="00846AFC" w:rsidRDefault="00261C91" w:rsidP="00261C91">
      <w:pPr>
        <w:numPr>
          <w:ilvl w:val="1"/>
          <w:numId w:val="3"/>
        </w:num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color w:val="1A1C27"/>
          <w:lang w:val="ru-RU"/>
        </w:rPr>
        <w:t>от сюиты и концерта — контрастность частей и цикличность;</w:t>
      </w:r>
    </w:p>
    <w:p w:rsidR="00261C91" w:rsidRPr="00846AFC" w:rsidRDefault="00261C91" w:rsidP="00261C91">
      <w:pPr>
        <w:numPr>
          <w:ilvl w:val="1"/>
          <w:numId w:val="3"/>
        </w:num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color w:val="1A1C27"/>
          <w:lang w:val="ru-RU"/>
        </w:rPr>
        <w:t>от фуги и старой сонаты — законы соотношения тональностей;</w:t>
      </w:r>
    </w:p>
    <w:p w:rsidR="00261C91" w:rsidRPr="00846AFC" w:rsidRDefault="00261C91" w:rsidP="00261C91">
      <w:pPr>
        <w:numPr>
          <w:ilvl w:val="1"/>
          <w:numId w:val="3"/>
        </w:num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color w:val="1A1C27"/>
          <w:lang w:val="ru-RU"/>
        </w:rPr>
        <w:t xml:space="preserve">от вокальной арии </w:t>
      </w:r>
      <w:r w:rsidRPr="00846AFC">
        <w:rPr>
          <w:rFonts w:ascii="Times New Roman" w:eastAsia="Times New Roman" w:hAnsi="Times New Roman" w:cs="Times New Roman"/>
          <w:i/>
          <w:iCs/>
          <w:color w:val="1A1C27"/>
          <w:lang w:val="ru-RU"/>
        </w:rPr>
        <w:t>da capo</w:t>
      </w:r>
      <w:r w:rsidRPr="00846AFC">
        <w:rPr>
          <w:rFonts w:ascii="Times New Roman" w:eastAsia="Times New Roman" w:hAnsi="Times New Roman" w:cs="Times New Roman"/>
          <w:color w:val="1A1C27"/>
          <w:lang w:val="ru-RU"/>
        </w:rPr>
        <w:t xml:space="preserve"> — принцип возвращения темы (репризность).</w:t>
      </w:r>
    </w:p>
    <w:p w:rsidR="00261C91" w:rsidRPr="00846AFC" w:rsidRDefault="00261C91" w:rsidP="00261C91">
      <w:pPr>
        <w:jc w:val="both"/>
        <w:textAlignment w:val="baseline"/>
        <w:rPr>
          <w:rFonts w:ascii="Times New Roman" w:eastAsia="Times New Roman" w:hAnsi="Times New Roman" w:cs="Times New Roman"/>
          <w:bCs/>
          <w:color w:val="1A1C27"/>
          <w:lang w:val="ru-RU"/>
        </w:rPr>
      </w:pPr>
      <w:r w:rsidRPr="00846AFC">
        <w:rPr>
          <w:rFonts w:ascii="Times New Roman" w:eastAsia="Times New Roman" w:hAnsi="Times New Roman" w:cs="Times New Roman"/>
          <w:bCs/>
          <w:color w:val="1A1C27"/>
          <w:lang w:val="ru-RU"/>
        </w:rPr>
        <w:t>Эволюция сонатной формы</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bCs/>
          <w:color w:val="1A1C27"/>
          <w:lang w:val="ru-RU"/>
        </w:rPr>
        <w:t>Истоки формы:</w:t>
      </w:r>
      <w:r w:rsidRPr="00846AFC">
        <w:rPr>
          <w:rFonts w:ascii="Times New Roman" w:eastAsia="Times New Roman" w:hAnsi="Times New Roman" w:cs="Times New Roman"/>
          <w:color w:val="1A1C27"/>
          <w:lang w:val="ru-RU"/>
        </w:rPr>
        <w:t xml:space="preserve"> Классическая сонатная форма выросла из старинной двухчастной и старосонатной форм эпохи Баха через движение тональностей от тоники (Т) к доминанте (D) и обратно.</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bCs/>
          <w:color w:val="1A1C27"/>
          <w:lang w:val="ru-RU"/>
        </w:rPr>
        <w:t>Усложнение структуры:</w:t>
      </w:r>
      <w:r w:rsidRPr="00846AFC">
        <w:rPr>
          <w:rFonts w:ascii="Times New Roman" w:eastAsia="Times New Roman" w:hAnsi="Times New Roman" w:cs="Times New Roman"/>
          <w:color w:val="1A1C27"/>
          <w:lang w:val="ru-RU"/>
        </w:rPr>
        <w:t xml:space="preserve"> Развитие формы шло через усиление образного контраста тем (появление побочной, связующей и заключительной партий) и насыщение разделов развитием.</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bCs/>
          <w:color w:val="1A1C27"/>
          <w:lang w:val="ru-RU"/>
        </w:rPr>
        <w:t>Финальный этап:</w:t>
      </w:r>
      <w:r w:rsidRPr="00846AFC">
        <w:rPr>
          <w:rFonts w:ascii="Times New Roman" w:eastAsia="Times New Roman" w:hAnsi="Times New Roman" w:cs="Times New Roman"/>
          <w:color w:val="1A1C27"/>
          <w:lang w:val="ru-RU"/>
        </w:rPr>
        <w:t xml:space="preserve"> Зрелая (полная) сонатная форма окончательно сформировалась тогда, когда разработка и реприза обособились в самостоятельные, четко разграниченные разделы.</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bCs/>
          <w:color w:val="1A1C27"/>
          <w:lang w:val="ru-RU"/>
        </w:rPr>
        <w:t>Главное отличие сонатно-симфонического мышления от более ранних стилей заключается в переходе к глубокому внутреннему драматизму и контрасту тем внутри одного произведения.</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color w:val="1A1C27"/>
          <w:lang w:val="ru-RU"/>
        </w:rPr>
        <w:t>Ниже приведены основные тезисы, отражающие суть текста:</w:t>
      </w:r>
    </w:p>
    <w:p w:rsidR="00261C91" w:rsidRPr="00846AFC" w:rsidRDefault="00261C91" w:rsidP="00261C91">
      <w:pPr>
        <w:jc w:val="both"/>
        <w:textAlignment w:val="baseline"/>
        <w:rPr>
          <w:rFonts w:ascii="Times New Roman" w:eastAsia="Times New Roman" w:hAnsi="Times New Roman" w:cs="Times New Roman"/>
          <w:bCs/>
          <w:color w:val="1A1C27"/>
          <w:lang w:val="ru-RU"/>
        </w:rPr>
      </w:pPr>
      <w:r w:rsidRPr="00846AFC">
        <w:rPr>
          <w:rFonts w:ascii="Times New Roman" w:eastAsia="Times New Roman" w:hAnsi="Times New Roman" w:cs="Times New Roman"/>
          <w:bCs/>
          <w:color w:val="1A1C27"/>
          <w:lang w:val="ru-RU"/>
        </w:rPr>
        <w:t>Качественный сдвиг в музыкальном мышлении</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bCs/>
          <w:color w:val="1A1C27"/>
          <w:lang w:val="ru-RU"/>
        </w:rPr>
        <w:t>От единства к контрасту:</w:t>
      </w:r>
      <w:r w:rsidRPr="00846AFC">
        <w:rPr>
          <w:rFonts w:ascii="Times New Roman" w:eastAsia="Times New Roman" w:hAnsi="Times New Roman" w:cs="Times New Roman"/>
          <w:color w:val="1A1C27"/>
          <w:lang w:val="ru-RU"/>
        </w:rPr>
        <w:t xml:space="preserve"> В отличие от старых жанров, где одна часть выражала только одно настроение и развивала одну тему, классическая музыка стала строиться на противопоставлении как минимум двух разных по характеру тем.</w:t>
      </w:r>
    </w:p>
    <w:p w:rsidR="00261C91" w:rsidRPr="00846AFC" w:rsidRDefault="00261C91" w:rsidP="00261C91">
      <w:pPr>
        <w:jc w:val="both"/>
        <w:textAlignment w:val="baseline"/>
        <w:rPr>
          <w:rFonts w:ascii="Times New Roman" w:eastAsia="Times New Roman" w:hAnsi="Times New Roman" w:cs="Times New Roman"/>
          <w:bCs/>
          <w:color w:val="1A1C27"/>
          <w:lang w:val="ru-RU"/>
        </w:rPr>
      </w:pPr>
      <w:r w:rsidRPr="00846AFC">
        <w:rPr>
          <w:rFonts w:ascii="Times New Roman" w:eastAsia="Times New Roman" w:hAnsi="Times New Roman" w:cs="Times New Roman"/>
          <w:bCs/>
          <w:color w:val="1A1C27"/>
          <w:lang w:val="ru-RU"/>
        </w:rPr>
        <w:t>Принцип сонатности:</w:t>
      </w:r>
      <w:r w:rsidRPr="00846AFC">
        <w:rPr>
          <w:rFonts w:ascii="Times New Roman" w:eastAsia="Times New Roman" w:hAnsi="Times New Roman" w:cs="Times New Roman"/>
          <w:color w:val="1A1C27"/>
          <w:lang w:val="ru-RU"/>
        </w:rPr>
        <w:t xml:space="preserve"> Возник совершенно новый тип мышления, основанный на многообразии тем, их глубоком контрасте, интенсивном развитии и столкновении друг с другом. </w:t>
      </w:r>
      <w:r w:rsidRPr="00846AFC">
        <w:rPr>
          <w:rFonts w:ascii="Times New Roman" w:eastAsia="Times New Roman" w:hAnsi="Times New Roman" w:cs="Times New Roman"/>
          <w:bCs/>
          <w:color w:val="1A1C27"/>
          <w:lang w:val="ru-RU"/>
        </w:rPr>
        <w:t xml:space="preserve">Жанровое разнообразие цикла. </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lastRenderedPageBreak/>
        <w:t>Музыкальное искусство в период революции. Новые черты музыкальной жизни и быта, музыка на гражданских празднествах. Демократизация музыкального образования. Новые черты в музыкальном творчестве: революционные, героические образы, простота и монументальность стиля. Роль революционной песенности и марша в бытовой и профессиональной музыке. Отражение революционной тематики в опере-апофеозе и комической опере.  Влияние музыки Великой французской революции на мировое искусство. Выдающееся значение творчества Л.Бетховена (1770-1827). Отражение в нем идей и практики Великой французской революции. Бетховен и Венская классическая школа. Основные этапы творческого пути. Поздний период творчества и романтизм. Темы и идеи искусства Бетховена. Монументальность, драматизм, острота конфликтов как отражение жизненных противоречий. Качественно новый подход к сонатной форме и сонатно-симфоническому циклу. Особенности музыкального языка Бетховена, принципы тематического развития. Ведущая роль симфонического творчества в наследии композитора. Идея борьбы в симфониях №3,5,9 и новаторская трактовка симфонического жанра. Народно-массовые, 31 лирические, жанрово-бытовые и образы природы в симфониях №2,4,6,7,8. Увертюры Бетховена как о бразцы программного симфонизма. Симфонизация жанра инструментального концерта в творчестве композитора. Бетховен - пианист, импровизатор. Фортепианные сонаты и вариации. Богатство и глубина их содержания, новаторская трактовка цикла и многообразие решений. Обогащение выразительных возможностей инструмента. Эволюция сонатного жанра. Поздние сонаты. Камерно-инструментальная музыка. Скрипичные и виолончельные сонаты. Квартеты, стилистика поздних квартетов. Опера «Фиделио»: особенности жанра (сочетание черт зингшпиля, «оперы спасения», оратории), музыкальной драматургии, симфоническое развитие. Музыка к драме «Эгмонт», ее революционная идея и круг образов. Философско-этическое содержание и музыкальный стиль «Торжественной мессы». Вокальная музыка Бетховена. Традиции Бетховена в мировой музыкальной культуре.</w:t>
      </w:r>
    </w:p>
    <w:p w:rsidR="00261C91" w:rsidRPr="00846AFC" w:rsidRDefault="00261C91" w:rsidP="00261C91">
      <w:pPr>
        <w:jc w:val="both"/>
        <w:rPr>
          <w:rFonts w:ascii="Times New Roman" w:hAnsi="Times New Roman" w:cs="Times New Roman"/>
          <w:b/>
          <w:iCs/>
          <w:lang w:val="ru-RU"/>
        </w:rPr>
      </w:pP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tab/>
        <w:t xml:space="preserve">Романтизм: его общая и музыкальная эстетика. </w:t>
      </w:r>
    </w:p>
    <w:p w:rsidR="00261C91" w:rsidRPr="00846AFC" w:rsidRDefault="00261C91" w:rsidP="00261C91">
      <w:pPr>
        <w:jc w:val="both"/>
        <w:rPr>
          <w:rFonts w:ascii="Times New Roman" w:eastAsia="Times New Roman" w:hAnsi="Times New Roman" w:cs="Times New Roman"/>
          <w:b/>
          <w:bCs/>
          <w:lang w:val="ru-RU"/>
        </w:rPr>
      </w:pPr>
      <w:r w:rsidRPr="00846AFC">
        <w:rPr>
          <w:rFonts w:ascii="Times New Roman" w:hAnsi="Times New Roman" w:cs="Times New Roman"/>
          <w:b/>
          <w:iCs/>
        </w:rPr>
        <w:tab/>
      </w:r>
      <w:r w:rsidRPr="00846AFC">
        <w:rPr>
          <w:rFonts w:ascii="Times New Roman" w:eastAsia="Times New Roman" w:hAnsi="Times New Roman" w:cs="Times New Roman"/>
          <w:lang w:val="ru-RU"/>
        </w:rPr>
        <w:t>Освободительные и революционно-демократические движения - основа развития прогрессивных направлений и новых национальных школ в искусстве Х1Х в. Наполеоновские войны, революции 1830 и 1848-49 г.г.и отражение их в творческих направлениях в музыке. Возникновение и основные этапы развития романтизма в искусстве Х1Х века. Философско-эстетические расхождения между различными течениями в романтизме. Основные принципы романтической эстетики, роль романтической антитезы. Соотношение реального и идеального. Романтизм и проблема народности: интерес к истории, быту, искусству, фольклору разных стран и народов. Природа и человек. Тема личности, обостренный психологизм образов, конфликт личности со средой. Тема «двоемирия» художника. Проблемы синтеза искусств, традиций и новаторства, Многообразное проявление романтизма в различных национальных культурах. Особый тип художника-романтика. Многообразие творческой деятельности. Автобиографичность творчества. Романтизм в музыке, его связь с литературой, поэзией, театром, живописью. Основные этапы развития. Особое внимание к проблемам внутреннего мира человека. Расширение диапазона лирики. Драматические и трагические образы. Монологический принцип высказывания. Усиление роли программности в музыке. Обновление музыкальных жанров, форм и средств в эпоху романтизма. Соотношение жанров. Роль миниатюры, крупной одночастной формы, новая трактовка циклов в вокальной и инструментальной музыке. Обновление и развитие классических закономерностей формы, разработка новых композиционных принципов, новые жанры (баллада, симфоническая поэма и др.). Обогащение всех выразительных средств музыки в эпоху романтизма. Новые формы музыкальной жизни, возрастание роли концертной виртуозности, концертное и салонное музицирование. «Расслоение» музыкального искусства в связи с запросами публики (опера и оперетта и т.д.)</w:t>
      </w:r>
    </w:p>
    <w:p w:rsidR="00261C91" w:rsidRPr="00846AFC" w:rsidRDefault="00261C91" w:rsidP="00261C91">
      <w:pPr>
        <w:jc w:val="both"/>
        <w:rPr>
          <w:rFonts w:ascii="Times New Roman" w:eastAsia="Times New Roman" w:hAnsi="Times New Roman" w:cs="Times New Roman"/>
          <w:b/>
          <w:bCs/>
          <w:lang w:val="ru-RU"/>
        </w:rPr>
      </w:pPr>
    </w:p>
    <w:p w:rsidR="00261C91" w:rsidRPr="00846AFC" w:rsidRDefault="00261C91" w:rsidP="00261C91">
      <w:pPr>
        <w:jc w:val="both"/>
        <w:rPr>
          <w:rFonts w:ascii="Times New Roman" w:eastAsia="Times New Roman" w:hAnsi="Times New Roman" w:cs="Times New Roman"/>
          <w:b/>
          <w:bCs/>
          <w:lang w:val="ru-RU"/>
        </w:rPr>
      </w:pPr>
      <w:r w:rsidRPr="00846AFC">
        <w:rPr>
          <w:rFonts w:ascii="Times New Roman" w:eastAsia="Times New Roman" w:hAnsi="Times New Roman" w:cs="Times New Roman"/>
          <w:b/>
          <w:bCs/>
          <w:lang w:val="ru-RU"/>
        </w:rPr>
        <w:lastRenderedPageBreak/>
        <w:t>Фортепианная миниатюра в творчестве Шуберта, Шумана, Мендельсона, Шопена, Листа</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19 век – век торжества фортепианной «литературы». Совершенствуется не только конструкция фортепиано, но и техника игры на нем, раскрывается его способность к созданию певческой кантилены, выразительных мелодических линий. Ритмика композиторов освободилась от «оков» классицистских цезур и строгой мерности танцевальных фигур. Романтические композиции наполнились импровизационной непринужденностью, когда мелодия следует за изменчивостью движений чувств, как задумал автор и как способен чувствовать исполнитель. Усиливается роль нюансировки и роль музыкального исполнительства. Вокальность и инструментальность, песенность и танцевальность, кантиленное и речевое начала - важнейшие принципы эпохи романтизма.</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Композиторы-романтики чувствовали разлад с действительностью, стремились «укрыться» от враждебного им мира в вымысле или прекрасной мечте. В музыке начинают фиксироваться тонкие душевные колебания, страстные порывы, изменчивость настроений – отражение реальных треволнений и жизненных судеб музыкантов, сложившихся порой трагически. Близкой композиторам стала инструментальная миниатюра, создаются ее новые фортепианные жанры: экспромт, этюд, ноктюрн, прелюдия, циклы программных пьес, баллада, получившие особое развитие в творчестве выдающихся пианистов (Шумана, Шопена, Листа, Брамса).</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b/>
          <w:bCs/>
          <w:i/>
          <w:iCs/>
          <w:color w:val="000000"/>
          <w:lang w:val="ru-RU"/>
        </w:rPr>
        <w:t>Франц Шуберт</w:t>
      </w:r>
      <w:r w:rsidRPr="00846AFC">
        <w:rPr>
          <w:rFonts w:ascii="Times New Roman" w:eastAsia="Times New Roman" w:hAnsi="Times New Roman" w:cs="Times New Roman"/>
          <w:color w:val="000000"/>
          <w:lang w:val="ru-RU"/>
        </w:rPr>
        <w:t xml:space="preserve"> - крупнейший из основоположников музыкального романтизма и создатель ряда новых жанров: романтической симфонии, фортепьянной миниатюры, лирико-романтической песни (романса). Жанрово-бытовой язык музыки. Народные черты песенных лирических интонаций. </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Жанр романтической фортепианной миниатюры («Экспромты» ор. 142, ор. 90, 1827, «Музыкальные моменты» ор. 94, 1827).</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lastRenderedPageBreak/>
        <w:t xml:space="preserve">Ф. </w:t>
      </w:r>
      <w:r w:rsidRPr="00846AFC">
        <w:rPr>
          <w:rFonts w:ascii="Times New Roman" w:eastAsia="Times New Roman" w:hAnsi="Times New Roman" w:cs="Times New Roman"/>
          <w:b/>
          <w:bCs/>
          <w:i/>
          <w:iCs/>
          <w:color w:val="000000"/>
          <w:lang w:val="ru-RU"/>
        </w:rPr>
        <w:t>Мендельсон</w:t>
      </w:r>
      <w:r w:rsidRPr="00846AFC">
        <w:rPr>
          <w:rFonts w:ascii="Times New Roman" w:eastAsia="Times New Roman" w:hAnsi="Times New Roman" w:cs="Times New Roman"/>
          <w:color w:val="000000"/>
          <w:lang w:val="ru-RU"/>
        </w:rPr>
        <w:t xml:space="preserve"> - центральное место в творчестве «Песни без слов» для фортепиано. Близость к бытовой вокальной музыке того времени. Симфоническое творчество </w:t>
      </w:r>
    </w:p>
    <w:p w:rsidR="00261C91" w:rsidRPr="00846AFC" w:rsidRDefault="00261C91" w:rsidP="00261C91">
      <w:pPr>
        <w:shd w:val="clear" w:color="auto" w:fill="FFFFFF"/>
        <w:jc w:val="both"/>
        <w:rPr>
          <w:rFonts w:ascii="Times New Roman" w:eastAsia="Times New Roman" w:hAnsi="Times New Roman" w:cs="Times New Roman"/>
          <w:bCs/>
          <w:color w:val="000000"/>
          <w:lang w:val="ru-RU"/>
        </w:rPr>
      </w:pPr>
      <w:r w:rsidRPr="00846AFC">
        <w:rPr>
          <w:rFonts w:ascii="Times New Roman" w:eastAsia="Times New Roman" w:hAnsi="Times New Roman" w:cs="Times New Roman"/>
          <w:b/>
          <w:bCs/>
          <w:color w:val="000000"/>
          <w:lang w:val="ru-RU"/>
        </w:rPr>
        <w:t xml:space="preserve">Симфоническое творчество Феликса Мендельсона сочетает классическую </w:t>
      </w:r>
      <w:r w:rsidRPr="00846AFC">
        <w:rPr>
          <w:rFonts w:ascii="Times New Roman" w:eastAsia="Times New Roman" w:hAnsi="Times New Roman" w:cs="Times New Roman"/>
          <w:bCs/>
          <w:color w:val="000000"/>
          <w:lang w:val="ru-RU"/>
        </w:rPr>
        <w:t>строгость формы с романтическим содержанием, утонченной живописностью и опорой на бытовые жанры.</w:t>
      </w:r>
      <w:r w:rsidRPr="00846AFC">
        <w:rPr>
          <w:rFonts w:ascii="Times New Roman" w:eastAsia="Times New Roman" w:hAnsi="Times New Roman" w:cs="Times New Roman"/>
          <w:color w:val="000000"/>
          <w:lang w:val="ru-RU"/>
        </w:rPr>
        <w:t xml:space="preserve"> </w:t>
      </w:r>
      <w:r w:rsidRPr="00846AFC">
        <w:rPr>
          <w:rFonts w:ascii="Times New Roman" w:eastAsia="Times New Roman" w:hAnsi="Times New Roman" w:cs="Times New Roman"/>
          <w:bCs/>
          <w:color w:val="000000"/>
          <w:lang w:val="ru-RU"/>
        </w:rPr>
        <w:t>Синтез классицизма и романтизма</w:t>
      </w:r>
    </w:p>
    <w:p w:rsidR="00261C91" w:rsidRPr="00846AFC" w:rsidRDefault="00261C91" w:rsidP="00261C91">
      <w:pPr>
        <w:shd w:val="clear" w:color="auto" w:fill="FFFFFF"/>
        <w:tabs>
          <w:tab w:val="left" w:pos="720"/>
        </w:tabs>
        <w:jc w:val="both"/>
        <w:rPr>
          <w:rFonts w:ascii="Times New Roman" w:eastAsia="Times New Roman" w:hAnsi="Times New Roman" w:cs="Times New Roman"/>
          <w:bCs/>
          <w:color w:val="000000"/>
          <w:lang w:val="ru-RU"/>
        </w:rPr>
      </w:pPr>
      <w:r w:rsidRPr="00846AFC">
        <w:rPr>
          <w:rFonts w:ascii="Times New Roman" w:eastAsia="Times New Roman" w:hAnsi="Times New Roman" w:cs="Times New Roman"/>
          <w:bCs/>
          <w:color w:val="000000"/>
          <w:lang w:val="ru-RU"/>
        </w:rPr>
        <w:t>Уравновешенность и стройность. Полифоническое мастерство. Программность и жанрово-пейзажный симфонизм. Создатель жанра «симфонического пейзажа»</w:t>
      </w:r>
    </w:p>
    <w:p w:rsidR="00261C91" w:rsidRPr="00846AFC" w:rsidRDefault="00261C91" w:rsidP="00261C91">
      <w:pPr>
        <w:shd w:val="clear" w:color="auto" w:fill="FFFFFF"/>
        <w:tabs>
          <w:tab w:val="left" w:pos="720"/>
        </w:tabs>
        <w:ind w:firstLine="0"/>
        <w:jc w:val="both"/>
        <w:rPr>
          <w:rFonts w:ascii="Times New Roman" w:eastAsia="Times New Roman" w:hAnsi="Times New Roman" w:cs="Times New Roman"/>
          <w:bCs/>
          <w:color w:val="000000"/>
          <w:lang w:val="ru-RU"/>
        </w:rPr>
      </w:pPr>
      <w:r w:rsidRPr="00846AFC">
        <w:rPr>
          <w:rFonts w:ascii="Times New Roman" w:eastAsia="Times New Roman" w:hAnsi="Times New Roman" w:cs="Times New Roman"/>
          <w:bCs/>
          <w:color w:val="000000"/>
          <w:lang w:val="ru-RU"/>
        </w:rPr>
        <w:t xml:space="preserve">Обобщенная программность. Опора на бытовые и народные жанры: Песенность и танцевальность, </w:t>
      </w:r>
      <w:r w:rsidRPr="00846AFC">
        <w:rPr>
          <w:rFonts w:ascii="Times New Roman" w:eastAsia="Times New Roman" w:hAnsi="Times New Roman" w:cs="Times New Roman"/>
          <w:color w:val="000000"/>
          <w:lang w:val="ru-RU"/>
        </w:rPr>
        <w:t xml:space="preserve">связь с немецкой бытовой песней (песня без слов) и народным искусством. </w:t>
      </w:r>
      <w:r w:rsidRPr="00846AFC">
        <w:rPr>
          <w:rFonts w:ascii="Times New Roman" w:eastAsia="Times New Roman" w:hAnsi="Times New Roman" w:cs="Times New Roman"/>
          <w:color w:val="000000"/>
          <w:lang w:val="ru-RU"/>
        </w:rPr>
        <w:br/>
        <w:t>О</w:t>
      </w:r>
      <w:r w:rsidRPr="00846AFC">
        <w:rPr>
          <w:rFonts w:ascii="Times New Roman" w:eastAsia="Times New Roman" w:hAnsi="Times New Roman" w:cs="Times New Roman"/>
          <w:bCs/>
          <w:color w:val="000000"/>
          <w:lang w:val="ru-RU"/>
        </w:rPr>
        <w:t>собый характер скерцо -</w:t>
      </w:r>
      <w:r w:rsidRPr="00846AFC">
        <w:rPr>
          <w:rFonts w:ascii="Times New Roman" w:eastAsia="Times New Roman" w:hAnsi="Times New Roman" w:cs="Times New Roman"/>
          <w:color w:val="000000"/>
          <w:lang w:val="ru-RU"/>
        </w:rPr>
        <w:t xml:space="preserve"> трансформация бетховенского тдраматического скерцо в легкую, воздушную, «эльфийскую» фантастику. </w:t>
      </w:r>
      <w:r w:rsidRPr="00846AFC">
        <w:rPr>
          <w:rFonts w:ascii="Times New Roman" w:eastAsia="Times New Roman" w:hAnsi="Times New Roman" w:cs="Times New Roman"/>
          <w:bCs/>
          <w:color w:val="000000"/>
          <w:lang w:val="ru-RU"/>
        </w:rPr>
        <w:t>Особенности оркестровки и драматургии: акварельная прозрачность фактуры, циклическое единство.</w:t>
      </w:r>
    </w:p>
    <w:p w:rsidR="00261C91" w:rsidRPr="00846AFC" w:rsidRDefault="00261C91" w:rsidP="00261C91">
      <w:pPr>
        <w:ind w:firstLine="567"/>
        <w:jc w:val="both"/>
        <w:rPr>
          <w:rFonts w:ascii="Times New Roman" w:eastAsia="Times New Roman" w:hAnsi="Times New Roman" w:cs="Times New Roman"/>
          <w:bCs/>
          <w:lang w:val="ru-RU"/>
        </w:rPr>
      </w:pPr>
      <w:r w:rsidRPr="00846AFC">
        <w:rPr>
          <w:rFonts w:ascii="Times New Roman" w:eastAsia="Times New Roman" w:hAnsi="Times New Roman" w:cs="Times New Roman"/>
          <w:bCs/>
          <w:color w:val="000000"/>
          <w:lang w:val="ru-RU"/>
        </w:rPr>
        <w:t xml:space="preserve"> </w:t>
      </w:r>
      <w:r w:rsidRPr="00846AFC">
        <w:rPr>
          <w:rFonts w:ascii="Times New Roman" w:eastAsia="Times New Roman" w:hAnsi="Times New Roman" w:cs="Times New Roman"/>
          <w:b/>
          <w:bCs/>
          <w:i/>
          <w:color w:val="000000"/>
          <w:lang w:val="ru-RU"/>
        </w:rPr>
        <w:t>Р</w:t>
      </w:r>
      <w:r w:rsidRPr="00846AFC">
        <w:rPr>
          <w:rFonts w:ascii="Times New Roman" w:eastAsia="Times New Roman" w:hAnsi="Times New Roman" w:cs="Times New Roman"/>
          <w:b/>
          <w:bCs/>
          <w:i/>
          <w:iCs/>
          <w:color w:val="000000"/>
          <w:lang w:val="ru-RU"/>
        </w:rPr>
        <w:t xml:space="preserve">. Шуман </w:t>
      </w:r>
      <w:r w:rsidRPr="00846AFC">
        <w:rPr>
          <w:rFonts w:ascii="Times New Roman" w:eastAsia="Times New Roman" w:hAnsi="Times New Roman" w:cs="Times New Roman"/>
          <w:bCs/>
          <w:lang w:val="ru-RU"/>
        </w:rPr>
        <w:t>Фортепианная музыка Роберта Шумана — вершина немецкого романтизма, отличающаяся автобиографичностью, психологической глубиной, острой контрастностью и опорой на программную миниатюру. Жанровое новаторство: романтический цикл миниатюр. Опора на малые формы. К</w:t>
      </w:r>
      <w:r w:rsidRPr="00846AFC">
        <w:rPr>
          <w:rFonts w:ascii="Times New Roman" w:eastAsia="Times New Roman" w:hAnsi="Times New Roman" w:cs="Times New Roman"/>
          <w:lang w:val="ru-RU"/>
        </w:rPr>
        <w:t xml:space="preserve">алейдоскоп коротких, психологически емких пьес, объединенных общей идеей. </w:t>
      </w:r>
      <w:r w:rsidRPr="00846AFC">
        <w:rPr>
          <w:rFonts w:ascii="Times New Roman" w:eastAsia="Times New Roman" w:hAnsi="Times New Roman" w:cs="Times New Roman"/>
          <w:bCs/>
          <w:lang w:val="ru-RU"/>
        </w:rPr>
        <w:t xml:space="preserve">Сквозная сюжетность и портретность. Психологический дуализм и автобиографичность. </w:t>
      </w:r>
    </w:p>
    <w:p w:rsidR="00261C91" w:rsidRPr="00846AFC" w:rsidRDefault="00261C91" w:rsidP="00261C91">
      <w:pPr>
        <w:shd w:val="clear" w:color="auto" w:fill="FFFFFF"/>
        <w:tabs>
          <w:tab w:val="left" w:pos="720"/>
        </w:tabs>
        <w:ind w:firstLine="567"/>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b/>
          <w:bCs/>
          <w:i/>
          <w:iCs/>
          <w:color w:val="000000"/>
          <w:lang w:val="ru-RU"/>
        </w:rPr>
        <w:t xml:space="preserve">Э. Григ – </w:t>
      </w:r>
      <w:r w:rsidRPr="00846AFC">
        <w:rPr>
          <w:rFonts w:ascii="Times New Roman" w:eastAsia="Times New Roman" w:hAnsi="Times New Roman" w:cs="Times New Roman"/>
          <w:bCs/>
          <w:iCs/>
          <w:color w:val="000000"/>
          <w:lang w:val="ru-RU"/>
        </w:rPr>
        <w:t xml:space="preserve">идея </w:t>
      </w:r>
      <w:r w:rsidRPr="00846AFC">
        <w:rPr>
          <w:rFonts w:ascii="Times New Roman" w:eastAsia="Times New Roman" w:hAnsi="Times New Roman" w:cs="Times New Roman"/>
          <w:color w:val="000000"/>
          <w:lang w:val="ru-RU"/>
        </w:rPr>
        <w:t>развития национальной музыки. В</w:t>
      </w:r>
      <w:r w:rsidRPr="00846AFC">
        <w:rPr>
          <w:rFonts w:ascii="Times New Roman" w:eastAsia="Times New Roman" w:hAnsi="Times New Roman" w:cs="Times New Roman"/>
          <w:bCs/>
          <w:color w:val="000000"/>
          <w:lang w:val="ru-RU"/>
        </w:rPr>
        <w:t>ершина норвежской музыкальной классики, сочетающая в себе самобытный национальный колорит, глубокий лиризм, камерность мышления и поэтизацию скандинавской природы и фольклора. Национальная самобытность и народные истоки, опора на норвежский фольклор. Мифология и сказочность.</w:t>
      </w:r>
      <w:r w:rsidRPr="00846AFC">
        <w:rPr>
          <w:rFonts w:ascii="Times New Roman" w:eastAsia="Times New Roman" w:hAnsi="Times New Roman" w:cs="Times New Roman"/>
          <w:color w:val="000000"/>
          <w:lang w:val="ru-RU"/>
        </w:rPr>
        <w:t xml:space="preserve"> </w:t>
      </w:r>
    </w:p>
    <w:p w:rsidR="00261C91" w:rsidRPr="00846AFC" w:rsidRDefault="00261C91" w:rsidP="00261C91">
      <w:pPr>
        <w:shd w:val="clear" w:color="auto" w:fill="FFFFFF"/>
        <w:tabs>
          <w:tab w:val="left" w:pos="720"/>
        </w:tabs>
        <w:ind w:firstLine="0"/>
        <w:jc w:val="both"/>
        <w:rPr>
          <w:rFonts w:ascii="Times New Roman" w:eastAsia="Times New Roman" w:hAnsi="Times New Roman" w:cs="Times New Roman"/>
          <w:bCs/>
          <w:color w:val="000000"/>
          <w:lang w:val="ru-RU"/>
        </w:rPr>
      </w:pPr>
      <w:r w:rsidRPr="00846AFC">
        <w:rPr>
          <w:rFonts w:ascii="Times New Roman" w:eastAsia="Times New Roman" w:hAnsi="Times New Roman" w:cs="Times New Roman"/>
          <w:bCs/>
          <w:color w:val="000000"/>
          <w:lang w:val="ru-RU"/>
        </w:rPr>
        <w:lastRenderedPageBreak/>
        <w:t xml:space="preserve">Жанровое новаторство: камерность и миниатюра. Мастер лирической миниатюры. Вокальное мастерство (романсы и песни). Особенности музыкального языка и гармонии. </w:t>
      </w:r>
    </w:p>
    <w:p w:rsidR="00261C91" w:rsidRPr="00846AFC" w:rsidRDefault="00261C91" w:rsidP="00261C91">
      <w:pPr>
        <w:shd w:val="clear" w:color="auto" w:fill="FFFFFF"/>
        <w:ind w:firstLine="0"/>
        <w:jc w:val="both"/>
        <w:rPr>
          <w:rFonts w:ascii="Times New Roman" w:eastAsia="Times New Roman" w:hAnsi="Times New Roman" w:cs="Times New Roman"/>
          <w:bCs/>
          <w:color w:val="000000"/>
          <w:lang w:val="ru-RU"/>
        </w:rPr>
      </w:pPr>
      <w:r w:rsidRPr="00846AFC">
        <w:rPr>
          <w:rFonts w:ascii="Times New Roman" w:eastAsia="Times New Roman" w:hAnsi="Times New Roman" w:cs="Times New Roman"/>
          <w:bCs/>
          <w:color w:val="000000"/>
          <w:lang w:val="ru-RU"/>
        </w:rPr>
        <w:t>Театральный симфонизм.</w:t>
      </w:r>
    </w:p>
    <w:p w:rsidR="00261C91" w:rsidRPr="00846AFC" w:rsidRDefault="00261C91" w:rsidP="00261C91">
      <w:pPr>
        <w:shd w:val="clear" w:color="auto" w:fill="FFFFFF"/>
        <w:tabs>
          <w:tab w:val="left" w:pos="720"/>
        </w:tabs>
        <w:ind w:firstLine="567"/>
        <w:jc w:val="both"/>
        <w:rPr>
          <w:rFonts w:ascii="Times New Roman" w:eastAsia="Times New Roman" w:hAnsi="Times New Roman" w:cs="Times New Roman"/>
          <w:bCs/>
          <w:color w:val="000000"/>
          <w:lang w:val="ru-RU"/>
        </w:rPr>
      </w:pPr>
      <w:r w:rsidRPr="00846AFC">
        <w:rPr>
          <w:rFonts w:ascii="Times New Roman" w:eastAsia="Times New Roman" w:hAnsi="Times New Roman" w:cs="Times New Roman"/>
          <w:b/>
          <w:i/>
          <w:color w:val="000000"/>
          <w:lang w:val="ru-RU"/>
        </w:rPr>
        <w:t>Ф. Шопен</w:t>
      </w:r>
      <w:r w:rsidRPr="00846AFC">
        <w:rPr>
          <w:rFonts w:ascii="Times New Roman" w:eastAsia="Times New Roman" w:hAnsi="Times New Roman" w:cs="Times New Roman"/>
          <w:color w:val="000000"/>
          <w:lang w:val="ru-RU"/>
        </w:rPr>
        <w:t xml:space="preserve"> - </w:t>
      </w:r>
      <w:r w:rsidRPr="00846AFC">
        <w:rPr>
          <w:rFonts w:ascii="Times New Roman" w:eastAsia="Times New Roman" w:hAnsi="Times New Roman" w:cs="Times New Roman"/>
          <w:bCs/>
          <w:color w:val="000000"/>
          <w:lang w:val="ru-RU"/>
        </w:rPr>
        <w:t>вершина польского музыкального романтизма, отличающаяся исключительным пианизмом, глубоким патриотизмом, утонченным лиризмом и новаторством в сфере классических жанров. Абсолютный фортепианный центризм. Раскрытие природы фортепиано. Национальные истоки и патриотизм. Связь с родиной через музыку. Драматизация миниатюр и новое прочтение крупных форм.</w:t>
      </w:r>
    </w:p>
    <w:p w:rsidR="00261C91" w:rsidRPr="00846AFC" w:rsidRDefault="00261C91" w:rsidP="00261C91">
      <w:pPr>
        <w:shd w:val="clear" w:color="auto" w:fill="FFFFFF"/>
        <w:ind w:firstLine="567"/>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b/>
          <w:bCs/>
          <w:i/>
          <w:color w:val="000000"/>
          <w:lang w:val="ru-RU"/>
        </w:rPr>
        <w:t>Ф. Лист</w:t>
      </w:r>
      <w:r w:rsidRPr="00846AFC">
        <w:rPr>
          <w:rFonts w:ascii="Times New Roman" w:eastAsia="Times New Roman" w:hAnsi="Times New Roman" w:cs="Times New Roman"/>
          <w:bCs/>
          <w:color w:val="000000"/>
          <w:lang w:val="ru-RU"/>
        </w:rPr>
        <w:t xml:space="preserve"> — революционный этап в истории музыки, заложивший основы позднего романтизма, новой фортепианной техники и симфонической программности.</w:t>
      </w:r>
    </w:p>
    <w:p w:rsidR="00261C91" w:rsidRPr="00846AFC" w:rsidRDefault="00261C91" w:rsidP="00261C91">
      <w:pPr>
        <w:shd w:val="clear" w:color="auto" w:fill="FFFFFF"/>
        <w:tabs>
          <w:tab w:val="left" w:pos="720"/>
        </w:tabs>
        <w:ind w:firstLine="0"/>
        <w:jc w:val="both"/>
        <w:rPr>
          <w:rFonts w:ascii="Times New Roman" w:eastAsia="Times New Roman" w:hAnsi="Times New Roman" w:cs="Times New Roman"/>
          <w:bCs/>
          <w:color w:val="000000"/>
          <w:lang w:val="ru-RU"/>
        </w:rPr>
      </w:pPr>
      <w:r w:rsidRPr="00846AFC">
        <w:rPr>
          <w:rFonts w:ascii="Times New Roman" w:eastAsia="Times New Roman" w:hAnsi="Times New Roman" w:cs="Times New Roman"/>
          <w:bCs/>
          <w:color w:val="000000"/>
          <w:lang w:val="ru-RU"/>
        </w:rPr>
        <w:t>Оркестрально-монументальный пианизм - фортепиано как оркестр. Программность и синтез искусств. Метод монотематизма и структурные реформы.</w:t>
      </w:r>
    </w:p>
    <w:p w:rsidR="00261C91" w:rsidRPr="00846AFC" w:rsidRDefault="00261C91" w:rsidP="00261C91">
      <w:pPr>
        <w:shd w:val="clear" w:color="auto" w:fill="FFFFFF"/>
        <w:ind w:firstLine="0"/>
        <w:jc w:val="both"/>
        <w:rPr>
          <w:rFonts w:ascii="Times New Roman" w:eastAsia="Times New Roman" w:hAnsi="Times New Roman" w:cs="Times New Roman"/>
          <w:color w:val="000000"/>
          <w:lang w:val="ru-RU"/>
        </w:rPr>
      </w:pPr>
    </w:p>
    <w:p w:rsidR="00261C91" w:rsidRPr="00846AFC" w:rsidRDefault="00261C91" w:rsidP="00261C91">
      <w:pPr>
        <w:jc w:val="both"/>
        <w:rPr>
          <w:rFonts w:ascii="Times New Roman" w:eastAsia="Times New Roman" w:hAnsi="Times New Roman" w:cs="Times New Roman"/>
          <w:b/>
          <w:bCs/>
          <w:lang w:val="ru-RU"/>
        </w:rPr>
      </w:pPr>
      <w:r w:rsidRPr="00846AFC">
        <w:rPr>
          <w:rFonts w:ascii="Times New Roman" w:eastAsia="Times New Roman" w:hAnsi="Times New Roman" w:cs="Times New Roman"/>
          <w:b/>
          <w:bCs/>
          <w:lang w:val="ru-RU"/>
        </w:rPr>
        <w:t>Вокальная лирика композиторов – романтиков (Шуберт, Шуман Лист, Брамс, Вольф)</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 xml:space="preserve">Черты сходства и различия в немецком и австрийском музыкальном искусстве Х1Х века. Музыкальные центры в этих странах, особая роль венской музыки, ее демократических традиций. Творчество И.Штрауса (1825-1899) в жанрах бытовой музыки, оперетты. Хоровые общества. Связь тем, идей и образов немецкой романтической музыки с литературой. Традиции Бетховена. Основополагающая роль Ф.Шуберта (1797-1828) в становлении музыкального романтизма. Образный мир его музыки, богатство содержания, естественность и непосредственность выражения, связь с народным и классическим искусством. Ведущее значение жанра песни в творчестве Шуберта, песенность как основа его стиля. Композиционно-жанровое многообразие вокальной музыки, эволюция песенного творчества. Значение песенных циклов «Прекрасная мельничиха» и </w:t>
      </w:r>
      <w:r w:rsidRPr="00846AFC">
        <w:rPr>
          <w:rFonts w:ascii="Times New Roman" w:eastAsia="Times New Roman" w:hAnsi="Times New Roman" w:cs="Times New Roman"/>
          <w:lang w:val="ru-RU"/>
        </w:rPr>
        <w:lastRenderedPageBreak/>
        <w:t xml:space="preserve">«Зимний путь». Соотношение мелодии и текста, фортепианной и вокальной партий, гармоническое богатство и оригинальность фактуры. Новаторская трактовка инструментальных жанров. Песенные принципы в драматургической концепции, тематизме и развитии формы инструментальных произведений. Связь ранних симфоний с традициями венских классиков. Новаторство лирико-драматической концепции симфонии си-минор. Основные черты стиля последних симфоний. Камерно-инструментальные сочинения, их связь с бытовой музыкой, с симфоническим и песенным творчеством композитора. Фортепианное творчество Шуберта: романтическая миниатюра, сонаты, фантазии, новая трактовка произведений крупной формы. Немецкая романтическая опера первых десятилетий Х1Х в., ее связь с зингшпилем. Народные истоки сюжетов и музыки, противопоставление реальности и фантастики, усиление психологического начала, особенности музыкального языка, новизна гармонических средств. Эстетические воззрения и творчество Э.Т.Гофмана (1776-1822), его опера «Ундина» - первая немецкая романтическая опера. Особенности драматургии и стиля. Значение композиторской, исполнительской и музыкально-общественной деятельности К.М.Вебера (1786-1826). Новые оперные жанры в творчестве композитора: сказочнобытовая опера «Вольный стрелок», героическая опера на рыцарский сюжет «Эврианта», сказочный зингшпиль «Оберон». Особенности драматургии опер, лейтмотивы, трактовка оперных форм и оркестра. Оперные увертюры как образец программного симфонизма. Развитие романтической оперы и традиций Вебера в творчестве Л.Шпора, Г.Маршнера, А.Лорцинга. Огромные заслуги Ф.Мендельсона (1809-1847) в общественно-музыкальной и исполнительской деятельности, в развитии музыкального профессионального образования, в пропаганде классического наследия. Лиризм и поэтичность музыки Мендельсона, классические и новаторские черты его стиля. Фортепианное творчество. «Песни без слов» как новый романтический жанр. «Шотландская» и «Итальянская» симфонии - образцы лирико-жанрового романтического симфонизма. Музыка к комедии «Сон в летнюю ночь»: новая трактовка </w:t>
      </w:r>
      <w:r w:rsidRPr="00846AFC">
        <w:rPr>
          <w:rFonts w:ascii="Times New Roman" w:eastAsia="Times New Roman" w:hAnsi="Times New Roman" w:cs="Times New Roman"/>
          <w:lang w:val="ru-RU"/>
        </w:rPr>
        <w:lastRenderedPageBreak/>
        <w:t xml:space="preserve">сказочной фантастики в музыке, развитие концертной программной увертюры, достижения автора в области романтического концерта. Вокальные сочинения (песни, хоры, оратории). Новый этап в развитии немецкого музыкального романтизма в творчестве Р. Шумана (1810-1856). Формирование его эстетических воззрений под сильным влиянием современной немецкой литературы. Музыкально-критическая деятельность в 1830-е годы. Богатство и многогранность психологического содержания творчества Шумана. Особенности шумановского тематизма, новые принципы соотношения мелодии и фона, полифоническая и гармоническая индивидуализация фактуры, характерность ритмического рисунка. Особенности образности и композиционного мышления фортепианных сочинений, 33 проблемы цикличности и романтической вариационности. Новая трактовка сонаты, фантазии, концерта: черты поэмности и монотематизма. Глубокое и поэтичное раскрытие образов в вокальной лирике Шумана («Любовь поэта», «Любовь и жизнь женщины»). Эволюция вокального цикла. Особенности вокальной мелодики, соотношение вокальной и фортепианной партий. Место симфоний Шумана в развитии немецкого романтического симфонизма. Увертюра «Манфред» - образец шумановской поэмности. Синтез классических и романтических тенденций в музыкальнодраматических и камерно-инструментальных сочинениях Шумана. Лирическая трактовка жанра струнного квартета. Значение наследия Шумана для мировой культуры. Историческое значение разносторонней творческой деятельности Р.Вагнера (1813- 1883). Отражение в ней общественно-исторических и философско-эстетических явлений второй половины Х1Х века. Основные творческие периоды. Эволюция философских взглядов в теоретических работах и операх, становление принципов оперной драматургии. 1840-е гг - обновление народно-фантастической оперы чертами баллады («Летучий голландец»), развитие рыцарской оперы («Тангейзер», «Лоэнгрин»), актуальность трактовки легендарных сюжетов. Значение психологической музыкальной драмы «Тристан и Изольда» в развитии музыкального романтизма. Проблемы музыкальной </w:t>
      </w:r>
      <w:r w:rsidRPr="00846AFC">
        <w:rPr>
          <w:rFonts w:ascii="Times New Roman" w:eastAsia="Times New Roman" w:hAnsi="Times New Roman" w:cs="Times New Roman"/>
          <w:lang w:val="ru-RU"/>
        </w:rPr>
        <w:lastRenderedPageBreak/>
        <w:t>драматургии и языка оперы, господство функциональной неустойчивости. Новаторство и традиции, комедийно-сатирический элемент в опере «Нюрнбергские мейстерзингеры», Тетралогия «Кольцо Нибелунга» как воплощение реформаторских принципов Вагнера. Философски-символическая трактовка эпоса, симфонические принципы музыкальной драмы, драматический размах, образно-звуковое и интонационное богатство, новизна выразительных средств, система лейтмотивов, роль оркестра. Байрейтский период творчества Вагнера. Влияние идей и новаторских достижений композитора на развитие мировой музыки. Творчество И.Брамса (1833-1897) и его связи с немецкой и австрийской культурой. Позиция композитора в борьбе различных тенденций в музыке второй половины Х1 Х в. Гуманистическое содержание музыки Брамса, романтический склад музыки при сохранении классических традиций, их новаторская трактовка. Интерес к музыке разных народов. Связь с музыкой Баха и старых немецких мастеров. Деятельность Брамса как пианиста и дирижера. Связь его вокальных (сольных, ансамблевых, хоровых) сочинений с немецкой и австрийской песней. «Немецкий реквием». Синтез бетховенских и шубертовских традиций в симфоническом творчестве. Психологическая инструментальная драма - основа симфонизма Брамса. Особенности драматургии симфоний, соотношение сонатности и вариационности, черты сквозного развития. Симфонизация жанра концерта: скрипичный и фортепианные концерты, их выдающееся значение. Эволюция в фортепианном творчестве от крупных форм к миниатюре. Синтез классических и романтических тенденций, роль бытовых жанров. Разнообразие жанров, особенности строения циклов камерных ансамблей.</w:t>
      </w: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tab/>
      </w: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t>Жанр инструментального концерта в творчестве композиторов первой половины XIX века. Новаторство и традиции в области симфонических жанров (Шуберт, Берлиоз, Лист, Брамс)</w:t>
      </w:r>
      <w:r w:rsidRPr="00846AFC">
        <w:rPr>
          <w:rFonts w:ascii="Times New Roman" w:hAnsi="Times New Roman" w:cs="Times New Roman"/>
          <w:b/>
          <w:iCs/>
        </w:rPr>
        <w:tab/>
      </w:r>
      <w:r w:rsidRPr="00846AFC">
        <w:rPr>
          <w:rFonts w:ascii="Times New Roman" w:hAnsi="Times New Roman" w:cs="Times New Roman"/>
          <w:b/>
          <w:iCs/>
        </w:rPr>
        <w:tab/>
      </w:r>
    </w:p>
    <w:p w:rsidR="00261C91" w:rsidRPr="00846AFC" w:rsidRDefault="00261C91" w:rsidP="00261C91">
      <w:pPr>
        <w:ind w:firstLine="0"/>
        <w:jc w:val="both"/>
        <w:rPr>
          <w:rFonts w:ascii="Times New Roman" w:eastAsia="Times New Roman" w:hAnsi="Times New Roman" w:cs="Times New Roman"/>
          <w:bCs/>
          <w:lang w:val="ru-RU"/>
        </w:rPr>
      </w:pPr>
      <w:r w:rsidRPr="00846AFC">
        <w:rPr>
          <w:rFonts w:ascii="Times New Roman" w:eastAsia="Times New Roman" w:hAnsi="Times New Roman" w:cs="Times New Roman"/>
          <w:lang w:val="ru-RU"/>
        </w:rPr>
        <w:t xml:space="preserve">В первой половине XIX века инструментальный концерт (прежде всего фортепианный и скрипичный) переживает коренную трансформацию, уходя от </w:t>
      </w:r>
      <w:r w:rsidRPr="00846AFC">
        <w:rPr>
          <w:rFonts w:ascii="Times New Roman" w:eastAsia="Times New Roman" w:hAnsi="Times New Roman" w:cs="Times New Roman"/>
          <w:lang w:val="ru-RU"/>
        </w:rPr>
        <w:lastRenderedPageBreak/>
        <w:t xml:space="preserve">классической модели Моцарта и Бетховена к романтической концепции. </w:t>
      </w:r>
      <w:r w:rsidRPr="00846AFC">
        <w:rPr>
          <w:rFonts w:ascii="Times New Roman" w:eastAsia="Times New Roman" w:hAnsi="Times New Roman" w:cs="Times New Roman"/>
          <w:bCs/>
          <w:lang w:val="ru-RU"/>
        </w:rPr>
        <w:t>Преодоление классического дуализма:</w:t>
      </w:r>
      <w:r w:rsidRPr="00846AFC">
        <w:rPr>
          <w:rFonts w:ascii="Times New Roman" w:eastAsia="Times New Roman" w:hAnsi="Times New Roman" w:cs="Times New Roman"/>
          <w:lang w:val="ru-RU"/>
        </w:rPr>
        <w:t xml:space="preserve"> отказ от строгого принципа двойной экспозиции. </w:t>
      </w:r>
      <w:r w:rsidRPr="00846AFC">
        <w:rPr>
          <w:rFonts w:ascii="Times New Roman" w:eastAsia="Times New Roman" w:hAnsi="Times New Roman" w:cs="Times New Roman"/>
          <w:bCs/>
          <w:lang w:val="ru-RU"/>
        </w:rPr>
        <w:t>Симфонизация жанра.</w:t>
      </w:r>
    </w:p>
    <w:p w:rsidR="00261C91" w:rsidRPr="00846AFC" w:rsidRDefault="00261C91" w:rsidP="00261C91">
      <w:pPr>
        <w:ind w:firstLine="0"/>
        <w:jc w:val="both"/>
        <w:rPr>
          <w:rFonts w:ascii="Times New Roman" w:eastAsia="Times New Roman" w:hAnsi="Times New Roman" w:cs="Times New Roman"/>
          <w:bCs/>
          <w:lang w:val="ru-RU"/>
        </w:rPr>
      </w:pPr>
      <w:r w:rsidRPr="00846AFC">
        <w:rPr>
          <w:rFonts w:ascii="Times New Roman" w:eastAsia="Times New Roman" w:hAnsi="Times New Roman" w:cs="Times New Roman"/>
          <w:bCs/>
          <w:lang w:val="ru-RU"/>
        </w:rPr>
        <w:t>Слияние цикла (Одночастность). Демократизация и виртуозный блеск. Лиризация и камерность. Новаторство и традиции в области симфонических жанров</w:t>
      </w:r>
    </w:p>
    <w:p w:rsidR="00261C91" w:rsidRPr="00846AFC" w:rsidRDefault="00261C91" w:rsidP="00261C91">
      <w:pPr>
        <w:spacing w:before="480" w:after="480"/>
        <w:ind w:firstLine="0"/>
        <w:jc w:val="both"/>
        <w:rPr>
          <w:rFonts w:ascii="Times New Roman" w:eastAsia="Times New Roman" w:hAnsi="Times New Roman" w:cs="Times New Roman"/>
          <w:bCs/>
          <w:lang w:val="ru-RU"/>
        </w:rPr>
      </w:pPr>
      <w:r w:rsidRPr="00846AFC">
        <w:rPr>
          <w:rFonts w:ascii="Times New Roman" w:eastAsia="Times New Roman" w:hAnsi="Times New Roman" w:cs="Times New Roman"/>
          <w:lang w:val="ru-RU"/>
        </w:rPr>
        <w:t xml:space="preserve">Симфония первой половины XIX века развивалась в двух направлениях: сохранение классической четырехчастной формы при обновлении содержания (Шуберт, Мендельсон, Шуман) и радикальное разрушение канонов ради программного сюжета (Берлиоз, Лист). </w:t>
      </w:r>
      <w:r w:rsidRPr="00846AFC">
        <w:rPr>
          <w:rFonts w:ascii="Times New Roman" w:eastAsia="Times New Roman" w:hAnsi="Times New Roman" w:cs="Times New Roman"/>
          <w:bCs/>
          <w:lang w:val="ru-RU"/>
        </w:rPr>
        <w:t>Архитектоника. Тональный и тематический баланс. Лирико-романтическая симфония (Песенный тематизм). Программный симфонизм и Лейтмотивизм. Жанр симфонической поэмы. Жанрово-пейзажный симфонизм. Реформа оркестровки.</w:t>
      </w: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t xml:space="preserve"> Формирование и развитие национальных оперных школ: Германия (Гофман, Вебер). Немецкая опера во второй половине XIX века. Творчество Р. Вагнера. Италия (Россини, Беллини, Доницетти)</w:t>
      </w:r>
      <w:r w:rsidRPr="00846AFC">
        <w:rPr>
          <w:rFonts w:ascii="Times New Roman" w:hAnsi="Times New Roman" w:cs="Times New Roman"/>
          <w:b/>
          <w:iCs/>
        </w:rPr>
        <w:tab/>
      </w:r>
    </w:p>
    <w:p w:rsidR="00261C91" w:rsidRPr="00846AFC" w:rsidRDefault="00261C91" w:rsidP="00261C91">
      <w:pPr>
        <w:shd w:val="clear" w:color="auto" w:fill="FFFFFF"/>
        <w:jc w:val="both"/>
        <w:rPr>
          <w:rFonts w:ascii="Times New Roman" w:hAnsi="Times New Roman" w:cs="Times New Roman"/>
          <w:iCs/>
        </w:rPr>
      </w:pPr>
      <w:r w:rsidRPr="00846AFC">
        <w:rPr>
          <w:rFonts w:ascii="Times New Roman" w:hAnsi="Times New Roman" w:cs="Times New Roman"/>
          <w:iCs/>
        </w:rPr>
        <w:t>В начале XIX века Германия была в экономическом и политическом отсталости, страна была раздроблена, а власть феодальной аристократии деспотична.</w:t>
      </w:r>
      <w:r w:rsidRPr="00846AFC">
        <w:rPr>
          <w:rFonts w:ascii="Times New Roman" w:hAnsi="Times New Roman" w:cs="Times New Roman"/>
          <w:iCs/>
          <w:lang w:val="ru-RU"/>
        </w:rPr>
        <w:t xml:space="preserve"> </w:t>
      </w:r>
      <w:r w:rsidRPr="00846AFC">
        <w:rPr>
          <w:rFonts w:ascii="Times New Roman" w:hAnsi="Times New Roman" w:cs="Times New Roman"/>
          <w:iCs/>
        </w:rPr>
        <w:t>Слабость буржуазных сил в стране затрудняла общественное развитие.</w:t>
      </w:r>
      <w:r w:rsidRPr="00846AFC">
        <w:rPr>
          <w:rFonts w:ascii="Times New Roman" w:hAnsi="Times New Roman" w:cs="Times New Roman"/>
          <w:iCs/>
          <w:lang w:val="ru-RU"/>
        </w:rPr>
        <w:t xml:space="preserve"> </w:t>
      </w:r>
      <w:r w:rsidRPr="00846AFC">
        <w:rPr>
          <w:rFonts w:ascii="Times New Roman" w:hAnsi="Times New Roman" w:cs="Times New Roman"/>
          <w:iCs/>
        </w:rPr>
        <w:t>Французская революция 1789 года пробудила демократическое сознание в немецком обществе.</w:t>
      </w:r>
      <w:r w:rsidRPr="00846AFC">
        <w:rPr>
          <w:rFonts w:ascii="Times New Roman" w:hAnsi="Times New Roman" w:cs="Times New Roman"/>
          <w:iCs/>
          <w:lang w:val="ru-RU"/>
        </w:rPr>
        <w:t xml:space="preserve"> </w:t>
      </w:r>
      <w:r w:rsidRPr="00846AFC">
        <w:rPr>
          <w:rFonts w:ascii="Times New Roman" w:hAnsi="Times New Roman" w:cs="Times New Roman"/>
          <w:iCs/>
        </w:rPr>
        <w:t>В начале XIX века на Германию оказали влияние наполеоновские войны, подавлявшие её культуру и народное движение.</w:t>
      </w:r>
    </w:p>
    <w:p w:rsidR="00261C91" w:rsidRPr="00846AFC" w:rsidRDefault="00261C91" w:rsidP="00261C91">
      <w:pPr>
        <w:shd w:val="clear" w:color="auto" w:fill="FFFFFF"/>
        <w:jc w:val="both"/>
        <w:rPr>
          <w:rFonts w:ascii="Times New Roman" w:hAnsi="Times New Roman" w:cs="Times New Roman"/>
          <w:iCs/>
        </w:rPr>
      </w:pPr>
      <w:r w:rsidRPr="00846AFC">
        <w:rPr>
          <w:rFonts w:ascii="Times New Roman" w:hAnsi="Times New Roman" w:cs="Times New Roman"/>
          <w:iCs/>
        </w:rPr>
        <w:t>Народ восстал против иностранного гнёта, боролся за национальную свободу и единство Германии, за демократию.</w:t>
      </w:r>
      <w:r w:rsidRPr="00846AFC">
        <w:rPr>
          <w:rFonts w:ascii="Times New Roman" w:hAnsi="Times New Roman" w:cs="Times New Roman"/>
          <w:iCs/>
          <w:lang w:val="ru-RU"/>
        </w:rPr>
        <w:t xml:space="preserve"> </w:t>
      </w:r>
      <w:r w:rsidRPr="00846AFC">
        <w:rPr>
          <w:rFonts w:ascii="Times New Roman" w:hAnsi="Times New Roman" w:cs="Times New Roman"/>
          <w:iCs/>
        </w:rPr>
        <w:t>В общественной жизни обострилась политическая и национальная борьба, выразилась в литературе, поэзии и искусстве.</w:t>
      </w:r>
    </w:p>
    <w:p w:rsidR="00261C91" w:rsidRPr="00846AFC" w:rsidRDefault="00261C91" w:rsidP="00261C91">
      <w:pPr>
        <w:shd w:val="clear" w:color="auto" w:fill="FFFFFF"/>
        <w:jc w:val="both"/>
        <w:rPr>
          <w:rFonts w:ascii="Times New Roman" w:hAnsi="Times New Roman" w:cs="Times New Roman"/>
          <w:iCs/>
        </w:rPr>
      </w:pPr>
      <w:r w:rsidRPr="00846AFC">
        <w:rPr>
          <w:rFonts w:ascii="Times New Roman" w:hAnsi="Times New Roman" w:cs="Times New Roman"/>
          <w:iCs/>
        </w:rPr>
        <w:t>В литературе возник сильный патриотизм и героико-драматические образы, особое внимание уделялось судьбе простого человека.</w:t>
      </w:r>
      <w:r w:rsidRPr="00846AFC">
        <w:rPr>
          <w:rFonts w:ascii="Times New Roman" w:hAnsi="Times New Roman" w:cs="Times New Roman"/>
          <w:iCs/>
          <w:lang w:val="ru-RU"/>
        </w:rPr>
        <w:t xml:space="preserve"> </w:t>
      </w:r>
      <w:r w:rsidRPr="00846AFC">
        <w:rPr>
          <w:rFonts w:ascii="Times New Roman" w:hAnsi="Times New Roman" w:cs="Times New Roman"/>
          <w:iCs/>
        </w:rPr>
        <w:t xml:space="preserve">Время </w:t>
      </w:r>
      <w:r w:rsidRPr="00846AFC">
        <w:rPr>
          <w:rFonts w:ascii="Times New Roman" w:hAnsi="Times New Roman" w:cs="Times New Roman"/>
          <w:iCs/>
        </w:rPr>
        <w:lastRenderedPageBreak/>
        <w:t>характеризовалось интересом к судьбе современника, переживаниям народа, а также критикой мещанства и влияния денег.</w:t>
      </w:r>
    </w:p>
    <w:p w:rsidR="00261C91" w:rsidRPr="00846AFC" w:rsidRDefault="00261C91" w:rsidP="00261C91">
      <w:pPr>
        <w:shd w:val="clear" w:color="auto" w:fill="FFFFFF"/>
        <w:jc w:val="both"/>
        <w:rPr>
          <w:rFonts w:ascii="Times New Roman" w:hAnsi="Times New Roman" w:cs="Times New Roman"/>
          <w:iCs/>
          <w:lang w:val="ru-RU"/>
        </w:rPr>
      </w:pPr>
      <w:r w:rsidRPr="00846AFC">
        <w:rPr>
          <w:rFonts w:ascii="Times New Roman" w:hAnsi="Times New Roman" w:cs="Times New Roman"/>
          <w:iCs/>
        </w:rPr>
        <w:t>Значительный вклад в литературу внесли такие авторы, как Жан Поль Рихтер, А. Шамиссо, В. Мюллер, Г. Гейне, Э. Т. А. Гофман.</w:t>
      </w:r>
      <w:r w:rsidRPr="00846AFC">
        <w:rPr>
          <w:rFonts w:ascii="Times New Roman" w:hAnsi="Times New Roman" w:cs="Times New Roman"/>
          <w:iCs/>
          <w:lang w:val="ru-RU"/>
        </w:rPr>
        <w:t xml:space="preserve"> </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hAnsi="Times New Roman" w:cs="Times New Roman"/>
          <w:iCs/>
          <w:lang w:val="ru-RU"/>
        </w:rPr>
        <w:t xml:space="preserve">Место </w:t>
      </w:r>
      <w:r w:rsidRPr="00846AFC">
        <w:rPr>
          <w:rFonts w:ascii="Times New Roman" w:eastAsia="Times New Roman" w:hAnsi="Times New Roman" w:cs="Times New Roman"/>
          <w:color w:val="000000"/>
          <w:lang w:val="ru-RU"/>
        </w:rPr>
        <w:t>в жизни Германии демократического песенного искусства. Песня (Lied) в народном духе получила широчайшее распространение по всей стране в конце XVIII - начале XIX века. Песня проникает в композиторское творчество - дань этому жанру отдали самые выдающиеся композиторы Германии первой половины XIX века - Шуберт, Шуман, Вебер и др. Культурно-художественная жизнь Германии характеризуется также оживлением театральной жизни (в том числе оперных театров). Именно в начале XIX века театр начинает играть наиболее активную общественную роль, как, своего рода, идейно-художественная трибуна громадной эмоциональной силы. Родившаяся в общественной атмосфере патриотического воодушевления жажда утверждения национальной культуры коснулась, прежде всего, немецкой оперы.</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b/>
          <w:bCs/>
          <w:color w:val="000000"/>
          <w:lang w:val="ru-RU"/>
        </w:rPr>
        <w:t>История оперы в Германии.</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 начале своего развития немецкая опера характеризовалась слабыми позициями: отсутствием самобытности, драматургической вялостью и эклектизмом.</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Высокий рост немецкой оперы связан с творчеством Моцарта, однако после его смерти жанр пришёл в упадок. Несмотря на создание Бетховеном оперы «Фиделио», в Германии ещё не существовало собственной национальной оперной школы. В отличие от Италии и Франции, где национальные оперные жанры развивались уже в XVIII веке, Германия получила возможность развиваться оперному искусству лишь после революционного периода, начиная с 10-х годов XIX века. Предшествовал рождению немецкой романтической оперы подъём общественных сил и развитие литературы и поэзии с романтическими идеями.</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 xml:space="preserve">Развитие буржуазно-демократических идей в Германии подготовило её социальную и эстетическую сущность в области музыкального искусства. В </w:t>
      </w:r>
      <w:r w:rsidRPr="00846AFC">
        <w:rPr>
          <w:rFonts w:ascii="Times New Roman" w:eastAsia="Times New Roman" w:hAnsi="Times New Roman" w:cs="Times New Roman"/>
          <w:color w:val="000000"/>
          <w:lang w:val="ru-RU"/>
        </w:rPr>
        <w:lastRenderedPageBreak/>
        <w:t>центре внимания находились вопросы жанра (героическое или бытовое искусство) и взаимоотношений между немецким театром и итальянской/французской оперой. Немецкие музыканты, отрицая влияние иностранных традиций, по сути, усваивали опыт английского, французского и итальянского музыкального театра. Зарождение зингшпиля связано с влиянием английского демократичного театра.</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 ранних немецких зингшпилях отсутствовала политическая острота и социальная сатира, характерные для французской комической оперы. Первый немецкий зингшпиль был наполнен патриархально-бюргерским духом и идиллическими настроениями. Австрийский зингшпиль, развивавшийся параллельно, имел свои особенности — связь с народными формами и влияние итальянской и французской культур. Зингшпили Глюка, Гайдна и Моцарта сыграли важную роль в формировании жанра. XVIII век — время, когда зингшпиль влиял на развитие романтического оперного искусства. Зингшпиль характеризовался народными сюжетами, фантастическими элементами и акцентом на психолого-лирические сферы.</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Особенности творчества Глюка и Моцарта легли в основу немецкой романтической оперы начала XIX века.</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Предшественники немецкой романтической оперы — зингшпили Моцарта, такие как «Похищение из сераля» и «Волшебная флейта».</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Венская классическая школа оказала огромное влияние на формирование и развитие немецкого музыкального романтизма.</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Творчество Глюка, Гайдна, Моцарта и Бетховена, охватывающее широкий спектр жанров и форм, значительно обогатило музыкальную жизнь Германии.</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Важную роль сыграла эстетическая основа этой школы: глубокие философские идеи, возвышенные этические ценности, демократический настрой, целеустремленное развитие, правдивость и простота выражения.</w:t>
      </w:r>
    </w:p>
    <w:p w:rsidR="00261C91" w:rsidRPr="00846AFC" w:rsidRDefault="00261C91" w:rsidP="00261C91">
      <w:pPr>
        <w:shd w:val="clear" w:color="auto" w:fill="FFFFFF"/>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Эти компоненты заложили фундамент немецкой романтической музыки XIX века.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lastRenderedPageBreak/>
        <w:t>В первые два десятилетия XIX века в Германии создавались произведения с чертами зингшпиля.</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Бытовой комедийный музыкальный спектакль не мог полностью удовлетворить новые эстетические и идейные запросы демократических слоёв общества.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Влияние романтической литературы сформировало потребность в большом, серьёзном искусстве, отражающем внутренний мир человека и его духовную сущность.</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Мощный патриотический подъём в Германии стимулировал театральные постановки на героическую тематику.</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Однако «большие» героические оперы начала XIX века (такие как «Гюнтер фон Шварцбург», «Самори», «Клятва Иевфая») были связаны с итальянскими традициями и не имели самостоятельной художественной ценности.</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 начале XIX века немецкая национальная опера сталкивалась с серьёзными трудностями.</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Потребность в демократическом, национальном искусстве, способном отражать важные проблемы, постоянно росла.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Этот период (1800-1815) в истории немецкой оперы характеризуется разнообразием произведений и стилевой неопределённостью, его называют «годами безвременья» и переходным этапом.</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Эрнст Теодор Амадей Гофман — родоначальник немецкой национальной оперы, оказавший влияние на развитие театра в Германии и на творчество Вебера.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Были сформулированы основные положения эстетики романтической оперы.</w:t>
      </w:r>
    </w:p>
    <w:p w:rsidR="00261C91" w:rsidRPr="00846AFC" w:rsidRDefault="00261C91" w:rsidP="00261C91">
      <w:pPr>
        <w:jc w:val="both"/>
        <w:rPr>
          <w:rFonts w:ascii="Times New Roman" w:eastAsia="Times New Roman" w:hAnsi="Times New Roman" w:cs="Times New Roman"/>
          <w:b/>
          <w:bCs/>
          <w:lang w:val="ru-RU"/>
        </w:rPr>
      </w:pPr>
      <w:r w:rsidRPr="00846AFC">
        <w:rPr>
          <w:rFonts w:ascii="Times New Roman" w:eastAsia="Times New Roman" w:hAnsi="Times New Roman" w:cs="Times New Roman"/>
          <w:b/>
          <w:bCs/>
          <w:lang w:val="ru-RU"/>
        </w:rPr>
        <w:t>Немецкая опера во второй половине XIX века. Творчество Р. Вагнера</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color w:val="1A1C27"/>
          <w:lang w:val="ru-RU"/>
        </w:rPr>
        <w:t>Вклад Вагнера в мировую культуру определяется, прежде всего, его оперной реформой, без которой невозможно представить дальнейшую судьбу оперного жанра. Осуществляя ее, Вагнер стремился: к воплощению глобального, общечеловеческого содержания на основе легенд и мифов германо-</w:t>
      </w:r>
      <w:r w:rsidRPr="00846AFC">
        <w:rPr>
          <w:rFonts w:ascii="Times New Roman" w:eastAsia="Times New Roman" w:hAnsi="Times New Roman" w:cs="Times New Roman"/>
          <w:color w:val="1A1C27"/>
          <w:lang w:val="ru-RU"/>
        </w:rPr>
        <w:lastRenderedPageBreak/>
        <w:t>скандинавского эпоса; к единству музыки и драмы; к непрерывному музыкально-драматическому действию.</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color w:val="1A1C27"/>
          <w:lang w:val="ru-RU"/>
        </w:rPr>
        <w:t>Это привело его: к преимущественному использованию речитативного стиля; к симфонизации оперы на основе лейтмотивов; к отказу от традиционных оперных форм (арий, ансамблей).</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color w:val="1A1C27"/>
          <w:lang w:val="ru-RU"/>
        </w:rPr>
        <w:t xml:space="preserve">Источник оперы - </w:t>
      </w:r>
      <w:r w:rsidRPr="00846AFC">
        <w:rPr>
          <w:rFonts w:ascii="Times New Roman" w:eastAsia="Times New Roman" w:hAnsi="Times New Roman" w:cs="Times New Roman"/>
          <w:b/>
          <w:bCs/>
          <w:iCs/>
          <w:color w:val="1A1C27"/>
          <w:lang w:val="ru-RU"/>
        </w:rPr>
        <w:t>мифологию</w:t>
      </w:r>
      <w:r w:rsidRPr="00846AFC">
        <w:rPr>
          <w:rFonts w:ascii="Times New Roman" w:eastAsia="Times New Roman" w:hAnsi="Times New Roman" w:cs="Times New Roman"/>
          <w:color w:val="1A1C27"/>
          <w:lang w:val="ru-RU"/>
        </w:rPr>
        <w:t xml:space="preserve">. </w:t>
      </w:r>
      <w:r w:rsidRPr="00846AFC">
        <w:rPr>
          <w:rFonts w:ascii="Times New Roman" w:eastAsia="Times New Roman" w:hAnsi="Times New Roman" w:cs="Times New Roman"/>
          <w:b/>
          <w:bCs/>
          <w:iCs/>
          <w:color w:val="1A1C27"/>
          <w:lang w:val="ru-RU"/>
        </w:rPr>
        <w:t>Актуализация мифа – </w:t>
      </w:r>
      <w:r w:rsidRPr="00846AFC">
        <w:rPr>
          <w:rFonts w:ascii="Times New Roman" w:eastAsia="Times New Roman" w:hAnsi="Times New Roman" w:cs="Times New Roman"/>
          <w:color w:val="1A1C27"/>
          <w:lang w:val="ru-RU"/>
        </w:rPr>
        <w:t>принцип, который проходит через все вагнеровское творчество. Центральная идея вагнеровской реформы – </w:t>
      </w:r>
      <w:r w:rsidRPr="00846AFC">
        <w:rPr>
          <w:rFonts w:ascii="Times New Roman" w:eastAsia="Times New Roman" w:hAnsi="Times New Roman" w:cs="Times New Roman"/>
          <w:b/>
          <w:bCs/>
          <w:iCs/>
          <w:color w:val="1A1C27"/>
          <w:lang w:val="ru-RU"/>
        </w:rPr>
        <w:t>синтез искусств</w:t>
      </w:r>
      <w:r w:rsidRPr="00846AFC">
        <w:rPr>
          <w:rFonts w:ascii="Times New Roman" w:eastAsia="Times New Roman" w:hAnsi="Times New Roman" w:cs="Times New Roman"/>
          <w:color w:val="1A1C27"/>
          <w:lang w:val="ru-RU"/>
        </w:rPr>
        <w:t>. Правдивая передача поэтического слова в опоре на </w:t>
      </w:r>
      <w:r w:rsidRPr="00846AFC">
        <w:rPr>
          <w:rFonts w:ascii="Times New Roman" w:eastAsia="Times New Roman" w:hAnsi="Times New Roman" w:cs="Times New Roman"/>
          <w:b/>
          <w:bCs/>
          <w:iCs/>
          <w:color w:val="1A1C27"/>
          <w:lang w:val="ru-RU"/>
        </w:rPr>
        <w:t>декламационный стиль</w:t>
      </w:r>
      <w:r w:rsidRPr="00846AFC">
        <w:rPr>
          <w:rFonts w:ascii="Times New Roman" w:eastAsia="Times New Roman" w:hAnsi="Times New Roman" w:cs="Times New Roman"/>
          <w:color w:val="1A1C27"/>
          <w:lang w:val="ru-RU"/>
        </w:rPr>
        <w:t>.</w:t>
      </w:r>
    </w:p>
    <w:p w:rsidR="00261C91" w:rsidRPr="00846AFC" w:rsidRDefault="00261C91" w:rsidP="00261C91">
      <w:pPr>
        <w:jc w:val="both"/>
        <w:textAlignment w:val="baseline"/>
        <w:rPr>
          <w:rFonts w:ascii="Times New Roman" w:eastAsia="Times New Roman" w:hAnsi="Times New Roman" w:cs="Times New Roman"/>
          <w:color w:val="1A1C27"/>
          <w:lang w:val="ru-RU"/>
        </w:rPr>
      </w:pPr>
      <w:r w:rsidRPr="00846AFC">
        <w:rPr>
          <w:rFonts w:ascii="Times New Roman" w:eastAsia="Times New Roman" w:hAnsi="Times New Roman" w:cs="Times New Roman"/>
          <w:color w:val="1A1C27"/>
          <w:lang w:val="ru-RU"/>
        </w:rPr>
        <w:t>Принцип </w:t>
      </w:r>
      <w:r w:rsidRPr="00846AFC">
        <w:rPr>
          <w:rFonts w:ascii="Times New Roman" w:eastAsia="Times New Roman" w:hAnsi="Times New Roman" w:cs="Times New Roman"/>
          <w:b/>
          <w:bCs/>
          <w:iCs/>
          <w:color w:val="1A1C27"/>
          <w:lang w:val="ru-RU"/>
        </w:rPr>
        <w:t>свободной сцены</w:t>
      </w:r>
      <w:r w:rsidRPr="00846AFC">
        <w:rPr>
          <w:rFonts w:ascii="Times New Roman" w:eastAsia="Times New Roman" w:hAnsi="Times New Roman" w:cs="Times New Roman"/>
          <w:color w:val="1A1C27"/>
          <w:lang w:val="ru-RU"/>
        </w:rPr>
        <w:t xml:space="preserve">, сцены сквозного развития. Система </w:t>
      </w:r>
      <w:r w:rsidRPr="00846AFC">
        <w:rPr>
          <w:rFonts w:ascii="Times New Roman" w:eastAsia="Times New Roman" w:hAnsi="Times New Roman" w:cs="Times New Roman"/>
          <w:b/>
          <w:bCs/>
          <w:i/>
          <w:iCs/>
          <w:color w:val="1A1C27"/>
          <w:lang w:val="ru-RU"/>
        </w:rPr>
        <w:t>лейтмотивов.</w:t>
      </w:r>
    </w:p>
    <w:p w:rsidR="00261C91" w:rsidRPr="00846AFC" w:rsidRDefault="00261C91" w:rsidP="00261C91">
      <w:pPr>
        <w:jc w:val="both"/>
        <w:rPr>
          <w:rFonts w:ascii="Times New Roman" w:eastAsia="Times New Roman" w:hAnsi="Times New Roman" w:cs="Times New Roman"/>
          <w:b/>
          <w:bCs/>
          <w:lang w:val="ru-RU"/>
        </w:rPr>
      </w:pPr>
    </w:p>
    <w:p w:rsidR="00261C91" w:rsidRPr="00846AFC" w:rsidRDefault="00261C91" w:rsidP="00261C91">
      <w:pPr>
        <w:jc w:val="both"/>
        <w:rPr>
          <w:rFonts w:ascii="Times New Roman" w:eastAsia="Times New Roman" w:hAnsi="Times New Roman" w:cs="Times New Roman"/>
          <w:b/>
          <w:bCs/>
          <w:lang w:val="ru-RU"/>
        </w:rPr>
      </w:pPr>
      <w:r w:rsidRPr="00846AFC">
        <w:rPr>
          <w:rFonts w:ascii="Times New Roman" w:eastAsia="Times New Roman" w:hAnsi="Times New Roman" w:cs="Times New Roman"/>
          <w:b/>
          <w:bCs/>
          <w:lang w:val="ru-RU"/>
        </w:rPr>
        <w:t>Формирование и развитие национальных оперных школ: Италия (Россини, Беллини, Доницетти)</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 xml:space="preserve">Италия – родина оперы. Господствующее положение жанра. В первой половине 19-го века итальянская опера неразрывно связана с именами трёх композиторов: Джоаккино Россини (1792 – 1869), Винченцо Беллини (1801 – 1835) и Гаэтано Доницетти (1797 –1848). </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Характерные черты итальянской романтической оперы – её устремленность к человеку. В центре внимания авторов – человеческие радости, печали, чувства. Это всегда человек жизни и действия. Итальянская опера не знала «мировой скорби», присущей немецкому оперному романтизму. Она не обладала углубленностью, философским масштабом мысли и высоким интеллектуализмом. Это опера живых страстей, искусство ясное и здоровое.</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 xml:space="preserve">Создателем новой, романтической национальной оперной школы был Дж.Россини (1792 – 1868). Его 37 опер с одной стороны завершают целую эпоху развития национального театра (сам маэстро называл себя «последним классиком»), с другой стороны – дают начало новому расцвету итальянской оперной музыки. Искусство Беллини и Доницетти (безусловно уступавших Россини в яркости таланта) во многом стало продолжением традиций Россини. </w:t>
      </w:r>
      <w:r w:rsidRPr="00846AFC">
        <w:rPr>
          <w:rFonts w:ascii="Times New Roman" w:eastAsia="Times New Roman" w:hAnsi="Times New Roman" w:cs="Times New Roman"/>
          <w:color w:val="000000"/>
          <w:lang w:val="ru-RU"/>
        </w:rPr>
        <w:lastRenderedPageBreak/>
        <w:t>Но своё наивысшее выражение итальянская романтическая опера найдет во второй половине 19 века в творчестве Дж.Верди.</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Дж.Россини суммировал достижения различных оперных школ Италии и одновременно продолжил моцартовскую линию европейского музыкального искусства. Моцартовским был сам тип его дарования – щедрость музыкальных идей, способность творить в любых условиях, оставляя работу мысли незаметной для наблюдателя. «У меня быстро возникали идеи и мне не хватало только времени, чтобы записывать их. Я никогда не принадлежал к тем, кто потеет, когда сочиняет музыку», - признавался Россини. Если попытаться точно определить творческую манеру Россини, то, наверное, следовало бы отнести его к типу мастеров-импровизаторов. Прежде всего, поражает удивительная непринужденность, с которой он ощущал себя в рамках традиций, переосмысление опыта предшественников, расширение технического арсенала оперы.</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Композитор обращался в своём творчестве к тем типам оперы, которые сложились в Италии в 18-м веке: опера-buffa и опера-seria.</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Комическая опера давалась Россини особенно легко. В первый период творчества (до “Севильского цирюльника”) такие произведения преобладают у композитора. И сам жанр был в начале 19-го века более жизнеспособным, и творческому темпераменту Россини (человека с огромным чувством юмора) комедия, видимо, соответствовала больше. Лучшие его работы в этом жанре – “Итальянка в Алжире” (1813), “Турок в Италии” (1814) и “Севильский цирюльник” (1816).</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 xml:space="preserve">В своих комических операх Россини во многом придерживается традиций. Это типичные для жанра сюжеты, типичное строение (два действия с большими ансамблевыми финалами), композиция (традиционные номера чередуются с речитативами-secco). Нового больше в музыкальном языке, чем в драматургии. Россини заостряет характерную выразительность всех приёмов, не боится нарушать равновесие выразительных средств. Например, в «Севильском цирюльнике» в характеристике того или иного персонажа отдельные </w:t>
      </w:r>
      <w:r w:rsidRPr="00846AFC">
        <w:rPr>
          <w:rFonts w:ascii="Times New Roman" w:eastAsia="Times New Roman" w:hAnsi="Times New Roman" w:cs="Times New Roman"/>
          <w:color w:val="000000"/>
          <w:lang w:val="ru-RU"/>
        </w:rPr>
        <w:lastRenderedPageBreak/>
        <w:t>выразительные средства приобретают порой самодавлеющее значение, помогая композитору достичь поразительного художественного эффекта (приём крещендо в арии о клевете Базилио, скороговорка в каватине Фигаро, безудержный поток фиоритур в каватине Розины).</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Вслед за Россини, работу в области комической оперы продолжил Гаэтано Доницетти. За 28 лет творчества им было создано около 70-ти опер – беспримерный итог. Долгие годы композитор очень нуждался, может быть в этом была одна из причин такой уникальной, чрезмерной плодовитости. Оперы Доницетти неравноценны и очень богаты в жанровом отношении (часть жизни композитора связана с Парижем, он обращался и к традициям французской оперы). Лучшие его произведения – в жанре оперы буффа. Композитор сумел возродить самый дух этого очаровательного искусства, отмеченного печатью народной яркости образов, остроумия. Либретто комических опер Доницетти связаны с традиционными сюжетами и персонажами буффа. «Дон Паскуале» (1843) – история с одурачиванием старого холостяка, задумавшего жениться на молоденькой вдовушке. «Любовный напиток» (1832) – сцена из деревенской жизни; странствующий шарлатан даёт робкому влюблённому действующий наверняка любовный напиток, и юноша храбро объясняется с красавицей. Музыка Доницетти, безусловно, менее утонченная и изящная, чем музыка Россини, тем не менее отмечена своими особыми чертами. Главная – максимальное приближение к народным истокам, опора на бытовые музыкальные жанры.</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Творчество обоих композиторов в комическом жанре скорее является продолжением традиций 18-го века. Оперы Доницетти – последние образцы буффа в истории музыки.</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 xml:space="preserve">Вторая жанровая линия итальянской оперы первой половины 19-го века связана с развитием и переосмыслением традиций итальянской оперы seria. К концу 18-го века серьёзная опера в Италии переживает упадок. Нет ярких имён и произведений. Россини возрождает этот жанр, возвращает ему былую славу и блеск. Но в его же творчестве происходит рождение на основе оперы seria новой, </w:t>
      </w:r>
      <w:r w:rsidRPr="00846AFC">
        <w:rPr>
          <w:rFonts w:ascii="Times New Roman" w:eastAsia="Times New Roman" w:hAnsi="Times New Roman" w:cs="Times New Roman"/>
          <w:color w:val="000000"/>
          <w:lang w:val="ru-RU"/>
        </w:rPr>
        <w:lastRenderedPageBreak/>
        <w:t>романтической музыкальной драмы. Её появление можно датировать 1815-16 годами, появлением таких произведений Россини, как «Елизавета, королева Англии» и «Отелло». Эти оперы, как и более поздние («Дева озера» 1819, «Моисей в Египте» 1818, «Магомет второй» 1820, «Вильгельм Телль» 1829), «вспоминая» seria, на самом деле по-новому трактуют оперу, основанную на стиле бельканто.</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 xml:space="preserve">Все названные произведения отмечены чертами оригинальности. Например, в опере «Моисей» партия главного героя, вместо привычных для seria сопранистов или тенора, отдана басу. Необычен и характер музыки, где значителен вес монументальной патетической декламации. В опере «Елизавета, королева Англии» впервые в истории жанра композитор упразднил сухие речитативы (secco), заменив клавесин оркестровым сопровождением и этим достигнув небывалой для seria цельности музыкального развития. Вопреки традициям, Россини также начинает полностью выписывать в партитуру всю вокальную орнаментику, упраздняя этим произвол певцов. Уже само данное автором жанровое определение оперы «Моисей» – «трагико-священное действо» – было чем-то невиданным в итальянской опере. Любовная линия в сюжетах этих произведений (кроме «Отелло») оттеснена в сферу побочной интриги. Огромное место отведено хоровым сценам, что было новым для итальянской оперы. Возвышенный ораториальный облик таких опер, как «Моисей в Египте», «Магомет второй» и «Вильгельм Телль» словно воссоздаёт на итальянской оперной сцене атмосферу генделевской библейской героики. Принцип, найденный здесь Россини, станет важнейшим принципом оперных концепций 19-го века: музыкально-драматургическое противопоставление двух мощных групп (два этноса, два государства, две религиозные группы). На фоне этого противостояния проходит судьба людей. Эта эффектная россиниевская схема не раз ещё проявит себя в итальянской опере: «Норма» и «Пуритане» Беллини, большинство ранних опер Верди, его же «Аида». Подхваченная Мейербером, она переместится и во французскую оперу, станет основной пружиной механизма «большой французской оперы». Её не оставят без внимания и новые </w:t>
      </w:r>
      <w:r w:rsidRPr="00846AFC">
        <w:rPr>
          <w:rFonts w:ascii="Times New Roman" w:eastAsia="Times New Roman" w:hAnsi="Times New Roman" w:cs="Times New Roman"/>
          <w:color w:val="000000"/>
          <w:lang w:val="ru-RU"/>
        </w:rPr>
        <w:lastRenderedPageBreak/>
        <w:t>национальные школы (оперы Сметаны, Глинки). Таким образом, в творчестве Россини возникла новая жанровая разновидность оперы – героико-патриотическая романтическая драма.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Опера «Вильгельм Телль» стала высшим достижением Россини-композитора и драматурга. Она создавалась в Париже, в 1829 году. В эти годы во Франции был издан новый перевод произведений Шиллера. Его народная драма на сюжет швейцарской легенды послужила основным источником для либретто. В опере переплетаются различные сюжетные линии: картины природы (то идиллической, то бурной); зловеще-прямолинейные образы австрийского наместника Гесслера и его солдат; любовная линия, связанная с образами Матильды и Арнольда. Но надо всем царит идея национально-освободительной борьбы. Массовые, хоровые сцены играют главную роль в опере. Здесь почти нет замкнутых сольных эпизодов – явление необычное для итальянской школы. Главный герой, Вильгельм Телль (впервые героем серьёзной оперы стал человек из народа) не имеет ни одной арии. Основой музыкальной драматургии служат большие сцены, объединяющие многообразные элементы (ансамбли, хоры, сольные, речитативные, инструментальные). Ни одной предыдущей итальянской опере не свойственна подобная композиция. Несравнимо возрастает и роль оркестра (в итальянской опере он всегда скромно аккомпанировал голосу). Увертюра к опере, основанная на рельефных, контрастных образах, представляет тоже необычный вид оперного вступления для итальянской оперы. Она состоит из 4-х эпизодов и воссоздаёт важнейшие слагающие драмы, до некоторой степени -–даже последовательный ход событий. 1 раздел – скорбные раздумья Телля над судьбой отчизны (знаменитое соло виолончелей); 2 раздел – драматизм борьбы (включены отдельные обороты тем восстания и бури); 3 раздел – поэтические картины природы и быта (соло английского рожка); 4 раздел – ликующий марш победившего народа, близкий к бытовой музыке. Так на основе оперы seria возникает новый жанр – романтическая героико-патриотическая опера.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lastRenderedPageBreak/>
        <w:t>Есть у Россини и оперы, достаточно новые в жанровом отношении. К примеру, «Золушка» (1817) на первый взгляд продолжает линию комической оперы, но её нельзя отнести к жанру буффа. По сути, здесь возникает совершенно особый род лирической комедии, который найдет затем продолжение в творчестве Доницетти. Ещё один интересный пример – опера «Сорока-воровка» (1817), в которой Россини соприкасается с жанром semiseria, уже имевшем в итальянской опере свою историю. Но опера Россини отличается от опер предшественников, как законченное произведение отличается от эскизов. «Сорока-воровка» – классический образец «средней драмы».</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Как известно, Россини прожил долгую жизнь, умер в Париже в 1868 году. Однако его творчество завершилось намного раньше, в 1829 году, созданием «Вильгельма Телля». Именно в 30-40-ые годы, т.е. после «ухода» Россини и до появления первых самобытных произведений Верди, создаются самые интересные произведения преемников Россини, Беллини и Доницетти: 1830 - «Монтекки и Капулетти», 1831 – «Норма» и «Сомнамбула», 1835 – «Пуритане» Беллини; 1830 – «Анна Болейн», 1833 - «Лукреция Борджиа», 1834 – «Мария Стюарт», 1835 – «Лючия ди Ламмермур», 1840 – «Фаворитка», 1842 – «Линда ди Шамуни» Доницетти.</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Именно в этих произведениях были продолжены эксперименты Россини в области серьёзной оперы, обновление её стилистики и сюжетов, хотя ни Доницетти, ни Беллини не выдерживают сравнения ни с творчеством их великого предшественника, ни с творчеством гениального последователя, Верди. Тем не менее, Верди всегда писал о Беллини и Доницетти «Оба» или «Двое» с большой буквы, подчеркивая своё уважение.</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 xml:space="preserve">В своё время их оперы были очень популярны во всей Европе. «А прелестен всё-таки этот Беллини при всём своём безобразии», говорил П.И.Чайковский по поводу «Сомнамбулы». На тему патриотического дуэта из «Пуритан» Беллини писали фортепианные вариации Лист, Шопен и другие пианисты, на музыку из «Капулетти и Монтекки», «Сомнамбулы» созданы камерные и фортепианные сочинения молодого Глинки. Но в настоящее время </w:t>
      </w:r>
      <w:r w:rsidRPr="00846AFC">
        <w:rPr>
          <w:rFonts w:ascii="Times New Roman" w:eastAsia="Times New Roman" w:hAnsi="Times New Roman" w:cs="Times New Roman"/>
          <w:color w:val="000000"/>
          <w:lang w:val="ru-RU"/>
        </w:rPr>
        <w:lastRenderedPageBreak/>
        <w:t>большинство из них вошли в оперный репертуар преимущественно лишь отдельными своими «частями», такими знаменитыми ариями, как «Casta diva» (молитва Нормы) из «Нормы» или «Una furtiva lagrima» (романс Неморино, 2 д.) из «Любовного напитка» Доницетти.</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Сейчас мы можем оценить обоих композиторов скорее как художников лирических, чем драматических. В сравнении с психологической музыкальной драмой второй половины 19-го века, лирический театр Белини и Доницетти правильнее назвать мелодрамой. Беллини так называет «Сомнамбулу» и «Норму», Доницетти – «Лукрецию Борджиа» и «Линду ди Шамуни». Некоторые сочинения определены авторами как seria – «Пуритане», «Фаворитка». Остальные авторские определения: «лирическая трагедия» («Монтекки и Капулетти», «Анна Болейн», «Мария Стюарт»), «трагическая драма» («Лючия ди Ламмермур») – по сути все – модификации жанра музыкальной драмы. Сочетание трагического, лирического и мелодраматического – особенность всех названных произведений. Для этих опер характерны исторические сюжеты, в центре которых всегда – любовная интрига.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За обоими композиторами закрепилась репутация бесподобных мелодистов и слабых драматургов. Современники видели в них композиторов с божественным даром сочинения мелодий. Их идеал – драма, творимая чувственным пением. Очень велика роль украшений, фиоритур. Но они направлены на выражение определённых ситуаций и состояний: любви, ярости, радости, отчаяния (это было и у Россини). В связи со стилем раннеромантической итальянской оперы возникает понятие «драматической колоратуры», где в каждой ноте – свой смысл, содержание; колоратура – «не виртуозная стерильность, а эмоциональный жест смысла». По сути, вокал Беллини и Доницетти – «лебединая песня» классического бельканто. А сам тип серьёзной оперы, представленный в их творчестве некоторые исследователи определяют как «романтическая драма bel canto» (С.Бархатова).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 xml:space="preserve">Итак, итальянская опера первой половины 19-го века (до Верди) представляла собой достаточно целостное в стилистическом отношении явление. </w:t>
      </w:r>
      <w:r w:rsidRPr="00846AFC">
        <w:rPr>
          <w:rFonts w:ascii="Times New Roman" w:eastAsia="Times New Roman" w:hAnsi="Times New Roman" w:cs="Times New Roman"/>
          <w:color w:val="000000"/>
          <w:lang w:val="ru-RU"/>
        </w:rPr>
        <w:lastRenderedPageBreak/>
        <w:t>Итальянское певческое искусство на протяжении нескольких столетий было ведущим в Европе. И именно в направлении, предпосылкой которого было бельканто (наслаждение звучанием голоса, распеваемой мелодии) и продолжала развиваться итальянская опера.</w:t>
      </w:r>
    </w:p>
    <w:p w:rsidR="00261C91" w:rsidRPr="00846AFC" w:rsidRDefault="00261C91" w:rsidP="00261C91">
      <w:pPr>
        <w:jc w:val="both"/>
        <w:rPr>
          <w:rFonts w:ascii="Times New Roman" w:eastAsia="Times New Roman" w:hAnsi="Times New Roman" w:cs="Times New Roman"/>
          <w:b/>
          <w:color w:val="000000"/>
          <w:lang w:val="ru-RU"/>
        </w:rPr>
      </w:pPr>
      <w:r w:rsidRPr="00846AFC">
        <w:rPr>
          <w:rFonts w:ascii="Times New Roman" w:eastAsia="Times New Roman" w:hAnsi="Times New Roman" w:cs="Times New Roman"/>
          <w:b/>
          <w:color w:val="000000"/>
          <w:lang w:val="ru-RU"/>
        </w:rPr>
        <w:t xml:space="preserve"> </w:t>
      </w:r>
    </w:p>
    <w:p w:rsidR="00261C91" w:rsidRPr="00846AFC" w:rsidRDefault="00261C91" w:rsidP="00261C91">
      <w:pPr>
        <w:ind w:firstLine="0"/>
        <w:jc w:val="both"/>
        <w:rPr>
          <w:rFonts w:ascii="Times New Roman" w:eastAsia="Times New Roman" w:hAnsi="Times New Roman" w:cs="Times New Roman"/>
          <w:b/>
          <w:lang w:val="ru-RU"/>
        </w:rPr>
      </w:pPr>
      <w:r w:rsidRPr="00846AFC">
        <w:rPr>
          <w:rFonts w:ascii="Times New Roman" w:eastAsia="Times New Roman" w:hAnsi="Times New Roman" w:cs="Times New Roman"/>
          <w:b/>
          <w:lang w:val="ru-RU"/>
        </w:rPr>
        <w:t>Итальянская опера во второй половине XIX века. Творчество Дж. Верди</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Творчество Верди – кульминация в развитии итальянской музыки XIX века. Его творческая деятельность, связанная, в первую очередь, с жанром оперы, охватила более полувека: первая опера («Оберто, граф Бонифачо») была написана им в 26-летнем возрасте, предпоследняя («Отелло») – в 74 года, последняя («Фальстаф») – в 80 (!) лет. Всего, с учетом шести новых редакций ранее написанных произведений, он создал 32 оперы, которые и поныне составляют основной репертуарный фонд театров всего мира.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 общей эволюции оперного творчества Верди просматривается определенная логика. В плане тем и сюжетов выделяются оперы 40-х годов с приоритетным значением сюжетных мотивов, рассчитанных на большой общественно-политический резонанс («Набукко», «Ломбардцы», «Битва при Леньяно»). Верди обращался к таким событиям древней истории, которые оказывались созвучными настроениям современной ему Италии.</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Уже в первых операх Верди, созданных им в 40-е годы, нашли воплощение столь актуальные для итальянской публики XIX века национально-освободительные идеи: «Набукко», «Ломбардцы», «Эрнани», «Жанна д,Арк», «Атилла», «Битва при Леньяно», «Разбойники», «Макбет» (первая шекспировская опера Верди) и т.д. – все они основаны на героико-патриотических сюжетах, воспевают борцов за свободу, в каждой из них содержится прямой политический намек на общественную обстановку в Италии, сражающейся против австрийского гнета. Постановки этих опер вызывали взрыв патриотических чувств у итальянского слушателя, выливались в политические демонстрации, то есть становились событиями политического значения.</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lastRenderedPageBreak/>
        <w:t>Сочиненные Верди мелодии оперных хоров приобретали значение революционных песен и распевались по всей стране. Последняя опера 40-х годов – Луиза Миллер» по драме Шиллера «Коварство и любовь» – открыла новый этап в творчестве Верди. Композитор впервые обратился к новой для себя теме – теме социального неравенства, которая волновала многих художников второй половины XIX века, представителей критического реализма. На смену героическим сюжетам приходит личная драма, обусловленная социальными причинами. Верди показывает, как несправедливое общественное устройство ломает человеческие судьбы. При этом люди бедные, бесправные оказываются гораздо благороднее, духовно богаче, чем представители «высшего света».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 своих операх 50-х годов Верди отходит от гражданско-героической линии и сосредотачивается на личных драмах отдельных персонажей. В эти годы создана знаменитая оперная триада – «Риголетто» (1851), «Травиата» (1853), «Трубадур» (1859). Тема социальной несправедливости, идущая от «Луизы Миллер», получила развитие в знаменитой оперной триаде начала 50-х годов – «Риголетто» (1851), «Трубадур», «Травиата» (обе 1853). Все три оперы рассказывают о страдании и гибели людей социально обездоленных, презираемых «обществом»: придворном шуте, нищей цыганке, падшей женщине. Создание этих сочинений говорит о возросшем мастерстве Верди-драматурга.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По сравнению с ранними операми сделан огромный шаг вперед:</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усиливается психологическое начало, связанное с раскрытием ярких, неординарных человеческих характеров;</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обостряются контрасты, отражающие жизненные противоречия;</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новаторски трактуются традиционные оперные формы (многие арии, ансамбли превращаются в свободно организованные сцены);</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 вокальных партиях повышается роль декламации;</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возрастает роль оркестра.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Позднее, в операх, созданных во второй половине 50-х годов («Сицилийская вечерня» – для Парижской оперы, «Симон Бокканегра», «Бал-</w:t>
      </w:r>
      <w:r w:rsidRPr="00846AFC">
        <w:rPr>
          <w:rFonts w:ascii="Times New Roman" w:eastAsia="Times New Roman" w:hAnsi="Times New Roman" w:cs="Times New Roman"/>
          <w:color w:val="000000"/>
          <w:lang w:val="ru-RU"/>
        </w:rPr>
        <w:lastRenderedPageBreak/>
        <w:t>маскарад») и в 60-х годах («Сила судьбы» – по заказу петербургского Мариинского театра и «Дон Карлос» – для «Парижской оперы), Верди вновь возвращается к историко-революционной и патриотической тематике. Однако теперь общественно-политические события неразрывно связаны с личной драмой героев, а пафос борьбы, яркие массовые сцены сочетаются с тонким психологизмам.</w:t>
      </w:r>
    </w:p>
    <w:p w:rsidR="00261C91" w:rsidRPr="00846AFC" w:rsidRDefault="00261C91" w:rsidP="00261C91">
      <w:pPr>
        <w:jc w:val="both"/>
        <w:rPr>
          <w:rFonts w:ascii="Times New Roman" w:eastAsia="Times New Roman" w:hAnsi="Times New Roman" w:cs="Times New Roman"/>
          <w:color w:val="000000"/>
          <w:lang w:val="ru-RU"/>
        </w:rPr>
      </w:pP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b/>
          <w:color w:val="000000"/>
          <w:lang w:val="ru-RU"/>
        </w:rPr>
        <w:t xml:space="preserve"> </w:t>
      </w:r>
      <w:r w:rsidRPr="00846AFC">
        <w:rPr>
          <w:rFonts w:ascii="Times New Roman" w:eastAsia="Times New Roman" w:hAnsi="Times New Roman" w:cs="Times New Roman"/>
          <w:b/>
          <w:lang w:val="ru-RU"/>
        </w:rPr>
        <w:t>Формирование и развитие национальных оперных школ: Франция. Жанр «Большой» оперы и творчество Дж. Мейербера.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Большая опера - это пятиактный спектакль, отличающийся зрелищностью постановки. К нему подходят такие определения: великолепный, фееричный, и эффектный. Здесь большое внимание уделяется деталям, произведению впечатления, характерна зависимость от сценической специфики и вторичность музыкальной составляющей. Особенное значение отводится балету, как способу разрядки напряжения. Настоящее имя основоположника жанра - Якоб Либман Беер. Будущий оперный композитор родился в 1791 году в еврейской семье крупного банкира в Берлине. Он и его братья получили блестящее образование и выбрали творческие профессии. Один стал астрономом, второй драматургом. Якоб с детства занимался музыкой, играл на пианино. В творчестве Мейербера все исследователи выделяют три периода: немецкий, итальянский и французский. Первые его берлинские опыты в сочинительстве оперы оказываются неудачны. И в 25 лет он едет в Италию. Шедевром этого периода явилась опера «Крестоносец в Египте», поставленная в 1824 году в Венеции, а через год в Париже.</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 xml:space="preserve">Творчество Мейербера, соответственно новому жанру оперы, отличается соединением различных стилей, стремлением к эффектным и контрастным сопоставлением элементов трех национальных культур: немецкой, итальянской, французской. В произведениях композитора было все, что могло привлекать в те годы: живое действие и яркие контрасты, таинственность и роковые разоблачения, наигранная фантастика и дозированная сентиментальность, </w:t>
      </w:r>
      <w:r w:rsidRPr="00846AFC">
        <w:rPr>
          <w:rFonts w:ascii="Times New Roman" w:eastAsia="Times New Roman" w:hAnsi="Times New Roman" w:cs="Times New Roman"/>
          <w:color w:val="000000"/>
          <w:lang w:val="ru-RU"/>
        </w:rPr>
        <w:lastRenderedPageBreak/>
        <w:t>пикантные балеты и яркая театральная музыка, эффектные вокальные номера и блестящая оркестровка. Психология героев вторичная, на первом плане - острые и причудливые сюжетные ситуации.</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Несмотря на несомненный композиторский талант Мейербера, его творчество и сама личность композитора вызывали неоднозначные оценки современников и критиков. Репутация Мейербера была существенно скомпрометирована на общем фоне истории оперы XX в. Его обвиняли в несамостоятельности и подражательстве, в отсутствии творческой воли и музыкальной индивидуальности, в излишней театральности и использовании пустых сценических эффектов, в погоне за прибылью, в опошлении разрабатываемых им тем, и даже в привнесении в оперу декаданса. Но оперы Мейербера до сих пор блистают на сценах и отражают в себе целую эпоху, а гений его творчества послужил созданию нового жанра - французской "большой оперы". Все это говорит о значимости Мейербера как композитора, и на полном праве позволяет причислить его к классикам оперы.</w:t>
      </w:r>
    </w:p>
    <w:p w:rsidR="00261C91" w:rsidRPr="00846AFC" w:rsidRDefault="00261C91" w:rsidP="00261C91">
      <w:pPr>
        <w:shd w:val="clear" w:color="auto" w:fill="F8F8F8"/>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Впервые Париж познакомился с оперным творчеством Мейербера в 1825 г., когда на сцене «Гранд-Опера» был поставлен его «Крестоносец в Египте». Хотя произведение и имело известный успех у публики, композитор, великолепно ориентируясь в обстановке художественной жизни Парижа, тогдашней музыкальной «столицы» мира, понимал, что нужен иной оперный стиль, отвечающий идеологии нового буржуазного общества. Итогом раздумий и творческих поисков Мейербера явилась опера «Роберт-Дьявол» (1831), сделавшая имя ее автора европейской знаменитостью. Далее композитор пишет «Гугенотов» (1836), затем - «Пророка» (1849). Именно эти произведения Мейербера и утверждают стиль так называемой «большой» оперы.</w:t>
      </w:r>
    </w:p>
    <w:p w:rsidR="00261C91" w:rsidRPr="00846AFC" w:rsidRDefault="00261C91" w:rsidP="00261C91">
      <w:pPr>
        <w:shd w:val="clear" w:color="auto" w:fill="F8F8F8"/>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 xml:space="preserve">Разные по сюжету и идейной направленности, оперы Мейербера объединены многими общими чертами. Прежде всего - связью с утвердившимся в европейском искусстве - литературе, живописи - направлением романтизма. Тонко ощущая законы театральной сцены, композитор в каждом случае достигает захватывающей зрелищности. Действие его опер всегда развивается </w:t>
      </w:r>
      <w:r w:rsidRPr="00846AFC">
        <w:rPr>
          <w:rFonts w:ascii="Times New Roman" w:eastAsia="Times New Roman" w:hAnsi="Times New Roman" w:cs="Times New Roman"/>
          <w:color w:val="000000"/>
          <w:lang w:val="ru-RU"/>
        </w:rPr>
        <w:lastRenderedPageBreak/>
        <w:t>бурно, оно насыщено волнующими событиями; чувства героев подчеркнуто яркие, их характеры - благородные и возвышенные. Творческую мысль композитора вдохновляют лишь люди с интересной, подчас трагической судьбой (Роберт - в «Роберте-Дьяволе», Рауль и Валентина - в «Гугенотах», Иоанн Лейденский - в «Пророке»).</w:t>
      </w:r>
    </w:p>
    <w:p w:rsidR="00261C91" w:rsidRPr="00846AFC" w:rsidRDefault="00261C91" w:rsidP="00261C91">
      <w:pPr>
        <w:shd w:val="clear" w:color="auto" w:fill="F8F8F8"/>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Оперная драматургия Мейербера опирается на прием контраста - как между актами так и внутри них. Основанный на отличном знании итальянской оперной школы, вокальный стиль композитора отмечен широкораспевным и ясно выраженным мелодическим началом. Развитая оркестровая партия - равноправный компонент музыкальной драматургии Мейербера. Именно с помощью оркестрового звучания композитор достигает подчас очень сильных драматических эффектов (в качестве примера назовем знаменитую сцену «Заговора и освящения мечей» в четвертом акте «Гугенотов»). Более четверти века стиль «большой» оперы Мейербера был ведущим во Франции, оказывая влияние как на отечественных композиторов, так и на мастеров других национальных школ (в частности. «Орлеанская дева» Чайковского явно несет на себе следы воздействия оперной драматургии Мейербера - Скриба).</w:t>
      </w:r>
    </w:p>
    <w:p w:rsidR="00261C91" w:rsidRPr="00846AFC" w:rsidRDefault="00261C91" w:rsidP="00261C91">
      <w:pPr>
        <w:jc w:val="both"/>
        <w:rPr>
          <w:rFonts w:ascii="Times New Roman" w:eastAsia="Times New Roman" w:hAnsi="Times New Roman" w:cs="Times New Roman"/>
          <w:b/>
          <w:lang w:val="ru-RU"/>
        </w:rPr>
      </w:pP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b/>
          <w:lang w:val="ru-RU"/>
        </w:rPr>
        <w:t>Французская оперная школа во второй половине XIX века. Творчество Ш. Гуно, Ж. Бизе</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lang w:val="ru-RU"/>
        </w:rPr>
        <w:t xml:space="preserve">Французская оперная школа во второй половине XIX века. Творчество Ш. Гуно, Ж. Бизе. </w:t>
      </w:r>
      <w:r w:rsidRPr="00846AFC">
        <w:rPr>
          <w:rFonts w:ascii="Times New Roman" w:eastAsia="Times New Roman" w:hAnsi="Times New Roman" w:cs="Times New Roman"/>
          <w:color w:val="000000"/>
          <w:lang w:val="ru-RU"/>
        </w:rPr>
        <w:t xml:space="preserve">Разнообразие жанров французского музыкального искусства. Лирическая опера и ее развитие в творчестве К. Сен-Санса, Ж. Массне, Ш. Гуно, Ж. Бизе, Л. Делиба, А. Тома. Использование сюжетов мировой литературы, характер их переосмысления, опора на бытовые музыкальные жанры. Возникновение в 50-х годах жанра оперетты, связь нового жанра с классической оперой, водевилем, искусством французских шансонье. Творчество Ф. Эрве, Ж. Оффенбаха, Ш. Лекока, Р. Планкета. Интенсивное развитие симфонической и камерно-инструментальной музыки. Появление значительного числа непрограммных сочинений – симфоний, сюит, концертов, камерных ансамблей, </w:t>
      </w:r>
      <w:r w:rsidRPr="00846AFC">
        <w:rPr>
          <w:rFonts w:ascii="Times New Roman" w:eastAsia="Times New Roman" w:hAnsi="Times New Roman" w:cs="Times New Roman"/>
          <w:color w:val="000000"/>
          <w:lang w:val="ru-RU"/>
        </w:rPr>
        <w:lastRenderedPageBreak/>
        <w:t>сольных инструментальных пьес. Новый этап в развитии французской камерной вокальной лирики.</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bCs/>
          <w:color w:val="000000"/>
          <w:lang w:val="ru-RU"/>
        </w:rPr>
        <w:t>Творчество Жака Оффенбаха (1819-1880).</w:t>
      </w:r>
      <w:r w:rsidRPr="00846AFC">
        <w:rPr>
          <w:rFonts w:ascii="Times New Roman" w:eastAsia="Times New Roman" w:hAnsi="Times New Roman" w:cs="Times New Roman"/>
          <w:color w:val="000000"/>
          <w:lang w:val="ru-RU"/>
        </w:rPr>
        <w:t> Ж. Оффенбах – классик французской оперетты. Многообразие сюжетов. Использование французского городского фольклора. Жанровая основа музыки (баркарола, болеро, куплеты, кадриль). Оперетта «Прекрасная Елена» и опера «Сказки Гофмана».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bCs/>
          <w:color w:val="000000"/>
          <w:lang w:val="ru-RU"/>
        </w:rPr>
        <w:t>Шарль Гуно (1818-1893).</w:t>
      </w:r>
      <w:r w:rsidRPr="00846AFC">
        <w:rPr>
          <w:rFonts w:ascii="Times New Roman" w:eastAsia="Times New Roman" w:hAnsi="Times New Roman" w:cs="Times New Roman"/>
          <w:color w:val="000000"/>
          <w:lang w:val="ru-RU"/>
        </w:rPr>
        <w:t> Оперное творчество Ш. Гуно и его вклад в развитие жанра лирической оперы. «Фауст» – лучший образец жанра. Трактовка сюжета Гете как лирической драмы. Музыкальные характеристики основных героев, ясность и законченность музыкально-драматургической композиции, выразительность мелодики, оригинальность оркестрового письма.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bCs/>
          <w:color w:val="000000"/>
          <w:lang w:val="ru-RU"/>
        </w:rPr>
        <w:t>Творчество Жоржа Бизе (1838-1875).</w:t>
      </w:r>
      <w:r w:rsidRPr="00846AFC">
        <w:rPr>
          <w:rFonts w:ascii="Times New Roman" w:eastAsia="Times New Roman" w:hAnsi="Times New Roman" w:cs="Times New Roman"/>
          <w:color w:val="000000"/>
          <w:lang w:val="ru-RU"/>
        </w:rPr>
        <w:t> Творческий путь. Драматизация жанра лирической оперы. «Кармен». Особенности драматургии. Яркое раскрытие характеров в их психологической сложности и развитии. Опора на испанско-цыганский и внеевропейский фольклор. Принципы сквозного развития и «обобщение через жанр». Острота драматического конфликта. Связь с «номерной» оперой.</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Музыка к драме А. Доде «Арлезианка»: красочные картины крестьянского быта и массовых сцен наряду с тонкой передачей лирических настроений и душевных конфликтов. Национальное и индивидуальное своеобразие музыкального языка. Особенности музыкальной драматургии.</w:t>
      </w:r>
    </w:p>
    <w:p w:rsidR="00261C91" w:rsidRPr="00846AFC" w:rsidRDefault="00261C91" w:rsidP="00261C91">
      <w:pPr>
        <w:jc w:val="both"/>
        <w:rPr>
          <w:rFonts w:ascii="Times New Roman" w:eastAsia="Times New Roman" w:hAnsi="Times New Roman" w:cs="Times New Roman"/>
          <w:b/>
          <w:lang w:val="ru-RU"/>
        </w:rPr>
      </w:pP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b/>
          <w:lang w:val="ru-RU"/>
        </w:rPr>
        <w:t>Преломление общих стилевых тенденций романтизма в национальных композиторских школах. Формирование и развитие национальной композиторской школы Чехии. Творчество Б. Сметаны, А. Дворжака</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Преломление общих стилевых тенденций романтизма в национальных композиторских школах.  Музыкальный романтизм в странах Северной Европы. Творчество Э. Грига и Я. Сибелиуса.</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bCs/>
          <w:lang w:val="ru-RU"/>
        </w:rPr>
        <w:lastRenderedPageBreak/>
        <w:t>Бедржих Сметана (1824-1884) </w:t>
      </w:r>
      <w:r w:rsidRPr="00846AFC">
        <w:rPr>
          <w:rFonts w:ascii="Times New Roman" w:eastAsia="Times New Roman" w:hAnsi="Times New Roman" w:cs="Times New Roman"/>
          <w:lang w:val="ru-RU"/>
        </w:rPr>
        <w:t>– основоположник чешской музыкальной классики. Богатство чешского народного музыкального творчества. Основные жанры танцевальной музыки, их своеобразие. Чешский музыкальный театр.</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Творческий путь композитора. Оперное творчество. Новаторская трактовка жанра народной комической оперы «Проданная невеста».</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Симфоническое творчество. Программно-симфонический цикл «Моя Родина». Национальные истоки музыкального тематизма. Оркестр и особенности оркестровой полифонии. Новаторская трактовка жанра симфонической поэмы.</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bCs/>
          <w:lang w:val="ru-RU"/>
        </w:rPr>
        <w:t>Антонин Дворжак (1841-1904) </w:t>
      </w:r>
      <w:r w:rsidRPr="00846AFC">
        <w:rPr>
          <w:rFonts w:ascii="Times New Roman" w:eastAsia="Times New Roman" w:hAnsi="Times New Roman" w:cs="Times New Roman"/>
          <w:lang w:val="ru-RU"/>
        </w:rPr>
        <w:t>– крупнейший представитель чешской музыкальной классики. Творческий путь. Ведущая роль симфонического творчества в наследии А. Дворжака. Развитие традиций Б. Сметаны в программных симфонических поэмах на народно-сказочную тематику. Симфония «Из Нового Света» – вершина чешского симфонизма. Богатство тематизма, народные истоки, программные тенденции. Концерт для скрипки с оркестром.</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Значение творчества А. Дворжака.</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bCs/>
          <w:lang w:val="ru-RU"/>
        </w:rPr>
        <w:t>Эдвард Григ (1843-1907)</w:t>
      </w:r>
      <w:r w:rsidRPr="00846AFC">
        <w:rPr>
          <w:rFonts w:ascii="Times New Roman" w:eastAsia="Times New Roman" w:hAnsi="Times New Roman" w:cs="Times New Roman"/>
          <w:lang w:val="ru-RU"/>
        </w:rPr>
        <w:t> – основоположник норвежской музыкальной классики. Расцвет норвежской литературы и искусства в середине XIX века. Творческая деятельность Г. Ибсена и Б. Бьёрнсона. Народная музыка Норвегии, основные танцевальные жанры. Виднейшие норвежские композиторы и исполнители: У. Булль, Ю. Свенсен, К. Синдинг.</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Композиторская, музыкально-общественная и исполнительская деятельность Э. Грига. Творческий путь. Тема Родины и её ведущее значение в его творчестве. Общая лирическая направленность музыки Э. Грига. Музыкальный язык.</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Фортепианные и камерно-инструментальные произведения. Соната для фортепиано. Лирико-романтическая трактовка цикла. Лирические миниатюры. Концерт для фортепиано с оркестром. Рельефность тематизма, связь с народными истоками, особенности развития музыкальных образов.</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lastRenderedPageBreak/>
        <w:t>Выдающиеся значение музыки Э. Грига к драме Г. Ибсена «Пер Гюнт». Яркость сказочно-романтических образов, обрисовки пейзажа и жанрово-бытовых сцен. Использование народных музыкальных жанров. Картины природы.</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Вокальное творчество. Связь с норвежской и датской национальной поэзией (Бьёрнсон, Ибсен, Андерсен). Поэтические картины природы. Романтические образы. Особенности песенных циклов.</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Значение творчества Э. Грига в норвежской и мировой музыке.</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bCs/>
          <w:lang w:val="ru-RU"/>
        </w:rPr>
        <w:t>Ян Сибелиус (1865-1957)</w:t>
      </w:r>
      <w:r w:rsidRPr="00846AFC">
        <w:rPr>
          <w:rFonts w:ascii="Times New Roman" w:eastAsia="Times New Roman" w:hAnsi="Times New Roman" w:cs="Times New Roman"/>
          <w:lang w:val="ru-RU"/>
        </w:rPr>
        <w:t> – основоположник финской композиторской школы. Своеобразие финского народного музыкального искусства. Национальный эпос «Калевала». Тематика и образы народного музыкального искусства Финляндии, основные жанры. Особенности формирования в Финляндии в XIX веке национальной композиторской школы.</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Творческий путь Я. Сибелиуса. Симфоническое творчество. Программные произведения. «Четыре легенды» – симфоническая тетралогия. Яркая образность музыкального тематизма, суровый, выразительный характер оркестрового письма, своеобразие ладоворитмической основы, монументальность масштабов формы, оригинальность фактуры. Концерт для скрипки с оркестром. Симфоническое развитие музыкальных образов, лейтинтонационные связи. Сопоставление мужественной героики и возвышенной лирики, суровой эпичности и драматической патетики.</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Связи Я. Сибелиуса с русской музыкальной культурой.</w:t>
      </w:r>
    </w:p>
    <w:p w:rsidR="00261C91" w:rsidRPr="00846AFC" w:rsidRDefault="00261C91" w:rsidP="00261C91">
      <w:pPr>
        <w:jc w:val="both"/>
        <w:rPr>
          <w:rFonts w:ascii="Times New Roman" w:eastAsia="Times New Roman" w:hAnsi="Times New Roman" w:cs="Times New Roman"/>
          <w:b/>
          <w:lang w:val="ru-RU"/>
        </w:rPr>
      </w:pP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b/>
          <w:lang w:val="ru-RU"/>
        </w:rPr>
        <w:t>Новые явления в области музыкальных жанров во второй половине XIX века. Симфоническое творчество Г. Малера и А. Брукнера</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 xml:space="preserve">Вена конца XIX – начала XX веков – один из крупнейших центров художественной жизни Европы. Тенденции «чистого симфонизма» И. Брамса и музыкальной драматургии Р. Вагнера на рубеже XIX-XX веков. Формирование австрийского экспрессионизма. Символистские течения в искусстве. </w:t>
      </w:r>
      <w:r w:rsidRPr="00846AFC">
        <w:rPr>
          <w:rFonts w:ascii="Times New Roman" w:eastAsia="Times New Roman" w:hAnsi="Times New Roman" w:cs="Times New Roman"/>
          <w:lang w:val="ru-RU"/>
        </w:rPr>
        <w:lastRenderedPageBreak/>
        <w:t>Интенсивная концертная и музыкальная жизнь Вены (оперный театр, филармония). Видные австрийские исполнители.</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Густав Малер (1860-1911) – выдающийся австрийский композитор и дирижёр. Творческий путь. Симфоническое творчество. Круг тем и музыкальных образов. Трактовка сонатно-симфонического цикла. Классические, романтические и экспрессионистские тенденции. Элементы сарказма, гротеска, злой иронии в Первой симфонии. Четвертая симфония. Оркестр Г. Малера. Тембровая драматургия.</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Вокальный цикл «Песни странствующего подмастерья». Близость шубертовской песенности. Значение поэтического слова.</w:t>
      </w:r>
    </w:p>
    <w:p w:rsidR="00261C91" w:rsidRPr="00846AFC" w:rsidRDefault="00261C91" w:rsidP="00261C91">
      <w:pPr>
        <w:jc w:val="both"/>
        <w:rPr>
          <w:rFonts w:ascii="Times New Roman" w:eastAsia="Times New Roman" w:hAnsi="Times New Roman" w:cs="Times New Roman"/>
          <w:b/>
          <w:lang w:val="ru-RU"/>
        </w:rPr>
      </w:pP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b/>
          <w:lang w:val="ru-RU"/>
        </w:rPr>
        <w:t>Новые явления в области музыкальных жанров во второй половине XIX века. Оперный веризм П. Масканьи, Д. Пуччини, Р.  Леонкавалло.</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Отражение в культуре и искусстве Италии национального духовного подъема. Роль итальянских оперных театров в развитии демократической музыкальной культуры.</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bCs/>
          <w:color w:val="000000"/>
          <w:lang w:val="ru-RU"/>
        </w:rPr>
        <w:t>Джузеппе Верди.</w:t>
      </w:r>
      <w:r w:rsidRPr="00846AFC">
        <w:rPr>
          <w:rFonts w:ascii="Times New Roman" w:eastAsia="Times New Roman" w:hAnsi="Times New Roman" w:cs="Times New Roman"/>
          <w:color w:val="000000"/>
          <w:lang w:val="ru-RU"/>
        </w:rPr>
        <w:t> Историческое значение творчества Дж. Верди в итальянской и мировой музыке. Творческий путь. Тема социальной несправедливости в операх начала 50-х годов – «Риголетто», «Трубадур», «Травиата». Музыкальная драматургия опер. Психологически разносторонняя характеристика героев. Черты нового в трактовке традиционных форм итальянской оперы – речитатива, арии, ансамблей; использование бытовых жанров как средства характеристики. Разработка Дж. Верди принципов «музыкально-сценической драмы».</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iCs/>
          <w:color w:val="000000"/>
          <w:lang w:val="ru-RU"/>
        </w:rPr>
        <w:t>«Аида»</w:t>
      </w:r>
      <w:r w:rsidRPr="00846AFC">
        <w:rPr>
          <w:rFonts w:ascii="Times New Roman" w:eastAsia="Times New Roman" w:hAnsi="Times New Roman" w:cs="Times New Roman"/>
          <w:color w:val="000000"/>
          <w:lang w:val="ru-RU"/>
        </w:rPr>
        <w:t> – монументальная героическая опера. Углубление индивидуальных характеристик, обогащение выразительных средств, мелодика bel canto, система лейтмотивов, сквозное симфоническое развитие, тонкость гармонического письма.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iCs/>
          <w:color w:val="000000"/>
          <w:lang w:val="ru-RU"/>
        </w:rPr>
        <w:t>Реквием</w:t>
      </w:r>
      <w:r w:rsidRPr="00846AFC">
        <w:rPr>
          <w:rFonts w:ascii="Times New Roman" w:eastAsia="Times New Roman" w:hAnsi="Times New Roman" w:cs="Times New Roman"/>
          <w:color w:val="000000"/>
          <w:lang w:val="ru-RU"/>
        </w:rPr>
        <w:t>. Особенности музыкальной драматургии и стиля.</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iCs/>
          <w:color w:val="000000"/>
          <w:lang w:val="ru-RU"/>
        </w:rPr>
        <w:lastRenderedPageBreak/>
        <w:t>«Отелло»</w:t>
      </w:r>
      <w:r w:rsidRPr="00846AFC">
        <w:rPr>
          <w:rFonts w:ascii="Times New Roman" w:eastAsia="Times New Roman" w:hAnsi="Times New Roman" w:cs="Times New Roman"/>
          <w:color w:val="000000"/>
          <w:lang w:val="ru-RU"/>
        </w:rPr>
        <w:t> – реалистическая музыкальная драма. Музыкальная драматургия. Сочетание замкнутых форм с принципами сквозного симфонического развития. Система лейтмотивов. Роль оркестра.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Новый этап в развитии итальянской оперы, обозначившийся с конца 80-х – начала 90-х годов XIX века. Возникновение под влиянием литературного веризма веристской оперы. Первые веристские оперы – «Сельская честь» П. Масканьи и «Паяцы» Р. Леонкавалло. Характерные особенности ранних веристстких опер: жестокие, правдивые конфликты из жизни простых людей, открытая эмоциональность, демократичность музыкального языка, опирающегося на интонации современной городской песни. Влияние речевой интонации веристского драматического театра на мелодико-декламационный строй веристских опер. Особенности драматургии веристской оперы: сжатость, напряженность действия, раскрытие душевного состояния героя в предконфликтной ситуации и в развязке. Отказ от развитых вокальных форм. Приемы натуралистической выразительности в вокальной интонации и в оркестровом письме.</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bCs/>
          <w:color w:val="000000"/>
          <w:lang w:val="ru-RU"/>
        </w:rPr>
        <w:t>Джакомо Пуччини.</w:t>
      </w:r>
      <w:r w:rsidRPr="00846AFC">
        <w:rPr>
          <w:rFonts w:ascii="Times New Roman" w:eastAsia="Times New Roman" w:hAnsi="Times New Roman" w:cs="Times New Roman"/>
          <w:color w:val="000000"/>
          <w:lang w:val="ru-RU"/>
        </w:rPr>
        <w:t> Общность и отличие принципов Верди и Пуччини. Развитие Дж. Пуччини принципов веризма. Творческий путь. Оперы «Богема», «Тоска», «Чио-Чио-сан», выработка особенного творческого метода. Интонационно разнообразный мелодический строй музыкального языка, яркость тематического материала. Сквозное симфоническое развитие, драматургическое единство музыкальной формы. Роль оркестра.</w:t>
      </w:r>
    </w:p>
    <w:p w:rsidR="00261C91" w:rsidRPr="00846AFC" w:rsidRDefault="00261C91" w:rsidP="00261C91">
      <w:pPr>
        <w:jc w:val="both"/>
        <w:rPr>
          <w:rFonts w:ascii="Times New Roman" w:eastAsia="Times New Roman" w:hAnsi="Times New Roman" w:cs="Times New Roman"/>
          <w:color w:val="000000"/>
          <w:lang w:val="ru-RU"/>
        </w:rPr>
      </w:pPr>
      <w:r w:rsidRPr="00846AFC">
        <w:rPr>
          <w:rFonts w:ascii="Times New Roman" w:eastAsia="Times New Roman" w:hAnsi="Times New Roman" w:cs="Times New Roman"/>
          <w:color w:val="000000"/>
          <w:lang w:val="ru-RU"/>
        </w:rPr>
        <w:t>Влияние драматургии Дж. Пуччини на последующее развитие оперной драматургии.</w:t>
      </w: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lang w:val="ru-RU"/>
        </w:rPr>
        <w:t>Р</w:t>
      </w:r>
      <w:r w:rsidRPr="00846AFC">
        <w:rPr>
          <w:rFonts w:ascii="Times New Roman" w:hAnsi="Times New Roman" w:cs="Times New Roman"/>
          <w:b/>
          <w:iCs/>
        </w:rPr>
        <w:t>усская музыкальная культура первой половины 19 века.</w:t>
      </w:r>
      <w:r w:rsidRPr="00846AFC">
        <w:rPr>
          <w:rFonts w:ascii="Times New Roman" w:hAnsi="Times New Roman" w:cs="Times New Roman"/>
          <w:b/>
          <w:iCs/>
          <w:lang w:val="ru-RU"/>
        </w:rPr>
        <w:t xml:space="preserve"> </w:t>
      </w:r>
      <w:r w:rsidRPr="00846AFC">
        <w:rPr>
          <w:rFonts w:ascii="Times New Roman" w:hAnsi="Times New Roman" w:cs="Times New Roman"/>
          <w:b/>
          <w:iCs/>
        </w:rPr>
        <w:t>М.И. Глинка. А. С. Даргомыжский.</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 xml:space="preserve">Историческое значение периода XVI-XVII веков в культурном развитии России. Двойственный характер русской культуры XVII века. Борьба новых тенденций с еще сильным средневековым мировоззрением. Появление элементов общеевропейской культуры в русском общественном сознании и быту </w:t>
      </w:r>
      <w:r w:rsidRPr="00846AFC">
        <w:rPr>
          <w:rFonts w:ascii="Times New Roman" w:eastAsia="Times New Roman" w:hAnsi="Times New Roman" w:cs="Times New Roman"/>
          <w:lang w:val="ru-RU"/>
        </w:rPr>
        <w:lastRenderedPageBreak/>
        <w:t>этого времени. Новые формы театрально-музыкального быта на Украине – школьная драма, вертепы. Придворный театр царя Алексея Михайловича. Роль музыки в театральных представлениях. Иностранные музыканты при московском дворе в XVI-XVII веках. Религиозные споры XVII века как отражение кризиса феодально-церковного мировоззрения. Церковный раскол и полемика по вопросам религиозной догмы и церковной обрядности, церковных книг, иконописи, церковного пения. Стилевой перелом в церковной музыкальной культуре XVII века и вытеснение знаменного монодического пения многоголосием нового типа. Партесный стиль, его связь с народной полифонией и ранними формами церковного многоголосия. Борьба сторонников партесного пения (Н.Дилецкий, И.Коренев) 7 против консервативного узкоцерковного взгляда на музыку. Линейная нотация. Партесный концерт. В.Титов и Н.Дилецкий как мастера нового русского хорового стиля. Национальные истоки творчества русских мастеров XVII века. Зарождение новых форм светского музыкального профессионализма. Бытовое музицирование. Канты и псалмы. Н.Дилецкий как теоретик и педагог. Роль С.Полоцкого в формировании театра и развитии кантов</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 xml:space="preserve">Стилевое разнообразие русской музыки первой трети XIX века: завершение традиций классицизма и сентиментализма, возникновение романтизма и его выдвижение на первый план. Русский романтизм как национальный вариант общеевропейского стиля эпохи. Основные жанровые области русского музыкального романтизма на раннем этапе его существования (1820-1830 гг.): опера, романс, в меньшей степени инструментальная музыка. Основные особенности оперы (Верстовский). Расширение круга сюжетов и жанров русского романса, кристаллизация его характерного музыкального языка (Алябьев, Варламов, Гурилев). Значение романса как языковой основы других жанров. Романтические тенденции в области фортепианной музыки (миниатюра, вариации - Фильд, Гурилев) и инструментального ансамбля (Алябьев). </w:t>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lang w:val="ru-RU"/>
        </w:rPr>
        <w:t xml:space="preserve">М.И.Глинка - основоположник русской классической музыки. Оперное творчество. Первостепенное значение опер в наследии Глинки. Создание </w:t>
      </w:r>
      <w:r w:rsidRPr="00846AFC">
        <w:rPr>
          <w:rFonts w:ascii="Times New Roman" w:eastAsia="Times New Roman" w:hAnsi="Times New Roman" w:cs="Times New Roman"/>
          <w:lang w:val="ru-RU"/>
        </w:rPr>
        <w:lastRenderedPageBreak/>
        <w:t>Глинкой двух ведущих жанров русской оперной классики. Связи оперного творчества композитора с традициями русского и западноевропейского оперного театра. Выдвижение на первый план народно-массового начала; обилие и разнообразие массовых сцен. Главенство вокальных партий при значительной роли оркестра. Преимущественно кантиленный характер вокальных партий. "Номерная" композиция при сквозном развитии важнейших тематических (интонационных) элементов. Ария-портрет как центральное звено музыкальной характеристики персонажа. Выражение основного конфликта оперы посредством контрастной национально-фольклорной окраски партий конфликтующих персонажей. Симфоническое творчество. Преобладание произведений жанрово-картинного характера. Ведущая роль жанра одночастного крупного произведения. Преобразование типовых форм европейской музыки. Использование народных тем, обусловившее приемы развития тематизма, черты формы, фактуры, оркестровки. Романсы. Традиционное понимание романса как области лирики. Обобщенное отражение словесного текста в кантиленной вокальной мелодии, ее ведущая роль. Широкое использование "гитарной" фактуры в фортепианной партии. Связи романсов Глинки с бытовой музыкой. Оnopa на традиционные жанры в раннем романсовом творчестве и жанровое разнообразие произведений зрелого и позднего периодов.</w:t>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lang w:val="ru-RU"/>
        </w:rPr>
        <w:t xml:space="preserve">А. С. Даргомыжский (1813-1869) Своеобразие творческого облика Даргомыжского в сравнении с Глинкой, обусловленное связью Даргомыжского с новыми течениями в русском искусстве и литературе 40 — 50-х годов, а также особенностями дарования композитора. Критический реализм как основа творческого метода Даргомыжского. Представители социальных низов в произведениях Даргомыжского. Острая психологическая наблюдательность и склонность к детальному анализу душевных состояний, к конкретному воссозданию бытового, характеристического окружения, в котором появляются герои. Народная песня в творчестве Даргомыжского, стилевые связи его музыки с жанрами городской музыкальной культуры. Новаторская направленность </w:t>
      </w:r>
      <w:r w:rsidRPr="00846AFC">
        <w:rPr>
          <w:rFonts w:ascii="Times New Roman" w:eastAsia="Times New Roman" w:hAnsi="Times New Roman" w:cs="Times New Roman"/>
          <w:lang w:val="ru-RU"/>
        </w:rPr>
        <w:lastRenderedPageBreak/>
        <w:t>оперного творчества Даргомыжского, создание им новых оперных жанров. «Русалка» как народная бытовая драма. Сочетание в ней реалистического метода и традиций раннего русского романтического театра и форм большой романтической европейской оперы. Социальная основа, усиление антикрепостнической направленности сюжета Пушкина. Бытовой характер народных сцен, подчиненная роль фантастики. «Каменный гость» — новаторское произведение в жанре камерной лирико-психологической оперы. Новое решение Даргомыжским проблемы соотношения литературного текста и оперной формы.</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Историческое значение периода XVI-XVII веков в культурном развитии России. Двойственный характер русской культуры XVII века. Борьба новых тенденций с еще сильным средневековым мировоззрением. Появление элементов общеевропейской культуры в русском общественном сознании и быту этого времени. Новые формы театрально-музыкального быта на Украине – школьная драма, вертепы. Придворный театр царя Алексея Михайловича. Роль музыки в театральных представлениях. Иностранные музыканты при московском дворе в XVI-XVII веках. Религиозные споры XVII века как отражение кризиса феодально-церковного мировоззрения. Церковный раскол и полемика по вопросам религиозной догмы и церковной обрядности, церковных книг, иконописи, церковного пения. Стилевой перелом в церковной музыкальной культуре XVII века и вытеснение знаменного монодического пения многоголосием нового типа. Партесный стиль, его связь с народной полифонией и ранними формами церковного многоголосия. Борьба сторонников партесного пения (Н.Дилецкий, И.Коренев) 7 против консервативного узкоцерковного взгляда на музыку. Линейная нотация. Партесный концерт. В.Титов и Н.Дилецкий как мастера нового русского хорового стиля. Национальные истоки творчества русских мастеров XVII века. Зарождение новых форм светского музыкального профессионализма. Бытовое музицирование. Канты и псалмы. Н.Дилецкий как теоретик и педагог. Роль С.Полоцкого в формировании театра и развитии кантов</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lastRenderedPageBreak/>
        <w:t xml:space="preserve">Стилевое разнообразие русской музыки первой трети XIX века: завершение традиций классицизма и сентиментализма, возникновение романтизма и его выдвижение на первый план. Русский романтизм как национальный вариант общеевропейского стиля эпохи. Основные жанровые области русского музыкального романтизма на раннем этапе его существования (1820-1830 гг.): опера, романс, в меньшей степени инструментальная музыка. Основные особенности оперы (Верстовский). Расширение круга сюжетов и жанров русского романса, кристаллизация его характерного музыкального языка (Алябьев, Варламов, Гурилев). Значение романса как языковой основы других жанров. Романтические тенденции в области фортепианной музыки (миниатюра, вариации - Фильд, Гурилев) и инструментального ансамбля (Алябьев). </w:t>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lang w:val="ru-RU"/>
        </w:rPr>
        <w:t xml:space="preserve">М.И.Глинка - основоположник русской классической музыки. Оперное творчество. Первостепенное значение опер в наследии Глинки. Создание Глинкой двух ведущих жанров русской оперной классики. Связи оперного творчества композитора с традициями русского и западноевропейского оперного театра. Выдвижение на первый план народно-массового начала; обилие и разнообразие массовых сцен. Главенство вокальных партий при значительной роли оркестра. Преимущественно кантиленный характер вокальных партий. "Номерная" композиция при сквозном развитии важнейших тематических (интонационных) элементов. Ария-портрет как центральное звено музыкальной характеристики персонажа. Выражение основного конфликта оперы посредством контрастной национально-фольклорной окраски партий конфликтующих персонажей. Симфоническое творчество. Преобладание произведений жанрово-картинного характера. Ведущая роль жанра одночастного крупного произведения. Преобразование типовых форм европейской музыки. Использование народных тем, обусловившее приемы развития тематизма, черты формы, фактуры, оркестровки. Романсы. Традиционное понимание романса как области лирики. Обобщенное отражение словесного текста в кантиленной вокальной мелодии, ее ведущая роль. Широкое использование "гитарной" фактуры в фортепианной партии. Связи романсов </w:t>
      </w:r>
      <w:r w:rsidRPr="00846AFC">
        <w:rPr>
          <w:rFonts w:ascii="Times New Roman" w:eastAsia="Times New Roman" w:hAnsi="Times New Roman" w:cs="Times New Roman"/>
          <w:lang w:val="ru-RU"/>
        </w:rPr>
        <w:lastRenderedPageBreak/>
        <w:t>Глинки с бытовой музыкой. Оnopa на традиционные жанры в раннем романсовом творчестве и жанровое разнообразие произведений зрелого и позднего периодов.</w:t>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lang w:val="ru-RU"/>
        </w:rPr>
        <w:t>А. С. Даргомыжский (1813-1869) Своеобразие творческого облика Даргомыжского в сравнении с Глинкой, обусловленное связью Даргомыжского с новыми течениями в русском искусстве и литературе 40 — 50-х годов, а также особенностями дарования композитора. Критический реализм как основа творческого метода Даргомыжского. Представители социальных низов в произведениях Даргомыжского. Острая психологическая наблюдательность и склонность к детальному анализу душевных состояний, к конкретному воссозданию бытового, характеристического окружения, в котором появляются герои. Народная песня в творчестве Даргомыжского, стилевые связи его музыки с жанрами городской музыкальной культуры. Новаторская направленность оперного творчества Даргомыжского, создание им новых оперных жанров. «Русалка» как народная бытовая драма. Сочетание в ней реалистического метода и традиций раннего русского романтического театра и форм большой романтической европейской оперы. Социальная основа, усиление антикрепостнической направленности сюжета Пушкина. Бытовой характер народных сцен, подчиненная роль фантастики. «Каменный гость» — новаторское произведение в жанре камерной лирико-психологической оперы. Новое решение Даргомыжским проблемы соотношения литературного текста и оперной формы.</w:t>
      </w:r>
    </w:p>
    <w:p w:rsidR="00261C91" w:rsidRDefault="00261C91" w:rsidP="00261C91">
      <w:pPr>
        <w:jc w:val="both"/>
        <w:rPr>
          <w:rFonts w:ascii="Times New Roman" w:hAnsi="Times New Roman" w:cs="Times New Roman"/>
          <w:b/>
          <w:iCs/>
        </w:rPr>
      </w:pPr>
      <w:r w:rsidRPr="00846AFC">
        <w:rPr>
          <w:rFonts w:ascii="Times New Roman" w:hAnsi="Times New Roman" w:cs="Times New Roman"/>
          <w:b/>
          <w:iCs/>
        </w:rPr>
        <w:tab/>
        <w:t>Русская музыкальная культура второй половины 19 века.</w:t>
      </w:r>
      <w:r w:rsidRPr="00846AFC">
        <w:rPr>
          <w:rFonts w:ascii="Times New Roman" w:hAnsi="Times New Roman" w:cs="Times New Roman"/>
          <w:b/>
          <w:iCs/>
          <w:lang w:val="ru-RU"/>
        </w:rPr>
        <w:t xml:space="preserve"> </w:t>
      </w:r>
      <w:r w:rsidRPr="00846AFC">
        <w:rPr>
          <w:rFonts w:ascii="Times New Roman" w:hAnsi="Times New Roman" w:cs="Times New Roman"/>
          <w:b/>
          <w:iCs/>
        </w:rPr>
        <w:t>Русское музыкальное общество. Могу</w:t>
      </w:r>
      <w:r>
        <w:rPr>
          <w:rFonts w:ascii="Times New Roman" w:hAnsi="Times New Roman" w:cs="Times New Roman"/>
          <w:b/>
          <w:iCs/>
        </w:rPr>
        <w:t>чая кучка. Творческие принципы.</w:t>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lang w:val="ru-RU"/>
        </w:rPr>
        <w:t xml:space="preserve">"Новая русская школа". Эстетические воззрения кучкистов. Народная жизнь в различных аспектах как главный объект их искусства. Национальная самобытность. Дальнейшая разработка русского фольклора. Обращение к музыке других народов. Ориентация на Глинку и Даргомыжского. Развитие важнейших жанров русской музыки, расширение круга идей и тем, обновление выразительных средств. Дальнейшая разработка музыкального фольклора </w:t>
      </w:r>
      <w:r w:rsidRPr="00846AFC">
        <w:rPr>
          <w:rFonts w:ascii="Times New Roman" w:eastAsia="Times New Roman" w:hAnsi="Times New Roman" w:cs="Times New Roman"/>
          <w:lang w:val="ru-RU"/>
        </w:rPr>
        <w:lastRenderedPageBreak/>
        <w:t>крупнейшими русскими композиторами. Оперное искусство. Богатство и актуальность содержания оперных произведений. Возникновение различных жанровых видов и разновидностей в области эпической и лирико-психологической оперы. Многообразие музыкально-драматических принципов и приемов. Окончательное формирование русского симфонизма. Возникновение русской классической симфонии, сюиты, симфонической поэмы, симфонической картины. Программность и ее проявления. Жанрово-эпический и лирико-драматический типы симфонизма как основные.</w:t>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lang w:val="ru-RU"/>
        </w:rPr>
        <w:t>М.А.Балакирев (1837-1910). Значение Балакирева как организатора и руководителя «Могучей кучки» в годы ее формировании и роста. Многосторонняя деятельность Балакирева — композитора, пианиста, дирижера, педагога, музыкальнообщественного деятеля, собирателя народных песен. Продолжение и развитие Балакиревым в основных своих сочинениях эстетических принципов Глинки. Романтические черты в музыке Балакирева, его увлечение творчеством Листа. Значение Балакирева в выработке основ стиля «кучкизма» в 60-с годы. Роль народной песни в музыке Балакирева. Записи и обработки русских народных песен, использование фольклора Закавказья. Программность и народножанровая основа как определяющие черты балакиревского симфонизма. Образы Востока в музыке Балакирева. Роль Балакирева в развитии русской фортепианной музыки, особенно ее крупных виртуозных форм. Основные типы его фортепианных произведений. Новаторские черты фантазии «Исламей».</w:t>
      </w: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t>А. П. Бородин. Опера «Князь Игорь». Музыкальный язык оперы. Симфоническое творчество. Симфония № 2. «Богатырская».</w:t>
      </w:r>
      <w:r w:rsidRPr="00846AFC">
        <w:rPr>
          <w:rFonts w:ascii="Times New Roman" w:hAnsi="Times New Roman" w:cs="Times New Roman"/>
          <w:b/>
          <w:iCs/>
        </w:rPr>
        <w:tab/>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lang w:val="ru-RU"/>
        </w:rPr>
        <w:t>А.П.Бородин (1833-1887). Значение героико-эпической концепции в творчестве Бородина, народные основы его музыкального стиля, смелое новаторство в музыкальном языке. Оперный жанр в творчестве Бородина. «Князь Игорь». Монументальный склад оперы. Значение балетно-симфонических сцен. Симфоническая музыка, на примере Симфонии № 2 «Богатырской».</w:t>
      </w:r>
    </w:p>
    <w:p w:rsidR="00261C91" w:rsidRPr="00846AFC" w:rsidRDefault="00261C91" w:rsidP="00261C91">
      <w:pPr>
        <w:jc w:val="both"/>
        <w:rPr>
          <w:rFonts w:ascii="Times New Roman" w:hAnsi="Times New Roman" w:cs="Times New Roman"/>
          <w:b/>
          <w:iCs/>
        </w:rPr>
      </w:pP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t>М.П. Мусоргский. Создатель народных музыкальны</w:t>
      </w:r>
      <w:r>
        <w:rPr>
          <w:rFonts w:ascii="Times New Roman" w:hAnsi="Times New Roman" w:cs="Times New Roman"/>
          <w:b/>
          <w:iCs/>
        </w:rPr>
        <w:t>х драм. Опера «Борис Годунов».</w:t>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lang w:val="ru-RU"/>
        </w:rPr>
        <w:t xml:space="preserve">Новаторство Мусоргского. Стремление композитора к индивидуализации выразительных средств в соответствии с индивидуальной неповторимостью образа; подчинение музыкальных принципов и приемов задаче конкретного воссоздания действительности. Крестьянская песня и речь как истоки музыкального языка Мусоргского, синтез песенности и декламационности как основа его мелодики. Раскрытие человеческих характеров через интонации речевого происхождения. Разработка композитором речитативной сферы. Новаторский характер гармонии и ритмики Мусоргского; отказ композитора во многих случаях от традиционной европейской функциональной гармонии и метрической системы. Индивидуализация формы; ведущая роль вариационности и сквозного строения. </w:t>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hAnsi="Times New Roman" w:cs="Times New Roman"/>
          <w:b/>
          <w:iCs/>
        </w:rPr>
        <w:t>Н.А. Римский-Корсаков. Симфоническое творчество. «Шехерезада». Программа, строение сюиты. Основные лейтмотивы</w:t>
      </w:r>
      <w:r w:rsidRPr="00846AFC">
        <w:rPr>
          <w:rFonts w:ascii="Times New Roman" w:hAnsi="Times New Roman" w:cs="Times New Roman"/>
          <w:b/>
          <w:iCs/>
        </w:rPr>
        <w:tab/>
      </w:r>
      <w:r w:rsidRPr="00846AFC">
        <w:rPr>
          <w:rFonts w:ascii="Times New Roman" w:hAnsi="Times New Roman" w:cs="Times New Roman"/>
          <w:b/>
          <w:iCs/>
        </w:rPr>
        <w:tab/>
      </w:r>
      <w:r w:rsidRPr="00846AFC">
        <w:rPr>
          <w:rFonts w:ascii="Times New Roman" w:eastAsia="Times New Roman" w:hAnsi="Times New Roman" w:cs="Times New Roman"/>
          <w:lang w:val="ru-RU"/>
        </w:rPr>
        <w:t>Разнообразие жанров творчества Римского-Корсакова. Особое внимание композитора к тематике фольклорного типа. Основные образные сферы: народно-сказочная, народно-бытовая, пейзажная, лирическая. Развитие живописно-колористической стороны музыки. Эмоциональная уравновешенность, ведущая роль повествовательности. Многообразие связей творчества Римского-Корсакова с русской на-родной музыкой; широкое использование подлинных народных напевов. Разработка музыкального фольклора других стран. Два основных пласта музыкального языка композитора, из которых один определяется опорой на народную песню, а другой характеризуется особыми ладогармоническими средствами, первостепенным значением тембровой красочности, преобладанием инструментального начала. Ведущая роль вариационности, внедрение ее в традиционные для европейской музыки формы. Оперное творчество. Опера - главная сфера творческой деятельности Римского-Корсакова. Жанровое разнообразие при тяготении композитора к сказочно-</w:t>
      </w:r>
      <w:r w:rsidRPr="00846AFC">
        <w:rPr>
          <w:rFonts w:ascii="Times New Roman" w:eastAsia="Times New Roman" w:hAnsi="Times New Roman" w:cs="Times New Roman"/>
          <w:lang w:val="ru-RU"/>
        </w:rPr>
        <w:lastRenderedPageBreak/>
        <w:t>эпическому жанру; особое значение для Римского-Корсакова традиции, идущей от оперы Глинки "Руслан и Людмила". Ведущая роль принципов эпической драматургии (сопоставление образов, широко развитая описательность, замедленный темп действия); проявление в некоторых операх принципов конфликтной драматургии. Различные решения проблемы музыкальной формы при характерном для опер композитора сочетании сквозного развития с завершенностью отдельных частей; возникновение крупномасштабных музыкальных структур, охватывающих большие сцены и целые оперные картины. Широкое применение лейтмотивов, его специфика (лейт-гармония, лейттембр). Различное соотношение вокальных и ор-кестровой партий в разных произведениях. Различные композиционные решения ("номерная", "сквозная", смешанная композиция). Эволюция оперного стиля Римского-Корсакова. Симфоническое творчество. Развитие Римским-Корсаковым принципов симфонизма Глинки и Балакирева. Разнообразие видов симфонической музыки композитора при общем картинно-жанровом характере его симфонизма. Программность как важная черта. Параллельность симфонического творчества оперному в отношении образного содержания и выразительных средств. Принципы эпической драматургии в симфонических произведениях композитора. Тематизм народно-песенного склада, вариационность как преобладающий метод развития материала. Романсы. Преобладание лирики созерцательного характера, большая роль картинности. Слияние в вокальной партии кантиленности и декламационности при общей законченности мелодической линии. Изобразительность в партии фортепиано, избегание композитором типовых формул аккомпанемента.</w:t>
      </w: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tab/>
        <w:t>П. И. Чайковский. Симфоническое и оперное творчество. А.Н. Скрябин. Симфоническое и фортепианное творчество композитора.</w:t>
      </w:r>
      <w:r w:rsidRPr="00846AFC">
        <w:rPr>
          <w:rFonts w:ascii="Times New Roman" w:hAnsi="Times New Roman" w:cs="Times New Roman"/>
          <w:b/>
          <w:iCs/>
        </w:rPr>
        <w:tab/>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lang w:val="ru-RU"/>
        </w:rPr>
        <w:t xml:space="preserve">Широта жанрового диапазона творчества Чайковского. Основополагающее значение его произведений для русской музыки в нескольких ее областях (балет, симфония, концерт, инструментальный ансамбль). Трагическая концепция столкновения личности и судьбы как </w:t>
      </w:r>
      <w:r w:rsidRPr="00846AFC">
        <w:rPr>
          <w:rFonts w:ascii="Times New Roman" w:eastAsia="Times New Roman" w:hAnsi="Times New Roman" w:cs="Times New Roman"/>
          <w:lang w:val="ru-RU"/>
        </w:rPr>
        <w:lastRenderedPageBreak/>
        <w:t xml:space="preserve">содержательная основа творчества Чайковского. Повышенная эмоциональность и непосредственность высказывания как определяющие черты искусства Чайковского. Многообразие связей творчества Чайковского с бытовой музыкой. Отношение композитора к народной песне. Песенно-романсовая основа музыкального языка Чайковского. Мелодическое богатство музыки Чайковского. Характерные группы тем, связанные с основной идеей его творчества (темы любви, тема рока). Национальные черты гармонии Чайковского при ее классической функциональной основе. Динамическая трактовка формы; тяготение композитора к традиционным структурам и их обновление. Симфоническое творчество. Его первостепенное положение в творчестве Чайковского. Его связи с симфонизмом Глинки, Бетховена, романтиков. Жанры симфонии и крупного одночастного произведения как важнейшие. Ведущая роль драматического симфонизма. Большое значение программности. Концерты. Традиционная в целом трактовка жанра при национальной окраске музыки. Оперное творчество. Оперы как важнейшая (наряду с симфоническими произведениями) часть наследия Чайковского. Разнообразие жанровых черт при ведущей роли лирико-драматическо жанра. Трактовка оперы как драмы; активность действия; изменение основных образов по мере развития конфликта. Соотношение драматического и музыкального начал. Соотношение вокальных и оркестровых партий. Симфонической развитие тематизма как средство воплощения драмы; единство оперного и симфонического стилей Чайковского. Сочетание принципов "номерной" и "сквозной" композиции. Балетное творчество. Связи его с романтической традицией. Обращение композитора к фантастическим сюжетам, развитие в его балетах красочно-декоративных элементов. Использование традиционных типов танцев (классический, характерный). Симфоническое развитие тематизма как средство выражения драматического содержания балета. Камерное творчество. Развитие Чайковским традиции русской камерной вокальной музыки. Лирика как основная образная сфера, второстепенная роль жанрово-характеристических и изобразительных элементов. Характерная для Чайковского динамизация </w:t>
      </w:r>
      <w:r w:rsidRPr="00846AFC">
        <w:rPr>
          <w:rFonts w:ascii="Times New Roman" w:eastAsia="Times New Roman" w:hAnsi="Times New Roman" w:cs="Times New Roman"/>
          <w:lang w:val="ru-RU"/>
        </w:rPr>
        <w:lastRenderedPageBreak/>
        <w:t>образа по мере его развития, вызывающая соответствующую трактовку формы. Использование различных романсовых жанров при превалировании лирического монолога. Стремление композитора к обобщенному воплощению поэтического образа при значительной в ряде случаев детализации музыкальной ткани в зависимости от словесного текста. Синтез кантиленности и декламационности в вокальной мелодии. Значительная роль фортепианной партии (в некоторых случаях равная роли вокальной); индивидуализация фортепианной фактуры. Многочисленность и разнообразие камерных инструментальных произведений. Лирико-жанровых характер квартетов. Концертность крупных фортепианных произведений и камерность миниатюр.</w:t>
      </w: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t>Русская музыкальная культура конца 19- начала 20 века. Развитие в музыкальном искусстве лучших традиций реалистического направления. С.И. Танеев, А.К. Лядов, А.К, Глазунов, С.В. Рахманинов, А.Н.</w:t>
      </w:r>
      <w:r w:rsidRPr="00846AFC">
        <w:rPr>
          <w:rFonts w:ascii="Times New Roman" w:hAnsi="Times New Roman" w:cs="Times New Roman"/>
          <w:b/>
          <w:iCs/>
          <w:lang w:val="ru-RU"/>
        </w:rPr>
        <w:t xml:space="preserve"> </w:t>
      </w:r>
      <w:r w:rsidRPr="00846AFC">
        <w:rPr>
          <w:rFonts w:ascii="Times New Roman" w:hAnsi="Times New Roman" w:cs="Times New Roman"/>
          <w:b/>
          <w:iCs/>
        </w:rPr>
        <w:t>Скрябин</w:t>
      </w:r>
      <w:r w:rsidRPr="00846AFC">
        <w:rPr>
          <w:rFonts w:ascii="Times New Roman" w:hAnsi="Times New Roman" w:cs="Times New Roman"/>
          <w:b/>
          <w:iCs/>
        </w:rPr>
        <w:tab/>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XX век как новая эпоха в истории русской музыки. Радикальное обновление выразительных средств. Вопросы периодизации отечественной музыкальной культуры после 1917 года. Стилевой плюрализм музыки 20-х годов. Искусственные ограничения творчества композиторов в 30-50-е годы. Стилевой перелом в музыке 60-90-х годов. Интенсивность художественной жизни в 20-е годы. Постановки массовых музыкально-театральных действ. Эксперименты в области урбанистической музыки. Формирование жанра советской массовой песни: первостепенная роль песни-марша, особая значимость гражданских мотивов. Поиски новых тем, музыкально-выразительных средств и хореографии в балетах. Наиболее влиятельные музыкальные объединения 20-х годов. 30-е годы - время стабилизации и обобщения; период создания советской музыкальной классики. Достижения в области музыкального театра и симфонии. Возникновение песенной оперы и песенной симфонии. Лиризация массовой песни. Усиление идеологического гнета.</w:t>
      </w:r>
    </w:p>
    <w:p w:rsidR="00261C91" w:rsidRPr="0024370D" w:rsidRDefault="00261C91" w:rsidP="00261C91">
      <w:pPr>
        <w:jc w:val="both"/>
        <w:rPr>
          <w:rFonts w:ascii="Times New Roman" w:eastAsia="Times New Roman" w:hAnsi="Times New Roman" w:cs="Times New Roman"/>
          <w:lang w:val="ru-RU"/>
        </w:rPr>
      </w:pPr>
      <w:r>
        <w:rPr>
          <w:rFonts w:ascii="Times New Roman" w:eastAsia="Times New Roman" w:hAnsi="Times New Roman" w:cs="Times New Roman"/>
          <w:lang w:val="ru-RU"/>
        </w:rPr>
        <w:t>С. Танеев -</w:t>
      </w:r>
      <w:r w:rsidRPr="00846AFC">
        <w:rPr>
          <w:rFonts w:ascii="Times New Roman" w:eastAsia="Times New Roman" w:hAnsi="Times New Roman" w:cs="Times New Roman"/>
          <w:lang w:val="ru-RU"/>
        </w:rPr>
        <w:t xml:space="preserve"> глава московской композиторской школы, его роль в утверждении традиций Чайковского, а также традиций мировой музыкальной </w:t>
      </w:r>
      <w:r w:rsidRPr="00846AFC">
        <w:rPr>
          <w:rFonts w:ascii="Times New Roman" w:eastAsia="Times New Roman" w:hAnsi="Times New Roman" w:cs="Times New Roman"/>
          <w:lang w:val="ru-RU"/>
        </w:rPr>
        <w:lastRenderedPageBreak/>
        <w:t>классики в русской музыке рубежа XIX—XX века. Кантата «Иоанн Дамаскин». А.Глазунов (1865-1936) — крупный представитель русской классической музыки на рубеже XIX—XX веков. Образы русского эпоса, народного быта и природы в его творчестве. Инструментальная музыка. Балеты. А. К. Лядов (1855—1914). Интерес Лядова к народной песне, обращение не только к русскому фольклору, но и к фольклору других народов. Инструментальное творчество. Фортепианные миниатюры.</w:t>
      </w:r>
    </w:p>
    <w:p w:rsidR="00261C91" w:rsidRPr="0024370D" w:rsidRDefault="00261C91" w:rsidP="00261C91">
      <w:pPr>
        <w:jc w:val="both"/>
        <w:rPr>
          <w:rFonts w:ascii="Times New Roman" w:eastAsia="Times New Roman" w:hAnsi="Times New Roman" w:cs="Times New Roman"/>
          <w:b/>
          <w:lang w:val="ru-RU"/>
        </w:rPr>
      </w:pPr>
      <w:r>
        <w:rPr>
          <w:rFonts w:ascii="Times New Roman" w:hAnsi="Times New Roman" w:cs="Times New Roman"/>
          <w:b/>
          <w:iCs/>
        </w:rPr>
        <w:tab/>
        <w:t xml:space="preserve">С.С. Прокофьев. </w:t>
      </w:r>
      <w:r w:rsidRPr="00846AFC">
        <w:rPr>
          <w:rFonts w:ascii="Times New Roman" w:hAnsi="Times New Roman" w:cs="Times New Roman"/>
          <w:b/>
          <w:iCs/>
        </w:rPr>
        <w:t>Особенности творческого пути, эволюция стиля композитора.</w:t>
      </w:r>
      <w:r w:rsidRPr="00846AFC">
        <w:rPr>
          <w:rFonts w:ascii="Times New Roman" w:hAnsi="Times New Roman" w:cs="Times New Roman"/>
          <w:b/>
          <w:iCs/>
          <w:lang w:val="ru-RU"/>
        </w:rPr>
        <w:t xml:space="preserve"> </w:t>
      </w:r>
      <w:r w:rsidRPr="00846AFC">
        <w:rPr>
          <w:rFonts w:ascii="Times New Roman" w:hAnsi="Times New Roman" w:cs="Times New Roman"/>
          <w:b/>
          <w:iCs/>
        </w:rPr>
        <w:t>Кантата «Александр Невский». Балеты и симфонии.</w:t>
      </w:r>
      <w:r w:rsidRPr="00846AFC">
        <w:rPr>
          <w:rFonts w:ascii="Times New Roman" w:hAnsi="Times New Roman" w:cs="Times New Roman"/>
          <w:b/>
          <w:iCs/>
        </w:rPr>
        <w:tab/>
      </w:r>
      <w:r w:rsidRPr="00846AFC">
        <w:rPr>
          <w:rFonts w:ascii="Times New Roman" w:hAnsi="Times New Roman" w:cs="Times New Roman"/>
          <w:b/>
          <w:iCs/>
        </w:rPr>
        <w:tab/>
      </w:r>
      <w:r w:rsidRPr="00846AFC">
        <w:rPr>
          <w:rFonts w:ascii="Times New Roman" w:eastAsia="Times New Roman" w:hAnsi="Times New Roman" w:cs="Times New Roman"/>
          <w:lang w:val="ru-RU"/>
        </w:rPr>
        <w:t xml:space="preserve">Активное жизнеутверждение как определяющая черта искусства Прокофьева. Гармоничность создаваемой им картины мира, ее многогранность. Национальные корни творчества композитора. Многообразие его связей с традициями и его новаторство. Преломление в искусстве Прокофьева стилевых направлений ХХ века (неоклассицизм). Примат экспозиционности в его произведениях. "Монтажный", "кадровый" принцип мышления. Жанровая универсальность творчества Прокофьева. Периодизация творчества. Музыкальный театр - одна из главных областей творчества Прокофьева. Разнообразие сюжетов и жанровых решений его опер и балетов. Мастерство созданных им портретных характеристик героев. Обзор балетов Прокофьева. Сценическая судьба балета "Ромео и Джульетта". Прокофьев и Шекспир. Осуществление поисков нового хореографического спектакля (хореодрама с большой ролью пантомимического действия). Соединение в драматургии балетных, симфонических и кинематографических принципов. Сценическая активность, "сквозное" развитие, широкое применение лейтмотивов. Образ Джульетты в балете. Продолжение традиций русского сказочного балета в "Золушке". Обилие завершенных танцевальных номеров. Демократичность, доступность музыкального языка. Характеристика основных действующих лиц. Сфера сказочно-фантастических образов. Тема времен года в балете. Экзотические сцены. Включение старинных бальных танцев для передачи исторического колорита сказки Перро. Оперное творчество Прокофьева. </w:t>
      </w:r>
      <w:r w:rsidRPr="00846AFC">
        <w:rPr>
          <w:rFonts w:ascii="Times New Roman" w:eastAsia="Times New Roman" w:hAnsi="Times New Roman" w:cs="Times New Roman"/>
          <w:lang w:val="ru-RU"/>
        </w:rPr>
        <w:lastRenderedPageBreak/>
        <w:t>Использование различных приемов вокального письма при первост</w:t>
      </w:r>
      <w:r>
        <w:rPr>
          <w:rFonts w:ascii="Times New Roman" w:eastAsia="Times New Roman" w:hAnsi="Times New Roman" w:cs="Times New Roman"/>
          <w:lang w:val="ru-RU"/>
        </w:rPr>
        <w:t>епенной роли декламационности. Сквозная</w:t>
      </w:r>
      <w:r w:rsidRPr="00846AFC">
        <w:rPr>
          <w:rFonts w:ascii="Times New Roman" w:eastAsia="Times New Roman" w:hAnsi="Times New Roman" w:cs="Times New Roman"/>
          <w:lang w:val="ru-RU"/>
        </w:rPr>
        <w:t xml:space="preserve"> композиция как норма, широкое применение лейтмотивов. Соотношение вокальных и оркестровых партий. Опера"Война и мир".</w:t>
      </w: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tab/>
        <w:t>А.Н. Скрябин. Симфоническое и фортепианное творчество композитора. С.В. Рахманинов. Характеристика творчества.</w:t>
      </w:r>
      <w:r w:rsidRPr="00846AFC">
        <w:rPr>
          <w:rFonts w:ascii="Times New Roman" w:hAnsi="Times New Roman" w:cs="Times New Roman"/>
          <w:b/>
          <w:iCs/>
        </w:rPr>
        <w:tab/>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lang w:val="ru-RU"/>
        </w:rPr>
        <w:t>Александр Николаевич Скрябин (1871 — 1915). Противоречивый, сложный характер музыки Скрябина как отражение идейных противоречий общественной жизни России начала 20 века. Ведущее значение музыки инструментальных жанров, особенно фортепианной. Скрябин-пианист. Основные особенности фортепианного стиля, новизна приемов изложения, тембровой палитры. Основные виды фортепианных произведений Скрябина и связь их с традициями романтической фортепианной музыки, а также с фортепианным творчеством русских композиторов XIX века. Скрябин — создатель жанра фортепианной поэмы. Симфоническое творчество Скрябина. Его программно-философский характер. Симфонические поэмы Скрябина. Третья симфония («Божественная поэма»). Особенности программно-философского замысла симфонии. «Поэма экстаза», «Прометей».</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Выдвижение в 90-е и 900-е годы следующего поколения русских композиторов во главе с С.</w:t>
      </w:r>
      <w:r>
        <w:rPr>
          <w:rFonts w:ascii="Times New Roman" w:eastAsia="Times New Roman" w:hAnsi="Times New Roman" w:cs="Times New Roman"/>
          <w:lang w:val="ru-RU"/>
        </w:rPr>
        <w:t xml:space="preserve"> </w:t>
      </w:r>
      <w:r w:rsidRPr="00846AFC">
        <w:rPr>
          <w:rFonts w:ascii="Times New Roman" w:eastAsia="Times New Roman" w:hAnsi="Times New Roman" w:cs="Times New Roman"/>
          <w:lang w:val="ru-RU"/>
        </w:rPr>
        <w:t xml:space="preserve">Рахманиновым, Л. Скрябиным, И.Стравинским. Их творческие связи с музыкальной классикой XIX века и новаторский характер деятельности (особенно Скрябина и Стравинского). Отражение в их музыке напряженной и сложной общественно-идейной атмосферы начала века, надежд и разочарований, характерных для значительной части русской художественной интеллигенции того времени. Основные музыкальные жанры в русской музыке конца XIX— начала XX в. Блестящий расцвет инструментального концерта и фортепианных произведений различных типов. Высокий расцвет русской исполнительской культуры. Выдающиеся пианисты и певцы начала XX века: С.Рахманинов, А.Скрябин, Н.Метнер, К.Игумнов, А.Гольденвейзер, Ф.Шаляпин, Л.Собинов, А. Нежданова. Значение деятельности выдающихся </w:t>
      </w:r>
      <w:r w:rsidRPr="00846AFC">
        <w:rPr>
          <w:rFonts w:ascii="Times New Roman" w:eastAsia="Times New Roman" w:hAnsi="Times New Roman" w:cs="Times New Roman"/>
          <w:lang w:val="ru-RU"/>
        </w:rPr>
        <w:lastRenderedPageBreak/>
        <w:t>дирижеров Э.Направника, Ф.Блуменфельда, 11 С.Рахманинова. Прогрессивные реформаторские искания на сцене Московской частной оперы, их связь с реалистическими принципами русского драматического театра. Новаторские явления на русской балетной сцене, деятельность М. Фокина и Е. Горского. Воздействие модернизма на русский музыкальный театр. Сергей Вавильевич Рахманинов (1873—1943). Рахманинов — великий русский композитор первой половины XX века. Широкие и многообразные связи творчества Рахманинова с передовой демократической русской культурой начала века. Сочетание в музыке Рахманинова мягкого задушевного лиризма с мужественным волевым началом; важное значение эпической образной сферы в произведениях Рахманинова, а также образов природы и фантастики. Определяющая роль песенности, мелодичности в музыкальном языке Рахманинова, его связь с русскими народными истоками, с древнерусской хоровой культурой. Связи с наследием Бородина, Мусоргского, Римского-Корсакова, Чайковского. Новаторский характер творчества Рахманинова, обновление и дальнейшее обогащение композитором музыкальностилистических принципов русской композиторской школы XIX века. Исполнительская деятельность Рахманинова как пианиста и дирижера. Рахманиновский пианизм — вершина русского и мирового фортепианно-исполнительского искусства первой половины XX века. Фортепианное творчество, его ведущее значение в музыкальном наследии композитора. Глубокое своеобразие и оригинальность фортепианного стиля Рахманинова. Программная направленность фортепианной музыки Рахманинова, ее русская основа, сочетание русских традиций с достижениями зарубежной фортепианной музыки романтического периода (Лист, Шопен). Фортепианные концерты Рахманинова — классические образцы этого жанра в русской и мировой фортепианной литературе XX века. Сочинения малых форм: программные пьесы, цикл «Музыкальные моменты», циклы прелюдий и этюдов-картин. Многоплановость их образно-музыкального содержания, углубление и расширение русской традиции.</w:t>
      </w:r>
    </w:p>
    <w:p w:rsidR="00261C91" w:rsidRPr="00846AFC" w:rsidRDefault="00261C91" w:rsidP="00261C91">
      <w:pPr>
        <w:jc w:val="both"/>
        <w:rPr>
          <w:rFonts w:ascii="Times New Roman" w:hAnsi="Times New Roman" w:cs="Times New Roman"/>
          <w:b/>
          <w:iCs/>
          <w:lang w:val="ru-RU"/>
        </w:rPr>
      </w:pP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lastRenderedPageBreak/>
        <w:tab/>
        <w:t>Д. Д. Шостакович. Симфоническое творчество. Симфония № 7.</w:t>
      </w:r>
      <w:r w:rsidRPr="00846AFC">
        <w:rPr>
          <w:rFonts w:ascii="Times New Roman" w:hAnsi="Times New Roman" w:cs="Times New Roman"/>
          <w:b/>
          <w:iCs/>
        </w:rPr>
        <w:tab/>
      </w: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t>Г.В. Свиридов. Характеристика творчества.</w:t>
      </w:r>
      <w:r w:rsidRPr="00846AFC">
        <w:rPr>
          <w:rFonts w:ascii="Times New Roman" w:hAnsi="Times New Roman" w:cs="Times New Roman"/>
          <w:b/>
          <w:iCs/>
        </w:rPr>
        <w:tab/>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lang w:val="ru-RU"/>
        </w:rPr>
        <w:t>Жизнь и творчество гениального композитора в условиях тоталитарного общества. Развитие в музыке Шостаковича различных образных сфер при ведущей роли драматических концепций. Широкая музыкально-бытовая основа творчества Шостаковича. Предпочтение тематизма инструментального типа. Разнообразие приемов тематического развития. Существенная роль полифонии. "Лады Шостаковича". Жанровое разнообразие творчества композитора при тяготении к инструментальным жанрам. Обзор камерно-инструментальных и камерно-вокальных произведений композитора. Симфония как главный жанр в творчестве Шостаковича. Его традиционная и нетрадиционная трактовка. Разнообразие композиторских решений; обновление сонатной формы и сонатно-симфонического цикла в целом. Тяготение композитора к драматическому симфонизму при существенной роли лирической и эпической образности. Программность, театральность его симфоний. Эволюция жанра симфонии в творчестве Шостаковича; синтез в некоторых произведениях черт симфонии и оратории-кантаты. Оркестровый стиль Шостаковича</w:t>
      </w:r>
    </w:p>
    <w:p w:rsidR="00261C91" w:rsidRPr="00846AFC" w:rsidRDefault="00261C91" w:rsidP="00261C91">
      <w:pPr>
        <w:jc w:val="both"/>
        <w:rPr>
          <w:rFonts w:ascii="Times New Roman" w:hAnsi="Times New Roman" w:cs="Times New Roman"/>
          <w:b/>
          <w:iCs/>
        </w:rPr>
      </w:pPr>
    </w:p>
    <w:p w:rsidR="00261C91" w:rsidRPr="00846AFC" w:rsidRDefault="00261C91" w:rsidP="00261C91">
      <w:pPr>
        <w:jc w:val="both"/>
        <w:rPr>
          <w:rFonts w:ascii="Times New Roman" w:hAnsi="Times New Roman" w:cs="Times New Roman"/>
          <w:b/>
          <w:iCs/>
        </w:rPr>
      </w:pPr>
      <w:r w:rsidRPr="00846AFC">
        <w:rPr>
          <w:rFonts w:ascii="Times New Roman" w:hAnsi="Times New Roman" w:cs="Times New Roman"/>
          <w:b/>
          <w:iCs/>
        </w:rPr>
        <w:tab/>
        <w:t>От</w:t>
      </w:r>
      <w:r w:rsidRPr="00846AFC">
        <w:rPr>
          <w:rFonts w:ascii="Times New Roman" w:hAnsi="Times New Roman" w:cs="Times New Roman"/>
          <w:b/>
          <w:iCs/>
          <w:lang w:val="ru-RU"/>
        </w:rPr>
        <w:t>е</w:t>
      </w:r>
      <w:r w:rsidRPr="00846AFC">
        <w:rPr>
          <w:rFonts w:ascii="Times New Roman" w:hAnsi="Times New Roman" w:cs="Times New Roman"/>
          <w:b/>
          <w:iCs/>
        </w:rPr>
        <w:t>чественный музыкальный авангард 1 и 2 волны. Осно</w:t>
      </w:r>
      <w:r w:rsidRPr="00846AFC">
        <w:rPr>
          <w:rFonts w:ascii="Times New Roman" w:hAnsi="Times New Roman" w:cs="Times New Roman"/>
          <w:b/>
          <w:iCs/>
          <w:lang w:val="ru-RU"/>
        </w:rPr>
        <w:t>в</w:t>
      </w:r>
      <w:r w:rsidRPr="00846AFC">
        <w:rPr>
          <w:rFonts w:ascii="Times New Roman" w:hAnsi="Times New Roman" w:cs="Times New Roman"/>
          <w:b/>
          <w:iCs/>
        </w:rPr>
        <w:t>ные принципы и идеи.</w:t>
      </w:r>
      <w:r w:rsidRPr="00846AFC">
        <w:rPr>
          <w:rFonts w:ascii="Times New Roman" w:hAnsi="Times New Roman" w:cs="Times New Roman"/>
          <w:b/>
          <w:iCs/>
        </w:rPr>
        <w:tab/>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hAnsi="Times New Roman" w:cs="Times New Roman"/>
          <w:iCs/>
        </w:rPr>
        <w:t xml:space="preserve">  </w:t>
      </w:r>
      <w:r w:rsidRPr="00846AFC">
        <w:rPr>
          <w:rFonts w:ascii="Times New Roman" w:eastAsia="Times New Roman" w:hAnsi="Times New Roman" w:cs="Times New Roman"/>
          <w:lang w:val="ru-RU"/>
        </w:rPr>
        <w:t xml:space="preserve">Первые мероприятия советского государства в области музыкальной культуры: национализация театров, музеев, консерваторий, музыкальных издательств и т. п. Создание государственной системы музыкального образования. Широкое развертывание массовой музыкально-просветительской работы. Деятельность русских композиторов, а также мастеров музыкальноисполнительского искусства старшего поколения: А. Глазунова, Р. Глиэра, В. Золотарева, М. Ипполитова-Иванова, А. Кастальского, А. Гольденвейзера, Е.Ершова, К. Игумнова, А. Неждановой, Л. Николаева, Л. Собинова, Н. Голованова и др. Музыкальная культура в годы гражданской </w:t>
      </w:r>
      <w:r w:rsidRPr="00846AFC">
        <w:rPr>
          <w:rFonts w:ascii="Times New Roman" w:eastAsia="Times New Roman" w:hAnsi="Times New Roman" w:cs="Times New Roman"/>
          <w:lang w:val="ru-RU"/>
        </w:rPr>
        <w:lastRenderedPageBreak/>
        <w:t>войны. Подъем народнопесенного творчества. Широкое распространение боевой революционной песни. Возникновение новых массовых песен о гражданской войне. Новые задачи советской музыки после окончания гражданской войны и в годы перехода к мирному строительству. Развитие советской музыки в 20-х годах. Рост концертной жизни, музыкального театра. Реформа музыкального образования. Расширение сети музыкальных учебных заведений. Первые успехи советских композиторов в области песенно-хоровых и симфонических жанров. Начало развития советской оперы и балета. Идейно-эстетическая борьба в искусстве и борьба направлений в музыкальной культуре 20-х годов. Успехи культурного строительства в 30-х годах. Постановления ЦК ВКП(б) от 23 апреля 1932 г. «О перестройке литературнохудожественных организаций». Образование Союза советских композиторов. Утверждение социалистического реализма как ведущего метода советского искусства. Разнообразие жанров, стилей и форм в музыкальном искусстве 30-х годов. Рождение отечественной музыкальной классики.</w:t>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lang w:val="ru-RU"/>
        </w:rPr>
        <w:t xml:space="preserve">"Хрущевская оттепель" как культурная эпоха. Пересмотр постановления 1948 года, объявление ошибочными обвинения в формализме в адрес С. Прокофьева, Д. Шостаковича, А. Хачатуряна. Активизация концертной и фестивальной жизни. Организация Международного конкурса им. Чайковского (1958). Новое поколение композиторов-"шестидесятников". Интенсивное развитие авангардных тенденций в советской музыке 60-х годов, поляризация академических и "левых" течений. Апробация современных композиционных техник: додекафонии, сериализма, алеаторики, сонористики. Значение фестиваля "Варшавская осень" для новой советской музыки. Творческие поиски А. Волконского, Н. Каретникова, А. Караманова, композиторов "московской тройки". Открытие в 1966 году студии электронной музыки в Москве. Опыты Э. Артемьева. Камерная утонченность письма Б. Чайковского, тяготение композитора к лирическому самовыражению, простоте и сдержанности. 70-80-е годы как последняя фаза советской цивилизации. Искусство в период "застоя". Судьбы современных художников. Смена культурной парадигмы. 70-е годы как </w:t>
      </w:r>
      <w:r w:rsidRPr="00846AFC">
        <w:rPr>
          <w:rFonts w:ascii="Times New Roman" w:eastAsia="Times New Roman" w:hAnsi="Times New Roman" w:cs="Times New Roman"/>
          <w:lang w:val="ru-RU"/>
        </w:rPr>
        <w:lastRenderedPageBreak/>
        <w:t>рефлектирующая интровертная эпоха. Возрастание роли интуитивного начала. Обостренное чувство памяти, потребность в связи времен. Интерес к общечеловеческому, вневременному. Зарождение движения "новой сакральности". Значение жанров реквиема, мемориала, "приношения" и "посвящения". Устранение в диалоге с прошлым резкого барьера между новым и старым. Исповедальность, ностальгия как грани лирического самовыражения. Монологизация форм. Поворот к неоромантизму. Медитативная лирика. Новое ощущение музыкального времени. Эволюция метода полистилистики. Претворение принципов минимализма в отечественной музыке. Прорыв к "новой простоте". Активные стилевые взаимодействия и формирование новой моностилистики в 80-е годы. "Третье направление". Обновление жанра оперы в 60-90е годы: камерная опера, моноопера, рок-опера. Приоритетность личностной тематики. Тенденция гибридизации жанров музыкального театра (опера-балет) и впитывания специфики иных музыкальных жанров (балет-оратория, балет-симфония). Сближение со смежными видами искусства (телебалет). Изменения характера массовых песен: сдвиг в сторону лирики, психологическое углубление, расширение интонационной базы. Новые явления: авторская песня, рок. Расширение круга сюжетов и жанров вокально-симфонической музыки: кантата на фольклорные тексты, камерная лирическая кантата, духовные жанры. Различные композиционные решения. Выдвижение на ведущие позиции хоровой и камерной музыки. Разнообразие хоровых жанров (от хорового концерта до миниатюры), приемов хорового письма (кантилена, речитатив, говор, вокализ, звукоподражание). Влияние культовой музыки. Нетрадиционность трактовки жанров камерной инструментальной музыки, отказ от типовых параметров сонатного цикла. Типичность нетрадиционной трактовки симфонии, ее сближение с другими музыкальными жанрами. Тяготение к камерным составам оркестра. Востребованность жанра концерта, авторская индивидуализация в его трактовке.</w:t>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b/>
          <w:lang w:val="ru-RU"/>
        </w:rPr>
        <w:t>Творчество композиторов "Московской тройки"</w:t>
      </w:r>
    </w:p>
    <w:p w:rsidR="00261C91" w:rsidRPr="00846AFC" w:rsidRDefault="00261C91" w:rsidP="00261C91">
      <w:pPr>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lastRenderedPageBreak/>
        <w:t xml:space="preserve">Музыкальный авангард в творчестве представителей «Московской тройки». Творческий портрет Э. Денисова, С. Губайдулиной, А. Шнитке. Основные принципы и идеи творческого метода композиторов. Числовая символика в творчестве Губайдулиной. Полистилизм в творчестве Шнитке. Серийный метод в творчестве Денисова. </w:t>
      </w:r>
    </w:p>
    <w:p w:rsidR="00261C91" w:rsidRPr="00846AFC" w:rsidRDefault="00261C91" w:rsidP="00261C91">
      <w:pPr>
        <w:jc w:val="both"/>
        <w:rPr>
          <w:rFonts w:ascii="Times New Roman" w:eastAsia="Times New Roman" w:hAnsi="Times New Roman" w:cs="Times New Roman"/>
          <w:b/>
          <w:lang w:val="ru-RU"/>
        </w:rPr>
      </w:pPr>
      <w:r w:rsidRPr="00846AFC">
        <w:rPr>
          <w:rFonts w:ascii="Times New Roman" w:eastAsia="Times New Roman" w:hAnsi="Times New Roman" w:cs="Times New Roman"/>
          <w:b/>
          <w:lang w:val="ru-RU"/>
        </w:rPr>
        <w:t>Музыкальная картина в России в конце 20 столетия.</w:t>
      </w:r>
    </w:p>
    <w:p w:rsidR="00261C91" w:rsidRPr="00846AFC" w:rsidRDefault="00261C91" w:rsidP="00261C91">
      <w:pPr>
        <w:pBdr>
          <w:bottom w:val="none" w:sz="0" w:space="0" w:color="EEF0FF"/>
        </w:pBdr>
        <w:rPr>
          <w:rFonts w:ascii="Times New Roman" w:eastAsia="Arial" w:hAnsi="Times New Roman" w:cs="Times New Roman"/>
          <w:bCs/>
        </w:rPr>
      </w:pPr>
      <w:r w:rsidRPr="00846AFC">
        <w:rPr>
          <w:rFonts w:ascii="Times New Roman" w:eastAsia="Times New Roman" w:hAnsi="Times New Roman" w:cs="Times New Roman"/>
          <w:lang w:val="ru-RU"/>
        </w:rPr>
        <w:t xml:space="preserve">Разнообразие жанров в творчество композиторов 2 половины ХХ столетия. Творчество Б. Чайковского, Е. Эшпай. </w:t>
      </w:r>
      <w:r w:rsidRPr="00846AFC">
        <w:rPr>
          <w:rFonts w:ascii="Times New Roman" w:eastAsia="Arial" w:hAnsi="Times New Roman" w:cs="Times New Roman"/>
          <w:bCs/>
          <w:lang w:val="ru-RU" w:eastAsia="zh-CN" w:bidi="ar"/>
        </w:rPr>
        <w:t>Академическая музыка и полистилистика</w:t>
      </w:r>
    </w:p>
    <w:p w:rsidR="00261C91" w:rsidRPr="00846AFC" w:rsidRDefault="00261C91" w:rsidP="00261C91">
      <w:pPr>
        <w:pBdr>
          <w:bottom w:val="none" w:sz="0" w:space="0" w:color="E6E8F0"/>
        </w:pBdr>
        <w:tabs>
          <w:tab w:val="left" w:pos="720"/>
        </w:tabs>
        <w:ind w:firstLine="0"/>
        <w:rPr>
          <w:rFonts w:ascii="Arial" w:eastAsia="Arial" w:hAnsi="Arial" w:cs="Arial"/>
        </w:rPr>
      </w:pPr>
      <w:r w:rsidRPr="00846AFC">
        <w:rPr>
          <w:rStyle w:val="a4"/>
          <w:rFonts w:eastAsia="Arial"/>
          <w:b w:val="0"/>
        </w:rPr>
        <w:t>Новая простота и минимализм:</w:t>
      </w:r>
      <w:r w:rsidRPr="00846AFC">
        <w:rPr>
          <w:rFonts w:ascii="Times New Roman" w:eastAsia="Arial" w:hAnsi="Times New Roman" w:cs="Times New Roman"/>
        </w:rPr>
        <w:t xml:space="preserve"> В противовес усложненному авангарду композиторы (Владимир Мартынов, Александр Кнайфель) обратились к медитативной, духовной и минималистичной музыке</w:t>
      </w:r>
      <w:r w:rsidRPr="00846AFC">
        <w:rPr>
          <w:rFonts w:ascii="Arial" w:eastAsia="Arial" w:hAnsi="Arial" w:cs="Arial"/>
        </w:rPr>
        <w:t>.</w:t>
      </w:r>
    </w:p>
    <w:p w:rsidR="00261C91" w:rsidRPr="00846AFC" w:rsidRDefault="00261C91" w:rsidP="00261C91">
      <w:pPr>
        <w:jc w:val="both"/>
        <w:rPr>
          <w:rFonts w:ascii="Times New Roman" w:eastAsia="Times New Roman" w:hAnsi="Times New Roman" w:cs="Times New Roman"/>
          <w:lang w:val="ru-RU"/>
        </w:rPr>
      </w:pPr>
    </w:p>
    <w:p w:rsidR="00261C91" w:rsidRPr="00846AFC" w:rsidRDefault="00261C91" w:rsidP="00261C91">
      <w:pPr>
        <w:jc w:val="both"/>
        <w:rPr>
          <w:rFonts w:ascii="Times New Roman" w:hAnsi="Times New Roman" w:cs="Times New Roman"/>
          <w:b/>
          <w:bCs/>
        </w:rPr>
      </w:pPr>
      <w:r w:rsidRPr="00846AFC">
        <w:rPr>
          <w:rFonts w:ascii="Times New Roman" w:hAnsi="Times New Roman" w:cs="Times New Roman"/>
          <w:b/>
          <w:bCs/>
        </w:rPr>
        <w:t>2.2 Практические занятия</w:t>
      </w:r>
    </w:p>
    <w:p w:rsidR="00261C91" w:rsidRPr="00846AFC" w:rsidRDefault="00261C91" w:rsidP="00261C91">
      <w:pPr>
        <w:tabs>
          <w:tab w:val="left" w:pos="871"/>
        </w:tabs>
        <w:jc w:val="both"/>
        <w:rPr>
          <w:rFonts w:ascii="Times New Roman" w:hAnsi="Times New Roman" w:cs="Times New Roman"/>
        </w:rPr>
      </w:pPr>
      <w:r w:rsidRPr="00846AFC">
        <w:rPr>
          <w:rFonts w:ascii="Times New Roman" w:hAnsi="Times New Roman" w:cs="Times New Roman"/>
        </w:rPr>
        <w:t xml:space="preserve">Важной формой обучения, способствующей закреплению и углублению теоретических знаний студентов, являются </w:t>
      </w:r>
      <w:r w:rsidRPr="00846AFC">
        <w:rPr>
          <w:rFonts w:ascii="Times New Roman" w:hAnsi="Times New Roman" w:cs="Times New Roman"/>
          <w:b/>
          <w:bCs/>
          <w:i/>
          <w:iCs/>
        </w:rPr>
        <w:t>практические</w:t>
      </w:r>
      <w:r w:rsidRPr="00846AFC">
        <w:rPr>
          <w:rFonts w:ascii="Times New Roman" w:hAnsi="Times New Roman" w:cs="Times New Roman"/>
          <w:b/>
          <w:bCs/>
        </w:rPr>
        <w:t xml:space="preserve"> занятия</w:t>
      </w:r>
      <w:r w:rsidRPr="00846AFC">
        <w:rPr>
          <w:rFonts w:ascii="Times New Roman" w:hAnsi="Times New Roman" w:cs="Times New Roman"/>
        </w:rPr>
        <w:t xml:space="preserve">, которые направлены на закрепление полученного в ходе лекционных занятий и самостоятельной работы материала. Практические занятия предназначены для закрепления теоретического материала курса и приобретения обучающимися необходимых навыков посредством обсуждения основных вопросов курса, решения заданий, ответами на вопросы преподавателя, подготовки сообщений. Дидактическая цель практических работ – формирование у обучающихся профессиональных умений и навыков, необходимых для изучения </w:t>
      </w:r>
      <w:r w:rsidRPr="00846AFC">
        <w:rPr>
          <w:rFonts w:ascii="Times New Roman" w:hAnsi="Times New Roman" w:cs="Times New Roman"/>
          <w:i/>
          <w:iCs/>
        </w:rPr>
        <w:t>последующих учебных дисциплин</w:t>
      </w:r>
      <w:r w:rsidRPr="00846AFC">
        <w:rPr>
          <w:rFonts w:ascii="Times New Roman" w:hAnsi="Times New Roman" w:cs="Times New Roman"/>
        </w:rPr>
        <w:t xml:space="preserve">. </w:t>
      </w:r>
    </w:p>
    <w:p w:rsidR="00261C91" w:rsidRPr="00846AFC" w:rsidRDefault="00261C91" w:rsidP="00261C91">
      <w:pPr>
        <w:jc w:val="both"/>
        <w:rPr>
          <w:rFonts w:ascii="Times New Roman" w:eastAsia="Times New Roman" w:hAnsi="Times New Roman" w:cs="Times New Roman"/>
          <w:i/>
          <w:iCs/>
          <w:color w:val="FF0000"/>
          <w:lang w:val="ru-RU"/>
        </w:rPr>
      </w:pPr>
      <w:r w:rsidRPr="00846AFC">
        <w:rPr>
          <w:rFonts w:ascii="Times New Roman" w:eastAsia="Times New Roman" w:hAnsi="Times New Roman" w:cs="Times New Roman"/>
          <w:color w:val="000000"/>
        </w:rPr>
        <w:t>На практических занятиях по дисциплине «</w:t>
      </w:r>
      <w:r w:rsidRPr="00846AFC">
        <w:rPr>
          <w:rFonts w:ascii="Times New Roman" w:eastAsia="Times New Roman" w:hAnsi="Times New Roman" w:cs="Times New Roman"/>
          <w:color w:val="000000"/>
          <w:lang w:val="ru-RU"/>
        </w:rPr>
        <w:t>История зарубежной и отечественной музыки</w:t>
      </w:r>
      <w:r w:rsidRPr="00846AFC">
        <w:rPr>
          <w:rFonts w:ascii="Times New Roman" w:eastAsia="Times New Roman" w:hAnsi="Times New Roman" w:cs="Times New Roman"/>
          <w:color w:val="000000"/>
        </w:rPr>
        <w:t xml:space="preserve">» у обучающихся формируется умение </w:t>
      </w:r>
      <w:r w:rsidRPr="00846AFC">
        <w:rPr>
          <w:rFonts w:ascii="Times New Roman" w:eastAsia="Times New Roman" w:hAnsi="Times New Roman" w:cs="Times New Roman"/>
          <w:color w:val="000000"/>
          <w:lang w:val="ru-RU"/>
        </w:rPr>
        <w:t xml:space="preserve">совершать </w:t>
      </w:r>
      <w:r w:rsidRPr="00846AFC">
        <w:rPr>
          <w:rFonts w:ascii="Times New Roman" w:eastAsia="Times New Roman" w:hAnsi="Times New Roman" w:cs="Times New Roman"/>
          <w:lang w:val="ru-RU"/>
        </w:rPr>
        <w:t>с</w:t>
      </w:r>
      <w:r w:rsidRPr="00846AFC">
        <w:rPr>
          <w:rFonts w:ascii="Times New Roman" w:eastAsia="Times New Roman" w:hAnsi="Times New Roman" w:cs="Times New Roman"/>
          <w:iCs/>
        </w:rPr>
        <w:t>тилевой и жанровый анализ</w:t>
      </w:r>
      <w:r w:rsidRPr="00846AFC">
        <w:rPr>
          <w:rFonts w:ascii="Times New Roman" w:eastAsia="Times New Roman" w:hAnsi="Times New Roman" w:cs="Times New Roman"/>
          <w:iCs/>
          <w:lang w:val="ru-RU"/>
        </w:rPr>
        <w:t>, вырабатывается у</w:t>
      </w:r>
      <w:r w:rsidRPr="00846AFC">
        <w:rPr>
          <w:rFonts w:ascii="Times New Roman" w:eastAsia="Times New Roman" w:hAnsi="Times New Roman" w:cs="Times New Roman"/>
          <w:iCs/>
        </w:rPr>
        <w:t>мение определять эпоху (от барокко до современности), национальную школу и композиторский почерк по характерным интонациям и гармониям</w:t>
      </w:r>
      <w:r w:rsidRPr="00846AFC">
        <w:rPr>
          <w:rFonts w:ascii="Times New Roman" w:eastAsia="Times New Roman" w:hAnsi="Times New Roman" w:cs="Times New Roman"/>
          <w:iCs/>
          <w:lang w:val="ru-RU"/>
        </w:rPr>
        <w:t xml:space="preserve">; формируется навык работы </w:t>
      </w:r>
      <w:r w:rsidRPr="00846AFC">
        <w:rPr>
          <w:rFonts w:ascii="Times New Roman" w:eastAsia="Times New Roman" w:hAnsi="Times New Roman" w:cs="Times New Roman"/>
          <w:iCs/>
        </w:rPr>
        <w:t>с нотным текстом</w:t>
      </w:r>
      <w:r w:rsidRPr="00846AFC">
        <w:rPr>
          <w:rFonts w:ascii="Times New Roman" w:eastAsia="Times New Roman" w:hAnsi="Times New Roman" w:cs="Times New Roman"/>
          <w:iCs/>
          <w:lang w:val="ru-RU"/>
        </w:rPr>
        <w:t>, н</w:t>
      </w:r>
      <w:r w:rsidRPr="00846AFC">
        <w:rPr>
          <w:rFonts w:ascii="Times New Roman" w:eastAsia="Times New Roman" w:hAnsi="Times New Roman" w:cs="Times New Roman"/>
          <w:iCs/>
        </w:rPr>
        <w:t xml:space="preserve">авык чтения партитур, выявления музыкальной драматургии, </w:t>
      </w:r>
      <w:r w:rsidRPr="00846AFC">
        <w:rPr>
          <w:rFonts w:ascii="Times New Roman" w:eastAsia="Times New Roman" w:hAnsi="Times New Roman" w:cs="Times New Roman"/>
          <w:iCs/>
        </w:rPr>
        <w:lastRenderedPageBreak/>
        <w:t>тематизма и архитектоники</w:t>
      </w:r>
      <w:r w:rsidRPr="00846AFC">
        <w:rPr>
          <w:rFonts w:ascii="Times New Roman" w:eastAsia="Times New Roman" w:hAnsi="Times New Roman" w:cs="Times New Roman"/>
          <w:iCs/>
          <w:lang w:val="ru-RU"/>
        </w:rPr>
        <w:t xml:space="preserve">; формируется навык </w:t>
      </w:r>
      <w:r w:rsidRPr="00846AFC">
        <w:rPr>
          <w:rFonts w:ascii="Times New Roman" w:eastAsia="Times New Roman" w:hAnsi="Times New Roman" w:cs="Times New Roman"/>
          <w:iCs/>
        </w:rPr>
        <w:t>слухового восприятия</w:t>
      </w:r>
      <w:r w:rsidRPr="00846AFC">
        <w:rPr>
          <w:rFonts w:ascii="Times New Roman" w:eastAsia="Times New Roman" w:hAnsi="Times New Roman" w:cs="Times New Roman"/>
          <w:iCs/>
          <w:lang w:val="ru-RU"/>
        </w:rPr>
        <w:t xml:space="preserve">, </w:t>
      </w:r>
      <w:r w:rsidRPr="00846AFC">
        <w:rPr>
          <w:rFonts w:ascii="Times New Roman" w:eastAsia="Times New Roman" w:hAnsi="Times New Roman" w:cs="Times New Roman"/>
          <w:iCs/>
        </w:rPr>
        <w:t xml:space="preserve"> </w:t>
      </w:r>
      <w:r w:rsidRPr="00846AFC">
        <w:rPr>
          <w:rFonts w:ascii="Times New Roman" w:eastAsia="Times New Roman" w:hAnsi="Times New Roman" w:cs="Times New Roman"/>
          <w:iCs/>
          <w:lang w:val="ru-RU"/>
        </w:rPr>
        <w:t>о</w:t>
      </w:r>
      <w:r w:rsidRPr="00846AFC">
        <w:rPr>
          <w:rFonts w:ascii="Times New Roman" w:eastAsia="Times New Roman" w:hAnsi="Times New Roman" w:cs="Times New Roman"/>
          <w:iCs/>
        </w:rPr>
        <w:t>сознанное слушание, умение распознавать звучание различных инструментов и вокальных техник</w:t>
      </w:r>
      <w:r w:rsidRPr="00846AFC">
        <w:rPr>
          <w:rFonts w:ascii="Times New Roman" w:eastAsia="Times New Roman" w:hAnsi="Times New Roman" w:cs="Times New Roman"/>
          <w:iCs/>
          <w:lang w:val="ru-RU"/>
        </w:rPr>
        <w:t>.</w:t>
      </w:r>
      <w:r w:rsidRPr="00846AFC">
        <w:rPr>
          <w:rFonts w:ascii="Times New Roman" w:eastAsia="Times New Roman" w:hAnsi="Times New Roman" w:cs="Times New Roman"/>
          <w:i/>
          <w:iCs/>
          <w:lang w:val="ru-RU"/>
        </w:rPr>
        <w:t xml:space="preserve"> </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Целями проведения </w:t>
      </w:r>
      <w:r w:rsidRPr="00846AFC">
        <w:rPr>
          <w:rFonts w:ascii="Times New Roman" w:hAnsi="Times New Roman" w:cs="Times New Roman"/>
          <w:b/>
          <w:bCs/>
        </w:rPr>
        <w:t>практических занятий</w:t>
      </w:r>
      <w:r w:rsidRPr="00846AFC">
        <w:rPr>
          <w:rFonts w:ascii="Times New Roman" w:hAnsi="Times New Roman" w:cs="Times New Roman"/>
        </w:rPr>
        <w:t>, являются:</w:t>
      </w:r>
    </w:p>
    <w:p w:rsidR="00261C91" w:rsidRPr="00846AFC" w:rsidRDefault="00261C91" w:rsidP="00261C91">
      <w:pPr>
        <w:numPr>
          <w:ilvl w:val="2"/>
          <w:numId w:val="4"/>
        </w:numPr>
        <w:tabs>
          <w:tab w:val="left" w:pos="963"/>
        </w:tabs>
        <w:ind w:left="0" w:firstLine="709"/>
        <w:jc w:val="both"/>
        <w:rPr>
          <w:rFonts w:ascii="Times New Roman" w:hAnsi="Times New Roman" w:cs="Times New Roman"/>
        </w:rPr>
      </w:pPr>
      <w:r w:rsidRPr="00846AFC">
        <w:rPr>
          <w:rFonts w:ascii="Times New Roman" w:hAnsi="Times New Roman" w:cs="Times New Roman"/>
        </w:rPr>
        <w:t>обобщение, систематизация, углубление, применение полученных теоретических знаний на практических занятиях учебной дисциплины;</w:t>
      </w:r>
    </w:p>
    <w:p w:rsidR="00261C91" w:rsidRPr="00846AFC" w:rsidRDefault="00261C91" w:rsidP="00261C91">
      <w:pPr>
        <w:numPr>
          <w:ilvl w:val="2"/>
          <w:numId w:val="4"/>
        </w:numPr>
        <w:tabs>
          <w:tab w:val="left" w:pos="963"/>
        </w:tabs>
        <w:ind w:left="0" w:firstLine="709"/>
        <w:jc w:val="both"/>
        <w:rPr>
          <w:rFonts w:ascii="Times New Roman" w:hAnsi="Times New Roman" w:cs="Times New Roman"/>
        </w:rPr>
      </w:pPr>
      <w:r w:rsidRPr="00846AFC">
        <w:rPr>
          <w:rFonts w:ascii="Times New Roman" w:hAnsi="Times New Roman" w:cs="Times New Roman"/>
        </w:rPr>
        <w:t>формирование компетенций (части компетенций) познавательной деятельности (критическое мышление; исследование внешней среды для выявления ее возможностей и ресурсов; разрешение проблемных ситуаций, умение структурировать и преобразовывать информацию; способность к приращению накопленных знаний);</w:t>
      </w:r>
    </w:p>
    <w:p w:rsidR="00261C91" w:rsidRPr="00846AFC" w:rsidRDefault="00261C91" w:rsidP="00261C91">
      <w:pPr>
        <w:numPr>
          <w:ilvl w:val="2"/>
          <w:numId w:val="4"/>
        </w:numPr>
        <w:tabs>
          <w:tab w:val="left" w:pos="964"/>
        </w:tabs>
        <w:ind w:left="0" w:firstLine="709"/>
        <w:jc w:val="both"/>
        <w:rPr>
          <w:rFonts w:ascii="Times New Roman" w:hAnsi="Times New Roman" w:cs="Times New Roman"/>
        </w:rPr>
      </w:pPr>
      <w:r w:rsidRPr="00846AFC">
        <w:rPr>
          <w:rFonts w:ascii="Times New Roman" w:hAnsi="Times New Roman" w:cs="Times New Roman"/>
        </w:rPr>
        <w:t>выработка, при решении ситуационных задач, профессионально значимых качеств (способность обучаться самостоятельно; готовность решать сложные вопросы, проявлять творческую инициативу и пр.);</w:t>
      </w:r>
    </w:p>
    <w:p w:rsidR="00261C91" w:rsidRPr="00846AFC" w:rsidRDefault="00261C91" w:rsidP="00261C91">
      <w:pPr>
        <w:numPr>
          <w:ilvl w:val="2"/>
          <w:numId w:val="4"/>
        </w:numPr>
        <w:tabs>
          <w:tab w:val="left" w:pos="963"/>
        </w:tabs>
        <w:ind w:left="0" w:firstLine="709"/>
        <w:jc w:val="both"/>
        <w:rPr>
          <w:rFonts w:ascii="Times New Roman" w:hAnsi="Times New Roman" w:cs="Times New Roman"/>
        </w:rPr>
      </w:pPr>
      <w:r w:rsidRPr="00846AFC">
        <w:rPr>
          <w:rFonts w:ascii="Times New Roman" w:hAnsi="Times New Roman" w:cs="Times New Roman"/>
        </w:rPr>
        <w:t>приближение практических заданий к реальным условиям работы того или иного специалиста.</w:t>
      </w:r>
    </w:p>
    <w:p w:rsidR="00261C91" w:rsidRPr="00846AFC" w:rsidRDefault="00261C91" w:rsidP="00261C91">
      <w:pPr>
        <w:tabs>
          <w:tab w:val="left" w:pos="7938"/>
        </w:tabs>
        <w:jc w:val="both"/>
        <w:rPr>
          <w:rFonts w:ascii="Times New Roman" w:hAnsi="Times New Roman" w:cs="Times New Roman"/>
        </w:rPr>
      </w:pPr>
      <w:r w:rsidRPr="00846AFC">
        <w:rPr>
          <w:rFonts w:ascii="Times New Roman" w:hAnsi="Times New Roman" w:cs="Times New Roman"/>
        </w:rPr>
        <w:t xml:space="preserve">При подготовке к практическим занятиям студентам следует: </w:t>
      </w:r>
    </w:p>
    <w:p w:rsidR="00261C91" w:rsidRPr="00846AFC" w:rsidRDefault="00261C91" w:rsidP="00261C91">
      <w:pPr>
        <w:numPr>
          <w:ilvl w:val="1"/>
          <w:numId w:val="5"/>
        </w:numPr>
        <w:tabs>
          <w:tab w:val="left" w:pos="882"/>
        </w:tabs>
        <w:ind w:left="0" w:firstLine="709"/>
        <w:jc w:val="both"/>
        <w:rPr>
          <w:rFonts w:ascii="Times New Roman" w:hAnsi="Times New Roman" w:cs="Times New Roman"/>
        </w:rPr>
      </w:pPr>
      <w:r w:rsidRPr="00846AFC">
        <w:rPr>
          <w:rFonts w:ascii="Times New Roman" w:hAnsi="Times New Roman" w:cs="Times New Roman"/>
        </w:rPr>
        <w:t xml:space="preserve">ознакомиться с темой и планом занятия, чтобы выяснить круг вопросов, которые будут обсуждаться на занятии; </w:t>
      </w:r>
    </w:p>
    <w:p w:rsidR="00261C91" w:rsidRPr="00846AFC" w:rsidRDefault="00261C91" w:rsidP="00261C91">
      <w:pPr>
        <w:numPr>
          <w:ilvl w:val="1"/>
          <w:numId w:val="5"/>
        </w:numPr>
        <w:tabs>
          <w:tab w:val="left" w:pos="882"/>
        </w:tabs>
        <w:ind w:left="0" w:firstLine="709"/>
        <w:jc w:val="both"/>
        <w:rPr>
          <w:rFonts w:ascii="Times New Roman" w:hAnsi="Times New Roman" w:cs="Times New Roman"/>
        </w:rPr>
      </w:pPr>
      <w:r w:rsidRPr="00846AFC">
        <w:rPr>
          <w:rFonts w:ascii="Times New Roman" w:hAnsi="Times New Roman" w:cs="Times New Roman"/>
        </w:rPr>
        <w:t xml:space="preserve">внимательно прочитать материал лекций, относящихся к данному занятию, ознакомиться с учебным материалом по учебнику и учебным пособиям; </w:t>
      </w:r>
    </w:p>
    <w:p w:rsidR="00261C91" w:rsidRPr="00846AFC" w:rsidRDefault="00261C91" w:rsidP="00261C91">
      <w:pPr>
        <w:numPr>
          <w:ilvl w:val="1"/>
          <w:numId w:val="5"/>
        </w:numPr>
        <w:tabs>
          <w:tab w:val="left" w:pos="882"/>
        </w:tabs>
        <w:ind w:left="0" w:firstLine="709"/>
        <w:jc w:val="both"/>
        <w:rPr>
          <w:rFonts w:ascii="Times New Roman" w:hAnsi="Times New Roman" w:cs="Times New Roman"/>
          <w:i/>
          <w:iCs/>
        </w:rPr>
      </w:pPr>
      <w:r w:rsidRPr="00846AFC">
        <w:rPr>
          <w:rFonts w:ascii="Times New Roman" w:hAnsi="Times New Roman" w:cs="Times New Roman"/>
        </w:rPr>
        <w:t xml:space="preserve">выписать основные термины </w:t>
      </w:r>
      <w:r w:rsidRPr="00846AFC">
        <w:rPr>
          <w:rFonts w:ascii="Times New Roman" w:hAnsi="Times New Roman" w:cs="Times New Roman"/>
          <w:i/>
          <w:iCs/>
        </w:rPr>
        <w:t xml:space="preserve">(или полностью ответ на вопрос для устного сообщения); </w:t>
      </w:r>
    </w:p>
    <w:p w:rsidR="00261C91" w:rsidRPr="00846AFC" w:rsidRDefault="00261C91" w:rsidP="00261C91">
      <w:pPr>
        <w:numPr>
          <w:ilvl w:val="1"/>
          <w:numId w:val="5"/>
        </w:numPr>
        <w:tabs>
          <w:tab w:val="left" w:pos="882"/>
        </w:tabs>
        <w:ind w:left="0" w:firstLine="709"/>
        <w:jc w:val="both"/>
        <w:rPr>
          <w:rFonts w:ascii="Times New Roman" w:hAnsi="Times New Roman" w:cs="Times New Roman"/>
        </w:rPr>
      </w:pPr>
      <w:r w:rsidRPr="00846AFC">
        <w:rPr>
          <w:rFonts w:ascii="Times New Roman" w:hAnsi="Times New Roman" w:cs="Times New Roman"/>
        </w:rPr>
        <w:t>уяснить, какие учебные элементы остались неясными и постараться получить на них ответ у преподавателя;</w:t>
      </w:r>
    </w:p>
    <w:p w:rsidR="00261C91" w:rsidRPr="00846AFC" w:rsidRDefault="00261C91" w:rsidP="00261C91">
      <w:pPr>
        <w:numPr>
          <w:ilvl w:val="1"/>
          <w:numId w:val="5"/>
        </w:numPr>
        <w:tabs>
          <w:tab w:val="left" w:pos="882"/>
        </w:tabs>
        <w:ind w:left="0" w:firstLine="709"/>
        <w:jc w:val="both"/>
        <w:rPr>
          <w:rFonts w:ascii="Times New Roman" w:hAnsi="Times New Roman" w:cs="Times New Roman"/>
          <w:i/>
          <w:iCs/>
        </w:rPr>
      </w:pPr>
      <w:r w:rsidRPr="00846AFC">
        <w:rPr>
          <w:rFonts w:ascii="Times New Roman" w:hAnsi="Times New Roman" w:cs="Times New Roman"/>
          <w:i/>
          <w:iCs/>
        </w:rPr>
        <w:t xml:space="preserve">готовиться можно индивидуально, парами или в составе малой группы, последние являются эффективными формами работы. </w:t>
      </w:r>
    </w:p>
    <w:p w:rsidR="00261C91" w:rsidRPr="00846AFC" w:rsidRDefault="00261C91" w:rsidP="00261C91">
      <w:pPr>
        <w:jc w:val="center"/>
        <w:rPr>
          <w:rFonts w:ascii="Times New Roman" w:hAnsi="Times New Roman" w:cs="Times New Roman"/>
          <w:b/>
          <w:bCs/>
        </w:rPr>
      </w:pPr>
      <w:r w:rsidRPr="00846AFC">
        <w:rPr>
          <w:rFonts w:ascii="Times New Roman" w:hAnsi="Times New Roman" w:cs="Times New Roman"/>
          <w:b/>
          <w:bCs/>
        </w:rPr>
        <w:t xml:space="preserve">Перечень тем </w:t>
      </w:r>
      <w:r w:rsidRPr="00846AFC">
        <w:rPr>
          <w:rFonts w:ascii="Times New Roman" w:hAnsi="Times New Roman" w:cs="Times New Roman"/>
          <w:b/>
          <w:bCs/>
          <w:color w:val="000000"/>
        </w:rPr>
        <w:t>практических</w:t>
      </w:r>
      <w:r w:rsidRPr="00846AFC">
        <w:rPr>
          <w:rFonts w:ascii="Times New Roman" w:hAnsi="Times New Roman" w:cs="Times New Roman"/>
          <w:b/>
          <w:bCs/>
        </w:rPr>
        <w:t xml:space="preserve"> занятий</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b/>
          <w:bCs/>
          <w:i/>
          <w:iCs/>
        </w:rPr>
        <w:t>Практическое занятие № 1</w:t>
      </w:r>
      <w:r w:rsidRPr="00846AFC">
        <w:rPr>
          <w:rFonts w:ascii="Times New Roman" w:hAnsi="Times New Roman" w:cs="Times New Roman"/>
          <w:i/>
          <w:iCs/>
        </w:rPr>
        <w:t xml:space="preserve"> </w:t>
      </w:r>
      <w:r w:rsidRPr="00846AFC">
        <w:rPr>
          <w:rFonts w:ascii="Times New Roman" w:hAnsi="Times New Roman" w:cs="Times New Roman"/>
          <w:iCs/>
        </w:rPr>
        <w:t>Симфоническое творчество В.А.Моцарта</w:t>
      </w:r>
    </w:p>
    <w:p w:rsidR="00261C91" w:rsidRPr="00846AFC" w:rsidRDefault="00261C91" w:rsidP="00261C91">
      <w:pPr>
        <w:jc w:val="both"/>
        <w:rPr>
          <w:rFonts w:ascii="Times New Roman" w:hAnsi="Times New Roman" w:cs="Times New Roman"/>
          <w:i/>
          <w:iCs/>
        </w:rPr>
      </w:pPr>
      <w:r w:rsidRPr="00846AFC">
        <w:rPr>
          <w:rFonts w:ascii="Times New Roman" w:hAnsi="Times New Roman" w:cs="Times New Roman"/>
          <w:b/>
          <w:bCs/>
          <w:i/>
          <w:iCs/>
        </w:rPr>
        <w:lastRenderedPageBreak/>
        <w:t>Практическое занятие № 2</w:t>
      </w:r>
      <w:r w:rsidRPr="00846AFC">
        <w:rPr>
          <w:rFonts w:ascii="Times New Roman" w:hAnsi="Times New Roman" w:cs="Times New Roman"/>
          <w:b/>
          <w:bCs/>
          <w:i/>
          <w:iCs/>
          <w:lang w:val="ru-RU"/>
        </w:rPr>
        <w:t xml:space="preserve"> </w:t>
      </w:r>
      <w:r w:rsidRPr="00846AFC">
        <w:rPr>
          <w:rFonts w:ascii="Times New Roman" w:hAnsi="Times New Roman" w:cs="Times New Roman"/>
          <w:color w:val="000000"/>
        </w:rPr>
        <w:t>Музыкальный романтизм. Фортепианная музыка эпохи романтизма</w:t>
      </w:r>
      <w:r w:rsidRPr="00846AFC">
        <w:rPr>
          <w:rFonts w:ascii="Times New Roman" w:hAnsi="Times New Roman" w:cs="Times New Roman"/>
          <w:i/>
          <w:iCs/>
        </w:rPr>
        <w:t xml:space="preserve"> </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b/>
          <w:bCs/>
          <w:i/>
          <w:iCs/>
        </w:rPr>
        <w:t>Практическое занятие № 3</w:t>
      </w:r>
      <w:r w:rsidRPr="00846AFC">
        <w:rPr>
          <w:rFonts w:ascii="Times New Roman" w:eastAsia="Times New Roman" w:hAnsi="Times New Roman" w:cs="Times New Roman"/>
          <w:color w:val="000000"/>
          <w:lang w:val="ru-RU"/>
        </w:rPr>
        <w:t xml:space="preserve"> </w:t>
      </w:r>
      <w:r w:rsidRPr="00846AFC">
        <w:rPr>
          <w:rFonts w:ascii="Times New Roman" w:hAnsi="Times New Roman" w:cs="Times New Roman"/>
          <w:bCs/>
          <w:i/>
          <w:iCs/>
          <w:lang w:val="ru-RU"/>
        </w:rPr>
        <w:t xml:space="preserve">Новаторство и традиции в области симфонических </w:t>
      </w:r>
      <w:r w:rsidRPr="00846AFC">
        <w:rPr>
          <w:rFonts w:ascii="Times New Roman" w:hAnsi="Times New Roman" w:cs="Times New Roman"/>
          <w:bCs/>
          <w:iCs/>
          <w:lang w:val="ru-RU"/>
        </w:rPr>
        <w:t>жанров  (</w:t>
      </w:r>
      <w:r w:rsidRPr="00846AFC">
        <w:rPr>
          <w:rFonts w:ascii="Times New Roman" w:eastAsia="Times New Roman" w:hAnsi="Times New Roman" w:cs="Times New Roman"/>
          <w:color w:val="000000"/>
          <w:lang w:val="ru-RU"/>
        </w:rPr>
        <w:t>Шуберт, Берлиоз, Лист, Брамс)</w:t>
      </w:r>
    </w:p>
    <w:p w:rsidR="00261C91" w:rsidRPr="00846AFC" w:rsidRDefault="00261C91" w:rsidP="00261C91">
      <w:pPr>
        <w:jc w:val="both"/>
        <w:rPr>
          <w:rFonts w:ascii="Times New Roman" w:hAnsi="Times New Roman" w:cs="Times New Roman"/>
          <w:bCs/>
          <w:iCs/>
        </w:rPr>
      </w:pPr>
      <w:r w:rsidRPr="00846AFC">
        <w:rPr>
          <w:rFonts w:ascii="Times New Roman" w:hAnsi="Times New Roman" w:cs="Times New Roman"/>
          <w:b/>
          <w:bCs/>
          <w:i/>
          <w:iCs/>
        </w:rPr>
        <w:t xml:space="preserve">Практическое занятие № 4 </w:t>
      </w:r>
      <w:r w:rsidRPr="00846AFC">
        <w:rPr>
          <w:rFonts w:ascii="Times New Roman" w:hAnsi="Times New Roman" w:cs="Times New Roman"/>
          <w:bCs/>
          <w:iCs/>
        </w:rPr>
        <w:t>Оперные реформаторы ХIХ века. Вагнер, Верди. Итальянская опера во второй половине XIX века. Творчество Дж. Верди</w:t>
      </w:r>
    </w:p>
    <w:p w:rsidR="00261C91" w:rsidRPr="00846AFC" w:rsidRDefault="00261C91" w:rsidP="00261C91">
      <w:pPr>
        <w:jc w:val="both"/>
        <w:rPr>
          <w:rFonts w:ascii="Times New Roman" w:hAnsi="Times New Roman" w:cs="Times New Roman"/>
          <w:bCs/>
          <w:iCs/>
        </w:rPr>
      </w:pPr>
      <w:r w:rsidRPr="00846AFC">
        <w:rPr>
          <w:rFonts w:ascii="Times New Roman" w:hAnsi="Times New Roman" w:cs="Times New Roman"/>
          <w:b/>
          <w:bCs/>
          <w:i/>
          <w:iCs/>
          <w:lang w:val="ru-RU"/>
        </w:rPr>
        <w:t>Практическое занятие № 5</w:t>
      </w:r>
      <w:r w:rsidRPr="00846AFC">
        <w:rPr>
          <w:rFonts w:ascii="Times New Roman" w:hAnsi="Times New Roman" w:cs="Times New Roman"/>
          <w:bCs/>
          <w:iCs/>
          <w:lang w:val="ru-RU"/>
        </w:rPr>
        <w:t xml:space="preserve"> </w:t>
      </w:r>
      <w:r w:rsidRPr="00846AFC">
        <w:rPr>
          <w:rFonts w:ascii="Times New Roman" w:hAnsi="Times New Roman" w:cs="Times New Roman"/>
          <w:bCs/>
          <w:iCs/>
        </w:rPr>
        <w:t>Преломление общих стилевых тенденций романтизма в национальных композиторских школах. Музыкальный романтизм в странах Северной Европы. Творчество Э. Грига и Я. Сибелиуса.</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b/>
          <w:bCs/>
          <w:i/>
          <w:iCs/>
          <w:lang w:val="ru-RU"/>
        </w:rPr>
        <w:t xml:space="preserve">Практическое занятие № 6 </w:t>
      </w:r>
      <w:r w:rsidRPr="00846AFC">
        <w:rPr>
          <w:rFonts w:ascii="Times New Roman" w:hAnsi="Times New Roman" w:cs="Times New Roman"/>
        </w:rPr>
        <w:t>Новые явления в области музыкальных жанров во второй половине XIX века. Симфоническое творчество Г. Малера и А. Брукнера</w:t>
      </w:r>
    </w:p>
    <w:p w:rsidR="00261C91" w:rsidRPr="00846AFC" w:rsidRDefault="00261C91" w:rsidP="00261C91">
      <w:pPr>
        <w:jc w:val="both"/>
        <w:rPr>
          <w:rFonts w:ascii="Times New Roman" w:hAnsi="Times New Roman" w:cs="Times New Roman"/>
          <w:bCs/>
          <w:iCs/>
          <w:lang w:val="ru-RU"/>
        </w:rPr>
      </w:pPr>
      <w:r w:rsidRPr="00846AFC">
        <w:rPr>
          <w:rFonts w:ascii="Times New Roman" w:hAnsi="Times New Roman" w:cs="Times New Roman"/>
          <w:b/>
          <w:bCs/>
          <w:i/>
          <w:iCs/>
          <w:lang w:val="ru-RU"/>
        </w:rPr>
        <w:t xml:space="preserve">Практическое занятие № 7 </w:t>
      </w:r>
      <w:r w:rsidRPr="00846AFC">
        <w:rPr>
          <w:rFonts w:ascii="Times New Roman" w:hAnsi="Times New Roman" w:cs="Times New Roman"/>
          <w:bCs/>
          <w:iCs/>
        </w:rPr>
        <w:t>Новые явления в области музыкальных жанров во второй половине XIX века. Оперный веризм П. Масканьи, Д. Пуччини, Р. Леонкавалло.</w:t>
      </w:r>
    </w:p>
    <w:p w:rsidR="00261C91" w:rsidRPr="00846AFC" w:rsidRDefault="00261C91" w:rsidP="00261C91">
      <w:pPr>
        <w:jc w:val="both"/>
        <w:rPr>
          <w:rFonts w:ascii="Times New Roman" w:hAnsi="Times New Roman" w:cs="Times New Roman"/>
          <w:bCs/>
          <w:iCs/>
          <w:lang w:val="ru-RU"/>
        </w:rPr>
      </w:pPr>
      <w:r w:rsidRPr="00846AFC">
        <w:rPr>
          <w:rFonts w:ascii="Times New Roman" w:hAnsi="Times New Roman" w:cs="Times New Roman"/>
          <w:b/>
          <w:bCs/>
          <w:i/>
          <w:iCs/>
          <w:lang w:val="ru-RU"/>
        </w:rPr>
        <w:t xml:space="preserve">Практическое занятие № 8 </w:t>
      </w:r>
      <w:r w:rsidRPr="00846AFC">
        <w:rPr>
          <w:rFonts w:ascii="Times New Roman" w:hAnsi="Times New Roman" w:cs="Times New Roman"/>
          <w:bCs/>
          <w:iCs/>
          <w:lang w:val="ru-RU"/>
        </w:rPr>
        <w:t xml:space="preserve">Творчество Г. Малера. </w:t>
      </w:r>
      <w:r w:rsidRPr="00846AFC">
        <w:rPr>
          <w:rFonts w:ascii="Times New Roman" w:hAnsi="Times New Roman" w:cs="Times New Roman"/>
          <w:bCs/>
          <w:iCs/>
          <w:lang w:val="ru-RU"/>
        </w:rPr>
        <w:tab/>
        <w:t xml:space="preserve">Творчество Р. Штрауса. </w:t>
      </w:r>
    </w:p>
    <w:p w:rsidR="00261C91" w:rsidRPr="00846AFC" w:rsidRDefault="00261C91" w:rsidP="00261C91">
      <w:pPr>
        <w:jc w:val="both"/>
        <w:rPr>
          <w:rFonts w:ascii="Times New Roman" w:hAnsi="Times New Roman" w:cs="Times New Roman"/>
          <w:lang w:val="ru-RU"/>
        </w:rPr>
      </w:pPr>
      <w:r w:rsidRPr="00846AFC">
        <w:rPr>
          <w:rFonts w:ascii="Times New Roman" w:hAnsi="Times New Roman" w:cs="Times New Roman"/>
          <w:b/>
          <w:bCs/>
          <w:i/>
          <w:iCs/>
          <w:lang w:val="ru-RU"/>
        </w:rPr>
        <w:t xml:space="preserve">Практическое занятие № 9 </w:t>
      </w:r>
      <w:r w:rsidRPr="00846AFC">
        <w:rPr>
          <w:rFonts w:ascii="Times New Roman" w:hAnsi="Times New Roman" w:cs="Times New Roman"/>
          <w:lang w:val="ru-RU"/>
        </w:rPr>
        <w:t>А.Е. Варламов. А. Л. Гурилѐв. Черты сходства и различия в творчестве. Вокальная лирика и еѐ связь с русской поэзией.</w:t>
      </w:r>
    </w:p>
    <w:p w:rsidR="00261C91" w:rsidRPr="00846AFC" w:rsidRDefault="00261C91" w:rsidP="00261C91">
      <w:pPr>
        <w:jc w:val="both"/>
        <w:rPr>
          <w:rFonts w:ascii="Times New Roman" w:hAnsi="Times New Roman" w:cs="Times New Roman"/>
          <w:lang w:val="ru-RU"/>
        </w:rPr>
      </w:pPr>
      <w:r w:rsidRPr="00846AFC">
        <w:rPr>
          <w:rFonts w:ascii="Times New Roman" w:hAnsi="Times New Roman" w:cs="Times New Roman"/>
          <w:b/>
          <w:i/>
          <w:lang w:val="ru-RU"/>
        </w:rPr>
        <w:t>Практическое занятие № 10</w:t>
      </w:r>
      <w:r w:rsidRPr="00846AFC">
        <w:rPr>
          <w:rFonts w:ascii="Times New Roman" w:hAnsi="Times New Roman" w:cs="Times New Roman"/>
          <w:lang w:val="ru-RU"/>
        </w:rPr>
        <w:t xml:space="preserve"> М.И. Глинка-основоположник русской классической, музыкальной школы. Историческое значение творчества Глинки.</w:t>
      </w:r>
    </w:p>
    <w:p w:rsidR="00261C91" w:rsidRPr="00846AFC" w:rsidRDefault="00261C91" w:rsidP="00261C91">
      <w:pPr>
        <w:jc w:val="both"/>
        <w:rPr>
          <w:rFonts w:ascii="Times New Roman" w:hAnsi="Times New Roman" w:cs="Times New Roman"/>
          <w:lang w:val="ru-RU"/>
        </w:rPr>
      </w:pPr>
      <w:r w:rsidRPr="00846AFC">
        <w:rPr>
          <w:rFonts w:ascii="Times New Roman" w:hAnsi="Times New Roman" w:cs="Times New Roman"/>
          <w:b/>
          <w:i/>
          <w:lang w:val="ru-RU"/>
        </w:rPr>
        <w:t xml:space="preserve">Практическое занятие № 11 </w:t>
      </w:r>
      <w:r w:rsidRPr="00846AFC">
        <w:rPr>
          <w:rFonts w:ascii="Times New Roman" w:hAnsi="Times New Roman" w:cs="Times New Roman"/>
          <w:b/>
          <w:i/>
          <w:lang w:val="ru-RU"/>
        </w:rPr>
        <w:tab/>
      </w:r>
      <w:r w:rsidRPr="00846AFC">
        <w:rPr>
          <w:rFonts w:ascii="Times New Roman" w:hAnsi="Times New Roman" w:cs="Times New Roman"/>
          <w:lang w:val="ru-RU"/>
        </w:rPr>
        <w:t>М.И. Глинка. Симфоническое творчество. «Камаринская» - фантазия на две русские народные песни, принцип построения. Вокальное творчество М. И. Глинки, А.С. Даргомыжского.</w:t>
      </w:r>
    </w:p>
    <w:p w:rsidR="00261C91" w:rsidRPr="00846AFC" w:rsidRDefault="00261C91" w:rsidP="00261C91">
      <w:pPr>
        <w:jc w:val="both"/>
        <w:rPr>
          <w:rFonts w:ascii="Times New Roman" w:hAnsi="Times New Roman" w:cs="Times New Roman"/>
          <w:lang w:val="ru-RU"/>
        </w:rPr>
      </w:pPr>
      <w:r w:rsidRPr="00846AFC">
        <w:rPr>
          <w:rFonts w:ascii="Times New Roman" w:hAnsi="Times New Roman" w:cs="Times New Roman"/>
          <w:b/>
          <w:i/>
          <w:lang w:val="ru-RU"/>
        </w:rPr>
        <w:t xml:space="preserve">Практическое занятие № 12 </w:t>
      </w:r>
      <w:r w:rsidRPr="00846AFC">
        <w:rPr>
          <w:rFonts w:ascii="Times New Roman" w:hAnsi="Times New Roman" w:cs="Times New Roman"/>
          <w:b/>
          <w:i/>
          <w:lang w:val="ru-RU"/>
        </w:rPr>
        <w:tab/>
      </w:r>
      <w:r w:rsidRPr="00846AFC">
        <w:rPr>
          <w:rFonts w:ascii="Times New Roman" w:hAnsi="Times New Roman" w:cs="Times New Roman"/>
          <w:lang w:val="ru-RU"/>
        </w:rPr>
        <w:t>М.П. Мусоргский. «Картинки с выставки». История создания, программность, красочность.</w:t>
      </w:r>
    </w:p>
    <w:p w:rsidR="00261C91" w:rsidRPr="00846AFC" w:rsidRDefault="00261C91" w:rsidP="00261C91">
      <w:pPr>
        <w:jc w:val="both"/>
        <w:rPr>
          <w:rFonts w:ascii="Times New Roman" w:hAnsi="Times New Roman" w:cs="Times New Roman"/>
          <w:lang w:val="ru-RU"/>
        </w:rPr>
      </w:pPr>
      <w:r w:rsidRPr="00846AFC">
        <w:rPr>
          <w:rFonts w:ascii="Times New Roman" w:hAnsi="Times New Roman" w:cs="Times New Roman"/>
          <w:b/>
          <w:i/>
          <w:lang w:val="ru-RU"/>
        </w:rPr>
        <w:tab/>
        <w:t>Практическое занятие № 13</w:t>
      </w:r>
      <w:r w:rsidRPr="00846AFC">
        <w:rPr>
          <w:rFonts w:ascii="Times New Roman" w:hAnsi="Times New Roman" w:cs="Times New Roman"/>
          <w:lang w:val="ru-RU"/>
        </w:rPr>
        <w:t xml:space="preserve"> А. П. Бородин. Опера «Князь Игорь». Музыкальный язык оперы</w:t>
      </w:r>
    </w:p>
    <w:p w:rsidR="00261C91" w:rsidRPr="00846AFC" w:rsidRDefault="00261C91" w:rsidP="00261C91">
      <w:pPr>
        <w:jc w:val="both"/>
        <w:rPr>
          <w:rFonts w:ascii="Times New Roman" w:hAnsi="Times New Roman" w:cs="Times New Roman"/>
          <w:lang w:val="ru-RU"/>
        </w:rPr>
      </w:pPr>
      <w:r w:rsidRPr="00846AFC">
        <w:rPr>
          <w:rFonts w:ascii="Times New Roman" w:hAnsi="Times New Roman" w:cs="Times New Roman"/>
          <w:b/>
          <w:i/>
          <w:lang w:val="ru-RU"/>
        </w:rPr>
        <w:lastRenderedPageBreak/>
        <w:t>Практическое занятие № 14</w:t>
      </w:r>
      <w:r w:rsidRPr="00846AFC">
        <w:rPr>
          <w:rFonts w:ascii="Times New Roman" w:hAnsi="Times New Roman" w:cs="Times New Roman"/>
          <w:lang w:val="ru-RU"/>
        </w:rPr>
        <w:t xml:space="preserve"> Н.А. Римский-Корсаков. Жизненный и творческий путь. Оперное творчество Н.А.Римского-Корсакова. </w:t>
      </w:r>
      <w:r w:rsidRPr="00846AFC">
        <w:rPr>
          <w:rFonts w:ascii="Times New Roman" w:hAnsi="Times New Roman" w:cs="Times New Roman"/>
          <w:lang w:val="ru-RU"/>
        </w:rPr>
        <w:tab/>
        <w:t>Симфоническое творчество. «Шехерезада».</w:t>
      </w:r>
    </w:p>
    <w:p w:rsidR="00261C91" w:rsidRPr="00846AFC" w:rsidRDefault="00261C91" w:rsidP="00261C91">
      <w:pPr>
        <w:tabs>
          <w:tab w:val="left" w:pos="993"/>
        </w:tabs>
        <w:ind w:firstLine="0"/>
        <w:jc w:val="both"/>
        <w:rPr>
          <w:rFonts w:ascii="Times New Roman" w:hAnsi="Times New Roman" w:cs="Times New Roman"/>
          <w:iCs/>
        </w:rPr>
      </w:pPr>
      <w:r w:rsidRPr="00846AFC">
        <w:rPr>
          <w:rFonts w:ascii="Times New Roman" w:hAnsi="Times New Roman" w:cs="Times New Roman"/>
          <w:b/>
          <w:i/>
          <w:iCs/>
        </w:rPr>
        <w:tab/>
        <w:t>Практическое занятие № 15</w:t>
      </w:r>
      <w:r w:rsidRPr="00846AFC">
        <w:t xml:space="preserve"> </w:t>
      </w:r>
      <w:r w:rsidRPr="00846AFC">
        <w:rPr>
          <w:rFonts w:ascii="Times New Roman" w:hAnsi="Times New Roman" w:cs="Times New Roman"/>
          <w:iCs/>
        </w:rPr>
        <w:tab/>
        <w:t>Симфоническое творчество</w:t>
      </w:r>
      <w:r w:rsidRPr="00846AFC">
        <w:rPr>
          <w:rFonts w:ascii="Times New Roman" w:hAnsi="Times New Roman" w:cs="Times New Roman"/>
          <w:iCs/>
          <w:lang w:val="ru-RU"/>
        </w:rPr>
        <w:t xml:space="preserve"> П.И Чайковского</w:t>
      </w:r>
      <w:r w:rsidRPr="00846AFC">
        <w:rPr>
          <w:rFonts w:ascii="Times New Roman" w:hAnsi="Times New Roman" w:cs="Times New Roman"/>
          <w:iCs/>
        </w:rPr>
        <w:t xml:space="preserve"> на примере симфонического триптиха. Симфонии № 4,5,6. Обзор оперного творчества.</w:t>
      </w:r>
    </w:p>
    <w:p w:rsidR="00261C91" w:rsidRPr="00846AFC" w:rsidRDefault="00261C91" w:rsidP="00261C91">
      <w:pPr>
        <w:tabs>
          <w:tab w:val="left" w:pos="993"/>
        </w:tabs>
        <w:ind w:firstLine="0"/>
        <w:jc w:val="both"/>
        <w:rPr>
          <w:rFonts w:ascii="Times New Roman" w:hAnsi="Times New Roman" w:cs="Times New Roman"/>
          <w:iCs/>
          <w:lang w:val="ru-RU"/>
        </w:rPr>
      </w:pPr>
      <w:r w:rsidRPr="00846AFC">
        <w:rPr>
          <w:rFonts w:ascii="Times New Roman" w:hAnsi="Times New Roman" w:cs="Times New Roman"/>
          <w:i/>
          <w:iCs/>
          <w:color w:val="FF0000"/>
        </w:rPr>
        <w:tab/>
      </w:r>
      <w:r w:rsidRPr="00846AFC">
        <w:rPr>
          <w:rFonts w:ascii="Times New Roman" w:hAnsi="Times New Roman" w:cs="Times New Roman"/>
          <w:b/>
          <w:i/>
          <w:iCs/>
        </w:rPr>
        <w:t>Практическое занятие № 1</w:t>
      </w:r>
      <w:r w:rsidRPr="00846AFC">
        <w:rPr>
          <w:rFonts w:ascii="Times New Roman" w:hAnsi="Times New Roman" w:cs="Times New Roman"/>
          <w:b/>
          <w:i/>
          <w:iCs/>
          <w:lang w:val="ru-RU"/>
        </w:rPr>
        <w:t>6</w:t>
      </w:r>
      <w:r w:rsidRPr="00846AFC">
        <w:rPr>
          <w:rFonts w:ascii="Times New Roman" w:hAnsi="Times New Roman" w:cs="Times New Roman"/>
          <w:iCs/>
        </w:rPr>
        <w:t xml:space="preserve"> Русская музыкальная культура конца 19- начала 20 века. Развитие в музыкальном искусстве лучших традиций реалистического направления. С.И. Танеев, А.К. Лядов, А.К, Глазунов, С.В. Рахманинов, А.Н.Скрябин</w:t>
      </w:r>
      <w:r w:rsidRPr="00846AFC">
        <w:rPr>
          <w:rFonts w:ascii="Times New Roman" w:hAnsi="Times New Roman" w:cs="Times New Roman"/>
          <w:iCs/>
          <w:lang w:val="ru-RU"/>
        </w:rPr>
        <w:t>.</w:t>
      </w:r>
    </w:p>
    <w:p w:rsidR="00261C91" w:rsidRPr="00846AFC" w:rsidRDefault="00261C91" w:rsidP="00261C91">
      <w:pPr>
        <w:tabs>
          <w:tab w:val="left" w:pos="993"/>
        </w:tabs>
        <w:ind w:firstLine="0"/>
        <w:jc w:val="both"/>
        <w:rPr>
          <w:rFonts w:ascii="Times New Roman" w:hAnsi="Times New Roman" w:cs="Times New Roman"/>
          <w:iCs/>
          <w:lang w:val="ru-RU"/>
        </w:rPr>
      </w:pPr>
      <w:r w:rsidRPr="00846AFC">
        <w:rPr>
          <w:rFonts w:ascii="Times New Roman" w:hAnsi="Times New Roman" w:cs="Times New Roman"/>
          <w:iCs/>
          <w:lang w:val="ru-RU"/>
        </w:rPr>
        <w:tab/>
      </w:r>
      <w:r w:rsidRPr="00846AFC">
        <w:rPr>
          <w:rFonts w:ascii="Times New Roman" w:hAnsi="Times New Roman" w:cs="Times New Roman"/>
          <w:b/>
          <w:i/>
          <w:iCs/>
          <w:lang w:val="ru-RU"/>
        </w:rPr>
        <w:t>Практическое занятие № 17</w:t>
      </w:r>
      <w:r w:rsidRPr="00846AFC">
        <w:rPr>
          <w:rFonts w:ascii="Times New Roman" w:hAnsi="Times New Roman" w:cs="Times New Roman"/>
          <w:iCs/>
          <w:lang w:val="ru-RU"/>
        </w:rPr>
        <w:t xml:space="preserve"> С.С. Прокофьев. Особенности творческого пути, эволюция стиля композитора. Кантата «Александр Невский». Балеты и симфонии.</w:t>
      </w:r>
    </w:p>
    <w:p w:rsidR="00261C91" w:rsidRPr="00846AFC" w:rsidRDefault="00261C91" w:rsidP="00261C91">
      <w:pPr>
        <w:tabs>
          <w:tab w:val="left" w:pos="993"/>
        </w:tabs>
        <w:ind w:firstLine="993"/>
        <w:jc w:val="both"/>
        <w:rPr>
          <w:rFonts w:ascii="Times New Roman" w:hAnsi="Times New Roman" w:cs="Times New Roman"/>
          <w:iCs/>
        </w:rPr>
      </w:pPr>
      <w:r w:rsidRPr="00846AFC">
        <w:rPr>
          <w:rFonts w:ascii="Times New Roman" w:hAnsi="Times New Roman" w:cs="Times New Roman"/>
          <w:b/>
          <w:i/>
          <w:iCs/>
        </w:rPr>
        <w:t>Практическое занятие № 1</w:t>
      </w:r>
      <w:r w:rsidRPr="00846AFC">
        <w:rPr>
          <w:rFonts w:ascii="Times New Roman" w:hAnsi="Times New Roman" w:cs="Times New Roman"/>
          <w:b/>
          <w:i/>
          <w:iCs/>
          <w:lang w:val="ru-RU"/>
        </w:rPr>
        <w:t>8</w:t>
      </w:r>
      <w:r w:rsidRPr="00846AFC">
        <w:rPr>
          <w:rFonts w:ascii="Times New Roman" w:hAnsi="Times New Roman" w:cs="Times New Roman"/>
          <w:iCs/>
        </w:rPr>
        <w:t xml:space="preserve"> С.В. Рахманинов. Симфоническое и Фортепианное творчество. А. И. Хачатурян – Балет «Спартак». Идейный замысел балета.</w:t>
      </w:r>
    </w:p>
    <w:p w:rsidR="00261C91" w:rsidRPr="00846AFC" w:rsidRDefault="00261C91" w:rsidP="00261C91">
      <w:pPr>
        <w:tabs>
          <w:tab w:val="left" w:pos="993"/>
        </w:tabs>
        <w:ind w:firstLine="993"/>
        <w:jc w:val="both"/>
        <w:rPr>
          <w:rFonts w:ascii="Times New Roman" w:hAnsi="Times New Roman" w:cs="Times New Roman"/>
          <w:iCs/>
        </w:rPr>
      </w:pPr>
      <w:r w:rsidRPr="00846AFC">
        <w:rPr>
          <w:rFonts w:ascii="Times New Roman" w:hAnsi="Times New Roman" w:cs="Times New Roman"/>
          <w:b/>
          <w:i/>
          <w:iCs/>
        </w:rPr>
        <w:t>Практическое занятие № 1</w:t>
      </w:r>
      <w:r w:rsidRPr="00846AFC">
        <w:rPr>
          <w:rFonts w:ascii="Times New Roman" w:hAnsi="Times New Roman" w:cs="Times New Roman"/>
          <w:b/>
          <w:i/>
          <w:iCs/>
          <w:lang w:val="ru-RU"/>
        </w:rPr>
        <w:t>9</w:t>
      </w:r>
      <w:r w:rsidRPr="00846AFC">
        <w:rPr>
          <w:rFonts w:ascii="Times New Roman" w:hAnsi="Times New Roman" w:cs="Times New Roman"/>
          <w:iCs/>
        </w:rPr>
        <w:t xml:space="preserve"> Д. Д. Шостакович. Симфоническое творчество. Симфония № 7.</w:t>
      </w:r>
    </w:p>
    <w:p w:rsidR="00261C91" w:rsidRPr="00846AFC" w:rsidRDefault="00261C91" w:rsidP="00261C91">
      <w:pPr>
        <w:tabs>
          <w:tab w:val="left" w:pos="993"/>
        </w:tabs>
        <w:ind w:firstLine="993"/>
        <w:jc w:val="both"/>
        <w:rPr>
          <w:rFonts w:ascii="Times New Roman" w:hAnsi="Times New Roman" w:cs="Times New Roman"/>
          <w:iCs/>
          <w:lang w:val="ru-RU"/>
        </w:rPr>
      </w:pPr>
      <w:r w:rsidRPr="00846AFC">
        <w:rPr>
          <w:rFonts w:ascii="Times New Roman" w:hAnsi="Times New Roman" w:cs="Times New Roman"/>
          <w:b/>
          <w:i/>
          <w:iCs/>
        </w:rPr>
        <w:t>Практическое занятие № 20</w:t>
      </w:r>
      <w:r w:rsidRPr="00846AFC">
        <w:rPr>
          <w:rFonts w:ascii="Times New Roman" w:hAnsi="Times New Roman" w:cs="Times New Roman"/>
          <w:iCs/>
        </w:rPr>
        <w:t xml:space="preserve"> "Московская тройка" (А. Шнитке, Э. Денисов, С. Губайдулина)</w:t>
      </w:r>
      <w:r w:rsidRPr="00846AFC">
        <w:rPr>
          <w:rFonts w:ascii="Times New Roman" w:hAnsi="Times New Roman" w:cs="Times New Roman"/>
          <w:iCs/>
          <w:lang w:val="ru-RU"/>
        </w:rPr>
        <w:t xml:space="preserve">. </w:t>
      </w:r>
      <w:r w:rsidRPr="00846AFC">
        <w:rPr>
          <w:rFonts w:ascii="Times New Roman" w:hAnsi="Times New Roman" w:cs="Times New Roman"/>
          <w:iCs/>
        </w:rPr>
        <w:t>Музыкальная картина в России в конце 20 столетия.</w:t>
      </w:r>
    </w:p>
    <w:p w:rsidR="00261C91" w:rsidRPr="00846AFC" w:rsidRDefault="00261C91" w:rsidP="00261C91">
      <w:pPr>
        <w:tabs>
          <w:tab w:val="left" w:pos="993"/>
        </w:tabs>
        <w:ind w:firstLine="0"/>
        <w:jc w:val="both"/>
        <w:rPr>
          <w:rFonts w:ascii="Times New Roman" w:hAnsi="Times New Roman" w:cs="Times New Roman"/>
        </w:rPr>
      </w:pPr>
      <w:r w:rsidRPr="00846AFC">
        <w:rPr>
          <w:rFonts w:ascii="Times New Roman" w:hAnsi="Times New Roman" w:cs="Times New Roman"/>
          <w:color w:val="000000"/>
        </w:rPr>
        <w:t>Практические</w:t>
      </w:r>
      <w:r w:rsidRPr="00846AFC">
        <w:rPr>
          <w:rFonts w:ascii="Times New Roman" w:hAnsi="Times New Roman" w:cs="Times New Roman"/>
        </w:rPr>
        <w:t xml:space="preserve"> занятия по дисциплине могут проводиться в различных формах</w:t>
      </w:r>
      <w:r w:rsidRPr="00846AFC">
        <w:rPr>
          <w:rFonts w:ascii="Times New Roman" w:hAnsi="Times New Roman" w:cs="Times New Roman"/>
          <w:i/>
          <w:iCs/>
          <w:color w:val="FF0000"/>
        </w:rPr>
        <w:t xml:space="preserve"> </w:t>
      </w:r>
      <w:r w:rsidRPr="00846AFC">
        <w:rPr>
          <w:rFonts w:ascii="Times New Roman" w:hAnsi="Times New Roman" w:cs="Times New Roman"/>
          <w:i/>
          <w:iCs/>
        </w:rPr>
        <w:t>(занятие-дискуссия, устный опрос, собеседование, круглый стол, тренинг и др.),</w:t>
      </w:r>
      <w:r w:rsidRPr="00846AFC">
        <w:rPr>
          <w:rFonts w:ascii="Times New Roman" w:hAnsi="Times New Roman" w:cs="Times New Roman"/>
        </w:rPr>
        <w:t xml:space="preserve"> они дают возможность непосредственно понять алгоритм применения теоретических знаний, излагаемых в учебной литературе и на лекциях. Поэтому студент должен активно участвовать в выполнении всех видов практических работ.</w:t>
      </w:r>
    </w:p>
    <w:p w:rsidR="00261C91" w:rsidRPr="00846AFC" w:rsidRDefault="00261C91" w:rsidP="00261C91">
      <w:pPr>
        <w:tabs>
          <w:tab w:val="left" w:pos="1008"/>
        </w:tabs>
        <w:jc w:val="both"/>
        <w:rPr>
          <w:rFonts w:ascii="Times New Roman" w:hAnsi="Times New Roman" w:cs="Times New Roman"/>
        </w:rPr>
      </w:pPr>
      <w:r w:rsidRPr="00846AFC">
        <w:rPr>
          <w:rFonts w:ascii="Times New Roman" w:hAnsi="Times New Roman" w:cs="Times New Roman"/>
          <w:color w:val="000000"/>
        </w:rPr>
        <w:t xml:space="preserve">Практические </w:t>
      </w:r>
      <w:r w:rsidRPr="00846AFC">
        <w:rPr>
          <w:rFonts w:ascii="Times New Roman" w:hAnsi="Times New Roman" w:cs="Times New Roman"/>
        </w:rPr>
        <w:t xml:space="preserve">занятия по дисциплине проходят в форме </w:t>
      </w:r>
      <w:r w:rsidRPr="00846AFC">
        <w:rPr>
          <w:rFonts w:ascii="Times New Roman" w:hAnsi="Times New Roman" w:cs="Times New Roman"/>
          <w:lang w:val="ru-RU"/>
        </w:rPr>
        <w:t xml:space="preserve">анализа нотного текста, письменного ответа на вопросы, качающиеся формы, тонального плана, приемов изложения и развития музыкального материала и т.д. </w:t>
      </w:r>
    </w:p>
    <w:p w:rsidR="00261C91" w:rsidRPr="00846AFC" w:rsidRDefault="00261C91" w:rsidP="00261C91">
      <w:pPr>
        <w:tabs>
          <w:tab w:val="left" w:pos="882"/>
        </w:tabs>
        <w:ind w:firstLine="567"/>
        <w:jc w:val="both"/>
        <w:rPr>
          <w:rFonts w:ascii="Times New Roman" w:hAnsi="Times New Roman" w:cs="Times New Roman"/>
        </w:rPr>
      </w:pPr>
      <w:r w:rsidRPr="00846AFC">
        <w:rPr>
          <w:rFonts w:ascii="Times New Roman" w:hAnsi="Times New Roman" w:cs="Times New Roman"/>
        </w:rPr>
        <w:lastRenderedPageBreak/>
        <w:t xml:space="preserve">Практическое занятие состоит из следующих элементов: вводная часть, основная и заключительная.  </w:t>
      </w:r>
    </w:p>
    <w:p w:rsidR="00261C91" w:rsidRPr="00846AFC" w:rsidRDefault="00261C91" w:rsidP="00261C91">
      <w:pPr>
        <w:tabs>
          <w:tab w:val="left" w:pos="882"/>
        </w:tabs>
        <w:ind w:firstLine="567"/>
        <w:jc w:val="both"/>
        <w:rPr>
          <w:rFonts w:ascii="Times New Roman" w:hAnsi="Times New Roman" w:cs="Times New Roman"/>
        </w:rPr>
      </w:pPr>
      <w:r w:rsidRPr="00846AFC">
        <w:rPr>
          <w:rFonts w:ascii="Times New Roman" w:hAnsi="Times New Roman" w:cs="Times New Roman"/>
        </w:rPr>
        <w:t xml:space="preserve">Вводная часть обеспечивает подготовку студентов к выполнению заданий работы и включает в себя: формулировку темы, цели занятия, обоснование его значимости в профессиональной подготовке студентов; проверку готовности студентов к практическому занятию; объяснение последовательности выполнения заданий. </w:t>
      </w:r>
    </w:p>
    <w:p w:rsidR="00261C91" w:rsidRPr="00846AFC" w:rsidRDefault="00261C91" w:rsidP="00261C91">
      <w:pPr>
        <w:tabs>
          <w:tab w:val="left" w:pos="882"/>
        </w:tabs>
        <w:ind w:firstLine="567"/>
        <w:jc w:val="both"/>
        <w:rPr>
          <w:rFonts w:ascii="Times New Roman" w:hAnsi="Times New Roman" w:cs="Times New Roman"/>
        </w:rPr>
      </w:pPr>
      <w:r w:rsidRPr="00846AFC">
        <w:rPr>
          <w:rFonts w:ascii="Times New Roman" w:hAnsi="Times New Roman" w:cs="Times New Roman"/>
        </w:rPr>
        <w:t>Основная часть практического занятия включает в себя процесс выполнения практико</w:t>
      </w:r>
      <w:r w:rsidRPr="00846AFC">
        <w:rPr>
          <w:rFonts w:ascii="Times New Roman" w:hAnsi="Times New Roman" w:cs="Times New Roman"/>
          <w:lang w:val="ru-RU"/>
        </w:rPr>
        <w:t>-</w:t>
      </w:r>
      <w:r w:rsidRPr="00846AFC">
        <w:rPr>
          <w:rFonts w:ascii="Times New Roman" w:hAnsi="Times New Roman" w:cs="Times New Roman"/>
        </w:rPr>
        <w:t>ориентированных задач и устного опроса обучающихся. Решение задач может сопровождаться дополнительными разъяснениями по ходу работы, устранением трудностей при их выполнении. По отдельным темам дисциплины на практических занятиях возможно заслушивание сообщений, докладов с последующим их обсуждением либо устным опросом.</w:t>
      </w:r>
    </w:p>
    <w:p w:rsidR="00261C91" w:rsidRPr="00846AFC" w:rsidRDefault="00261C91" w:rsidP="00261C91">
      <w:pPr>
        <w:tabs>
          <w:tab w:val="left" w:pos="882"/>
        </w:tabs>
        <w:ind w:firstLine="567"/>
        <w:jc w:val="both"/>
        <w:rPr>
          <w:rFonts w:ascii="Times New Roman" w:hAnsi="Times New Roman" w:cs="Times New Roman"/>
        </w:rPr>
      </w:pPr>
      <w:r w:rsidRPr="00846AFC">
        <w:rPr>
          <w:rFonts w:ascii="Times New Roman" w:hAnsi="Times New Roman" w:cs="Times New Roman"/>
        </w:rPr>
        <w:t xml:space="preserve">Заключительная часть содержит: подведение общих итогов занятия; оценку результатов работы отдельных студентов; выдачу рекомендаций по устранению пробелов в системе знаний и умений студентов, по улучшению результатов работы. </w:t>
      </w:r>
    </w:p>
    <w:p w:rsidR="00261C91" w:rsidRPr="00846AFC" w:rsidRDefault="00261C91" w:rsidP="00261C91">
      <w:pPr>
        <w:spacing w:before="1"/>
        <w:jc w:val="both"/>
        <w:rPr>
          <w:rFonts w:ascii="Times New Roman" w:eastAsia="Times New Roman" w:hAnsi="Times New Roman" w:cs="Times New Roman"/>
          <w:color w:val="000000"/>
        </w:rPr>
      </w:pPr>
      <w:r w:rsidRPr="00846AFC">
        <w:rPr>
          <w:rFonts w:ascii="Times New Roman" w:eastAsia="Times New Roman" w:hAnsi="Times New Roman" w:cs="Times New Roman"/>
          <w:i/>
          <w:iCs/>
          <w:color w:val="000000"/>
        </w:rPr>
        <w:t>В</w:t>
      </w:r>
      <w:r w:rsidRPr="00846AFC">
        <w:rPr>
          <w:rFonts w:ascii="Times New Roman" w:eastAsia="Times New Roman" w:hAnsi="Times New Roman" w:cs="Times New Roman"/>
          <w:color w:val="000000"/>
        </w:rPr>
        <w:t>опросы для устного опроса обучающиеся используют для самоконтроля при подготовке к практическому занятию.</w:t>
      </w:r>
      <w:r w:rsidRPr="00846AFC">
        <w:rPr>
          <w:rFonts w:ascii="Times New Roman" w:eastAsia="Times New Roman" w:hAnsi="Times New Roman" w:cs="Times New Roman"/>
          <w:color w:val="FF0000"/>
        </w:rPr>
        <w:t xml:space="preserve"> </w:t>
      </w:r>
      <w:r w:rsidRPr="00846AFC">
        <w:rPr>
          <w:rFonts w:ascii="Times New Roman" w:eastAsia="Times New Roman" w:hAnsi="Times New Roman" w:cs="Times New Roman"/>
          <w:color w:val="000000"/>
        </w:rPr>
        <w:t>Преподаватель может провести выборочный опрос по этим вопросам в ходе проведения практических занятий.</w:t>
      </w:r>
    </w:p>
    <w:p w:rsidR="00261C91" w:rsidRPr="00846AFC" w:rsidRDefault="00261C91" w:rsidP="00261C91">
      <w:pPr>
        <w:jc w:val="both"/>
        <w:rPr>
          <w:rFonts w:ascii="Times New Roman" w:eastAsia="Times New Roman" w:hAnsi="Times New Roman" w:cs="Times New Roman"/>
          <w:b/>
          <w:bCs/>
          <w:color w:val="000000"/>
        </w:rPr>
      </w:pPr>
      <w:r w:rsidRPr="00846AFC">
        <w:rPr>
          <w:rFonts w:ascii="Times New Roman" w:eastAsia="Times New Roman" w:hAnsi="Times New Roman" w:cs="Times New Roman"/>
          <w:b/>
          <w:bCs/>
          <w:i/>
          <w:iCs/>
        </w:rPr>
        <w:t>Устный опрос</w:t>
      </w:r>
      <w:r w:rsidRPr="00846AFC">
        <w:rPr>
          <w:rFonts w:ascii="Times New Roman" w:eastAsia="Times New Roman" w:hAnsi="Times New Roman" w:cs="Times New Roman"/>
          <w:b/>
          <w:bCs/>
          <w:color w:val="000000"/>
        </w:rPr>
        <w:t xml:space="preserve"> </w:t>
      </w:r>
    </w:p>
    <w:p w:rsidR="00261C91" w:rsidRPr="00846AFC" w:rsidRDefault="00261C91" w:rsidP="00261C91">
      <w:pPr>
        <w:jc w:val="both"/>
        <w:rPr>
          <w:rFonts w:ascii="Times New Roman" w:eastAsia="Times New Roman" w:hAnsi="Times New Roman" w:cs="Times New Roman"/>
          <w:color w:val="000000"/>
        </w:rPr>
      </w:pPr>
      <w:r w:rsidRPr="00846AFC">
        <w:rPr>
          <w:rFonts w:ascii="Times New Roman" w:eastAsia="Times New Roman" w:hAnsi="Times New Roman" w:cs="Times New Roman"/>
          <w:b/>
          <w:bCs/>
          <w:color w:val="000000"/>
        </w:rPr>
        <w:t>Устный опрос</w:t>
      </w:r>
      <w:r w:rsidRPr="00846AFC">
        <w:rPr>
          <w:rFonts w:ascii="Times New Roman" w:eastAsia="Times New Roman" w:hAnsi="Times New Roman" w:cs="Times New Roman"/>
          <w:color w:val="000000"/>
        </w:rPr>
        <w:t xml:space="preserve"> – средство контроля усвоения учебного материала темы, организованное, как часть учебного занятия в виде опросно-ответной формы работы преподавателя с обучающимся. Проводится в форме специальной беседы преподавателя со студентом на темы, связанные с изучаемой дисциплиной, для выявления объема знаний обучающихся по определенному разделу, теме и т.п.</w:t>
      </w:r>
    </w:p>
    <w:p w:rsidR="00261C91" w:rsidRPr="00846AFC" w:rsidRDefault="00261C91" w:rsidP="00261C91">
      <w:pPr>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 xml:space="preserve">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 </w:t>
      </w:r>
    </w:p>
    <w:p w:rsidR="00261C91" w:rsidRPr="00846AFC" w:rsidRDefault="00261C91" w:rsidP="00261C91">
      <w:pPr>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lastRenderedPageBreak/>
        <w:t xml:space="preserve">Максимальное количество баллов за практические занятия/ за выполнение практической работы/ за выполнение практических работ в рамках одной контрольной точки составляет </w:t>
      </w:r>
      <w:r w:rsidRPr="00846AFC">
        <w:rPr>
          <w:rFonts w:ascii="Times New Roman" w:eastAsia="Times New Roman" w:hAnsi="Times New Roman" w:cs="Times New Roman"/>
        </w:rPr>
        <w:t>__</w:t>
      </w:r>
      <w:r w:rsidRPr="00846AFC">
        <w:rPr>
          <w:rFonts w:ascii="Times New Roman" w:eastAsia="Times New Roman" w:hAnsi="Times New Roman" w:cs="Times New Roman"/>
          <w:lang w:val="ru-RU"/>
        </w:rPr>
        <w:t>5</w:t>
      </w:r>
      <w:r w:rsidRPr="00846AFC">
        <w:rPr>
          <w:rFonts w:ascii="Times New Roman" w:eastAsia="Times New Roman" w:hAnsi="Times New Roman" w:cs="Times New Roman"/>
        </w:rPr>
        <w:t xml:space="preserve">__ </w:t>
      </w:r>
      <w:r w:rsidRPr="00846AFC">
        <w:rPr>
          <w:rFonts w:ascii="Times New Roman" w:eastAsia="Times New Roman" w:hAnsi="Times New Roman" w:cs="Times New Roman"/>
          <w:color w:val="000000"/>
        </w:rPr>
        <w:t xml:space="preserve">баллов. </w:t>
      </w:r>
    </w:p>
    <w:p w:rsidR="00261C91" w:rsidRPr="00846AFC" w:rsidRDefault="00261C91" w:rsidP="00261C91">
      <w:pPr>
        <w:jc w:val="both"/>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Критерии оценки устного опроса приведены в таблице 1.</w:t>
      </w:r>
    </w:p>
    <w:p w:rsidR="00261C91" w:rsidRPr="00846AFC" w:rsidRDefault="00261C91" w:rsidP="00261C91">
      <w:pPr>
        <w:jc w:val="both"/>
        <w:rPr>
          <w:rFonts w:ascii="Times New Roman" w:eastAsia="Times New Roman" w:hAnsi="Times New Roman" w:cs="Times New Roman"/>
          <w:i/>
          <w:iCs/>
          <w:color w:val="000000"/>
        </w:rPr>
        <w:sectPr w:rsidR="00261C91" w:rsidRPr="00846AFC" w:rsidSect="00261C91">
          <w:footerReference w:type="default" r:id="rId6"/>
          <w:pgSz w:w="11906" w:h="16838"/>
          <w:pgMar w:top="1134" w:right="567" w:bottom="1134" w:left="1701" w:header="709" w:footer="709" w:gutter="0"/>
          <w:pgNumType w:start="1"/>
          <w:cols w:space="720"/>
          <w:titlePg/>
          <w:docGrid w:linePitch="381"/>
        </w:sectPr>
      </w:pPr>
    </w:p>
    <w:p w:rsidR="00261C91" w:rsidRPr="00846AFC" w:rsidRDefault="00261C91" w:rsidP="00261C91">
      <w:pPr>
        <w:spacing w:after="120"/>
        <w:ind w:firstLine="0"/>
        <w:rPr>
          <w:rFonts w:ascii="Times New Roman" w:eastAsia="Times New Roman" w:hAnsi="Times New Roman" w:cs="Times New Roman"/>
          <w:i/>
          <w:iCs/>
        </w:rPr>
      </w:pPr>
      <w:r w:rsidRPr="00846AFC">
        <w:rPr>
          <w:rFonts w:ascii="Times New Roman" w:eastAsia="Times New Roman" w:hAnsi="Times New Roman" w:cs="Times New Roman"/>
          <w:i/>
          <w:iCs/>
        </w:rPr>
        <w:lastRenderedPageBreak/>
        <w:t>Таблица 1 – Критерии оценки устного опроса обучающегося (при максимальном количестве баллов за устный ответ – 5 баллов)</w:t>
      </w:r>
    </w:p>
    <w:tbl>
      <w:tblPr>
        <w:tblStyle w:val="Style11"/>
        <w:tblW w:w="147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7"/>
        <w:gridCol w:w="3105"/>
        <w:gridCol w:w="2978"/>
        <w:gridCol w:w="3117"/>
        <w:gridCol w:w="3339"/>
      </w:tblGrid>
      <w:tr w:rsidR="00261C91" w:rsidRPr="00846AFC" w:rsidTr="003C70D5">
        <w:tc>
          <w:tcPr>
            <w:tcW w:w="2247"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Критерии оценки</w:t>
            </w:r>
          </w:p>
        </w:tc>
        <w:tc>
          <w:tcPr>
            <w:tcW w:w="3105" w:type="dxa"/>
          </w:tcPr>
          <w:p w:rsidR="00261C91" w:rsidRPr="00846AFC" w:rsidRDefault="00261C91" w:rsidP="003C70D5">
            <w:pPr>
              <w:ind w:firstLine="0"/>
              <w:jc w:val="center"/>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5-4 балла</w:t>
            </w:r>
          </w:p>
        </w:tc>
        <w:tc>
          <w:tcPr>
            <w:tcW w:w="2978" w:type="dxa"/>
          </w:tcPr>
          <w:p w:rsidR="00261C91" w:rsidRPr="00846AFC" w:rsidRDefault="00261C91" w:rsidP="003C70D5">
            <w:pPr>
              <w:ind w:firstLine="0"/>
              <w:jc w:val="center"/>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3-2 балла</w:t>
            </w:r>
          </w:p>
        </w:tc>
        <w:tc>
          <w:tcPr>
            <w:tcW w:w="3117" w:type="dxa"/>
          </w:tcPr>
          <w:p w:rsidR="00261C91" w:rsidRPr="00846AFC" w:rsidRDefault="00261C91" w:rsidP="003C70D5">
            <w:pPr>
              <w:ind w:firstLine="0"/>
              <w:jc w:val="center"/>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1 балл</w:t>
            </w:r>
          </w:p>
        </w:tc>
        <w:tc>
          <w:tcPr>
            <w:tcW w:w="3339" w:type="dxa"/>
          </w:tcPr>
          <w:p w:rsidR="00261C91" w:rsidRPr="00846AFC" w:rsidRDefault="00261C91" w:rsidP="003C70D5">
            <w:pPr>
              <w:ind w:firstLine="0"/>
              <w:jc w:val="center"/>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0 баллов</w:t>
            </w:r>
          </w:p>
        </w:tc>
      </w:tr>
      <w:tr w:rsidR="00261C91" w:rsidRPr="00846AFC" w:rsidTr="003C70D5">
        <w:tc>
          <w:tcPr>
            <w:tcW w:w="2247"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Полнота и глубина знаний</w:t>
            </w:r>
          </w:p>
        </w:tc>
        <w:tc>
          <w:tcPr>
            <w:tcW w:w="3105"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Студент демонстрирует полное, глубокое и систематическое знание учебного материала в объеме, предусмотренном программой. Он свободно оперирует понятиями, законами и теориями.</w:t>
            </w:r>
          </w:p>
        </w:tc>
        <w:tc>
          <w:tcPr>
            <w:tcW w:w="2978"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Студент демонстрирует достаточно полное знание учебного материала, предусмотренного программой.</w:t>
            </w:r>
          </w:p>
        </w:tc>
        <w:tc>
          <w:tcPr>
            <w:tcW w:w="3117"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Студент демонстрирует общее представление об основном учебном материале, его знания фрагментарны и не систематизированы.</w:t>
            </w:r>
          </w:p>
        </w:tc>
        <w:tc>
          <w:tcPr>
            <w:tcW w:w="3339"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Студент демонстрирует существенное незнание большей части учебного материала, предусмотренного программой.</w:t>
            </w:r>
          </w:p>
        </w:tc>
      </w:tr>
      <w:tr w:rsidR="00261C91" w:rsidRPr="00846AFC" w:rsidTr="003C70D5">
        <w:tc>
          <w:tcPr>
            <w:tcW w:w="2247"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Правильность и точность ответа</w:t>
            </w:r>
          </w:p>
        </w:tc>
        <w:tc>
          <w:tcPr>
            <w:tcW w:w="3105"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 xml:space="preserve">Ответы точные, логичные, последовательные, без фактических ошибок. </w:t>
            </w:r>
            <w:r w:rsidRPr="00846AFC">
              <w:rPr>
                <w:rFonts w:ascii="Times New Roman" w:eastAsia="Times New Roman" w:hAnsi="Times New Roman" w:cs="Times New Roman"/>
                <w:i/>
                <w:iCs/>
                <w:color w:val="000000"/>
              </w:rPr>
              <w:lastRenderedPageBreak/>
              <w:t>Студент отвечает уверенно и без затруднений.</w:t>
            </w:r>
          </w:p>
        </w:tc>
        <w:tc>
          <w:tcPr>
            <w:tcW w:w="2978"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lastRenderedPageBreak/>
              <w:t xml:space="preserve">Ответы в основном правильные, но могут содержать неточности или </w:t>
            </w:r>
            <w:r w:rsidRPr="00846AFC">
              <w:rPr>
                <w:rFonts w:ascii="Times New Roman" w:eastAsia="Times New Roman" w:hAnsi="Times New Roman" w:cs="Times New Roman"/>
                <w:i/>
                <w:iCs/>
                <w:color w:val="000000"/>
              </w:rPr>
              <w:lastRenderedPageBreak/>
              <w:t>единичные ошибки, которые быстро исправляются после указания преподавателя.</w:t>
            </w:r>
          </w:p>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Ответы в основном четкие и грамотные, но могут быть некоторые неточности в формулировках.</w:t>
            </w:r>
          </w:p>
        </w:tc>
        <w:tc>
          <w:tcPr>
            <w:tcW w:w="3117"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lastRenderedPageBreak/>
              <w:t xml:space="preserve">Ответы содержат существенные неточности и ошибки. Ответы не всегда </w:t>
            </w:r>
            <w:r w:rsidRPr="00846AFC">
              <w:rPr>
                <w:rFonts w:ascii="Times New Roman" w:eastAsia="Times New Roman" w:hAnsi="Times New Roman" w:cs="Times New Roman"/>
                <w:i/>
                <w:iCs/>
                <w:color w:val="000000"/>
              </w:rPr>
              <w:lastRenderedPageBreak/>
              <w:t>четкие и грамотные, студент испытывает затруднения в формулировках.</w:t>
            </w:r>
          </w:p>
        </w:tc>
        <w:tc>
          <w:tcPr>
            <w:tcW w:w="3339"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lastRenderedPageBreak/>
              <w:t xml:space="preserve">Ответы содержат грубые ошибки, свидетельствующие о </w:t>
            </w:r>
            <w:r w:rsidRPr="00846AFC">
              <w:rPr>
                <w:rFonts w:ascii="Times New Roman" w:eastAsia="Times New Roman" w:hAnsi="Times New Roman" w:cs="Times New Roman"/>
                <w:i/>
                <w:iCs/>
                <w:color w:val="000000"/>
              </w:rPr>
              <w:lastRenderedPageBreak/>
              <w:t>непонимании основных понятий и законов.</w:t>
            </w:r>
          </w:p>
        </w:tc>
      </w:tr>
      <w:tr w:rsidR="00261C91" w:rsidRPr="00846AFC" w:rsidTr="003C70D5">
        <w:tc>
          <w:tcPr>
            <w:tcW w:w="2247"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lastRenderedPageBreak/>
              <w:t>Понимание учебного материала</w:t>
            </w:r>
          </w:p>
        </w:tc>
        <w:tc>
          <w:tcPr>
            <w:tcW w:w="3105"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 xml:space="preserve">Студент понимает взаимосвязь между различными разделами дисциплины, а также связь теории с практикой. Обучающийся проявляет </w:t>
            </w:r>
            <w:r w:rsidRPr="00846AFC">
              <w:rPr>
                <w:rFonts w:ascii="Times New Roman" w:eastAsia="Times New Roman" w:hAnsi="Times New Roman" w:cs="Times New Roman"/>
                <w:i/>
                <w:iCs/>
                <w:color w:val="000000"/>
              </w:rPr>
              <w:lastRenderedPageBreak/>
              <w:t>самостоятельность мышления, умеет анализировать и обобщать материал, приводит примеры из дополнительных источников, высказывает собственное мнение, подкрепленное аргументами. Может отвечать на нестандартные вопросы.</w:t>
            </w:r>
          </w:p>
        </w:tc>
        <w:tc>
          <w:tcPr>
            <w:tcW w:w="2978"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lastRenderedPageBreak/>
              <w:t xml:space="preserve">Студент в основном понимает взаимосвязь между разделами дисциплины. Студент способен анализировать материал, но может испытывать </w:t>
            </w:r>
            <w:r w:rsidRPr="00846AFC">
              <w:rPr>
                <w:rFonts w:ascii="Times New Roman" w:eastAsia="Times New Roman" w:hAnsi="Times New Roman" w:cs="Times New Roman"/>
                <w:i/>
                <w:iCs/>
                <w:color w:val="000000"/>
              </w:rPr>
              <w:lastRenderedPageBreak/>
              <w:t>затруднения при обобщении и приведении примеров из дополнительных источников.</w:t>
            </w:r>
          </w:p>
        </w:tc>
        <w:tc>
          <w:tcPr>
            <w:tcW w:w="3117"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lastRenderedPageBreak/>
              <w:t xml:space="preserve">Студент слабо понимает взаимосвязь между различными разделами дисциплины. Студент испытывает значительные затруднения при анализе и обобщении </w:t>
            </w:r>
            <w:r w:rsidRPr="00846AFC">
              <w:rPr>
                <w:rFonts w:ascii="Times New Roman" w:eastAsia="Times New Roman" w:hAnsi="Times New Roman" w:cs="Times New Roman"/>
                <w:i/>
                <w:iCs/>
                <w:color w:val="000000"/>
              </w:rPr>
              <w:lastRenderedPageBreak/>
              <w:t>материала, не может привести примеры.</w:t>
            </w:r>
          </w:p>
        </w:tc>
        <w:tc>
          <w:tcPr>
            <w:tcW w:w="3339" w:type="dxa"/>
          </w:tcPr>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lastRenderedPageBreak/>
              <w:t>Студент не понимает взаимосвязи между различными разделами дисциплины.</w:t>
            </w:r>
          </w:p>
          <w:p w:rsidR="00261C91" w:rsidRPr="00846AFC" w:rsidRDefault="00261C91" w:rsidP="003C70D5">
            <w:pPr>
              <w:ind w:firstLine="0"/>
              <w:rPr>
                <w:rFonts w:ascii="Times New Roman" w:eastAsia="Times New Roman" w:hAnsi="Times New Roman" w:cs="Times New Roman"/>
                <w:i/>
                <w:iCs/>
                <w:color w:val="000000"/>
              </w:rPr>
            </w:pPr>
            <w:r w:rsidRPr="00846AFC">
              <w:rPr>
                <w:rFonts w:ascii="Times New Roman" w:eastAsia="Times New Roman" w:hAnsi="Times New Roman" w:cs="Times New Roman"/>
                <w:i/>
                <w:iCs/>
                <w:color w:val="000000"/>
              </w:rPr>
              <w:t>Студент не способен ответить ни на один вопрос преподавателя.</w:t>
            </w:r>
          </w:p>
        </w:tc>
      </w:tr>
    </w:tbl>
    <w:p w:rsidR="00261C91" w:rsidRPr="00846AFC" w:rsidRDefault="00261C91" w:rsidP="00261C91">
      <w:pPr>
        <w:spacing w:before="1" w:after="120"/>
        <w:ind w:firstLine="0"/>
        <w:jc w:val="both"/>
        <w:rPr>
          <w:rFonts w:ascii="Times New Roman" w:eastAsia="Times New Roman" w:hAnsi="Times New Roman" w:cs="Times New Roman"/>
          <w:color w:val="FF0000"/>
        </w:rPr>
        <w:sectPr w:rsidR="00261C91" w:rsidRPr="00846AFC" w:rsidSect="00846AFC">
          <w:type w:val="continuous"/>
          <w:pgSz w:w="16838" w:h="11906" w:orient="landscape"/>
          <w:pgMar w:top="1134" w:right="567" w:bottom="1134" w:left="1701" w:header="709" w:footer="709" w:gutter="0"/>
          <w:cols w:space="720"/>
          <w:titlePg/>
          <w:docGrid w:linePitch="381"/>
        </w:sectPr>
      </w:pP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lastRenderedPageBreak/>
        <w:t xml:space="preserve">Помимо основного материала, студент должен изучить дополнительные информационные ресурсы (литературу), рекомендованные преподавателем по теме. В среднем, подготовка к устному опросу по одному семинарскому занятию занимает от 2 до 3 часов, в зависимости от сложности темы и особенностей организации студентом своей самостоятельной работы. Опрос предполагает устный ответ студента на один основной и несколько дополнительных вопросов преподавателя.  </w:t>
      </w:r>
    </w:p>
    <w:p w:rsidR="00261C91" w:rsidRPr="00846AFC" w:rsidRDefault="00261C91" w:rsidP="00261C91">
      <w:pPr>
        <w:tabs>
          <w:tab w:val="left" w:pos="142"/>
        </w:tabs>
        <w:jc w:val="center"/>
        <w:rPr>
          <w:rFonts w:ascii="Times New Roman" w:hAnsi="Times New Roman" w:cs="Times New Roman"/>
          <w:b/>
          <w:bCs/>
        </w:rPr>
      </w:pPr>
      <w:r w:rsidRPr="00846AFC">
        <w:rPr>
          <w:rFonts w:ascii="Times New Roman" w:hAnsi="Times New Roman" w:cs="Times New Roman"/>
          <w:b/>
          <w:bCs/>
        </w:rPr>
        <w:t xml:space="preserve">Перечень вопросов для устного опроса </w:t>
      </w:r>
    </w:p>
    <w:p w:rsidR="00261C91" w:rsidRPr="00846AFC" w:rsidRDefault="00261C91" w:rsidP="00261C91">
      <w:pPr>
        <w:shd w:val="clear" w:color="auto" w:fill="FFFFFF"/>
        <w:jc w:val="both"/>
        <w:rPr>
          <w:rFonts w:ascii="Times New Roman" w:hAnsi="Times New Roman" w:cs="Times New Roman"/>
          <w:i/>
          <w:iCs/>
        </w:rPr>
      </w:pPr>
      <w:r w:rsidRPr="00846AFC">
        <w:rPr>
          <w:rFonts w:ascii="Times New Roman" w:hAnsi="Times New Roman" w:cs="Times New Roman"/>
          <w:i/>
          <w:iCs/>
        </w:rPr>
        <w:t>1.</w:t>
      </w:r>
      <w:r w:rsidRPr="00846AFC">
        <w:rPr>
          <w:rFonts w:ascii="Times New Roman" w:hAnsi="Times New Roman" w:cs="Times New Roman"/>
          <w:i/>
          <w:iCs/>
          <w:lang w:val="ru-RU"/>
        </w:rPr>
        <w:t>Особенности формы музыкального произведения.</w:t>
      </w:r>
    </w:p>
    <w:p w:rsidR="00261C91" w:rsidRPr="00846AFC" w:rsidRDefault="00261C91" w:rsidP="00261C91">
      <w:pPr>
        <w:shd w:val="clear" w:color="auto" w:fill="FFFFFF"/>
        <w:jc w:val="both"/>
        <w:rPr>
          <w:rFonts w:ascii="Times New Roman" w:hAnsi="Times New Roman" w:cs="Times New Roman"/>
          <w:i/>
          <w:iCs/>
        </w:rPr>
      </w:pPr>
      <w:r w:rsidRPr="00846AFC">
        <w:rPr>
          <w:rFonts w:ascii="Times New Roman" w:hAnsi="Times New Roman" w:cs="Times New Roman"/>
          <w:i/>
          <w:iCs/>
        </w:rPr>
        <w:t>2.</w:t>
      </w:r>
      <w:r w:rsidRPr="00846AFC">
        <w:rPr>
          <w:rFonts w:ascii="Times New Roman" w:hAnsi="Times New Roman" w:cs="Times New Roman"/>
          <w:i/>
          <w:iCs/>
          <w:lang w:val="ru-RU"/>
        </w:rPr>
        <w:t>Приемы развития музыкального материала в развивающем разделе</w:t>
      </w:r>
    </w:p>
    <w:p w:rsidR="00261C91" w:rsidRPr="00846AFC" w:rsidRDefault="00261C91" w:rsidP="00261C91">
      <w:pPr>
        <w:shd w:val="clear" w:color="auto" w:fill="FFFFFF"/>
        <w:jc w:val="both"/>
        <w:rPr>
          <w:rFonts w:ascii="Times New Roman" w:hAnsi="Times New Roman" w:cs="Times New Roman"/>
          <w:i/>
          <w:iCs/>
        </w:rPr>
      </w:pPr>
      <w:r w:rsidRPr="00846AFC">
        <w:rPr>
          <w:rFonts w:ascii="Times New Roman" w:hAnsi="Times New Roman" w:cs="Times New Roman"/>
          <w:i/>
          <w:iCs/>
        </w:rPr>
        <w:t>3.</w:t>
      </w:r>
      <w:r w:rsidRPr="00846AFC">
        <w:rPr>
          <w:rFonts w:ascii="Times New Roman" w:hAnsi="Times New Roman" w:cs="Times New Roman"/>
          <w:i/>
          <w:iCs/>
          <w:lang w:val="ru-RU"/>
        </w:rPr>
        <w:t xml:space="preserve">Особенности образного содержания </w:t>
      </w:r>
      <w:r w:rsidRPr="00846AFC">
        <w:rPr>
          <w:rFonts w:ascii="Times New Roman" w:hAnsi="Times New Roman" w:cs="Times New Roman"/>
          <w:i/>
          <w:iCs/>
        </w:rPr>
        <w:t xml:space="preserve"> </w:t>
      </w:r>
    </w:p>
    <w:p w:rsidR="00261C91" w:rsidRPr="00846AFC" w:rsidRDefault="00261C91" w:rsidP="00261C91">
      <w:pPr>
        <w:ind w:right="137" w:firstLine="567"/>
        <w:jc w:val="both"/>
        <w:rPr>
          <w:rFonts w:ascii="Times New Roman" w:eastAsia="Times New Roman" w:hAnsi="Times New Roman" w:cs="Times New Roman"/>
          <w:b/>
          <w:bCs/>
        </w:rPr>
      </w:pPr>
      <w:r w:rsidRPr="00846AFC">
        <w:rPr>
          <w:rFonts w:ascii="Times New Roman" w:eastAsia="Times New Roman" w:hAnsi="Times New Roman" w:cs="Times New Roman"/>
          <w:b/>
          <w:bCs/>
        </w:rPr>
        <w:t>Практикоориентированные задачи</w:t>
      </w:r>
    </w:p>
    <w:p w:rsidR="00261C91" w:rsidRPr="00846AFC" w:rsidRDefault="00261C91" w:rsidP="00261C91">
      <w:pPr>
        <w:ind w:right="137" w:firstLine="567"/>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 xml:space="preserve">Одним из видов практических заданий является </w:t>
      </w:r>
      <w:r w:rsidRPr="00846AFC">
        <w:rPr>
          <w:rFonts w:ascii="Times New Roman" w:eastAsia="Times New Roman" w:hAnsi="Times New Roman" w:cs="Times New Roman"/>
          <w:b/>
          <w:bCs/>
          <w:color w:val="000000"/>
        </w:rPr>
        <w:t xml:space="preserve">практикоориентированные задачи </w:t>
      </w:r>
      <w:r w:rsidRPr="00846AFC">
        <w:rPr>
          <w:rFonts w:ascii="Times New Roman" w:eastAsia="Times New Roman" w:hAnsi="Times New Roman" w:cs="Times New Roman"/>
          <w:color w:val="000000"/>
        </w:rPr>
        <w:t xml:space="preserve">– это задачи, которые требуют от обучающегося анализа конкретной ситуации, чтобы найти способ решения или принятия решения.   </w:t>
      </w:r>
    </w:p>
    <w:p w:rsidR="00261C91" w:rsidRPr="00846AFC" w:rsidRDefault="00261C91" w:rsidP="00261C91">
      <w:pPr>
        <w:spacing w:after="120"/>
        <w:ind w:firstLine="720"/>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Цель выполнения практикоориентированных задач заключается в том, чтобы оценить способность студента или группы обучающихся анализировать, интерпретировать и решать проблемы в конкретной ситуационной задачи. Он может включать следующие аспекты:</w:t>
      </w:r>
    </w:p>
    <w:p w:rsidR="00261C91" w:rsidRPr="00846AFC" w:rsidRDefault="00261C91" w:rsidP="00261C91">
      <w:pPr>
        <w:widowControl w:val="0"/>
        <w:numPr>
          <w:ilvl w:val="0"/>
          <w:numId w:val="6"/>
        </w:numPr>
        <w:tabs>
          <w:tab w:val="left" w:pos="466"/>
          <w:tab w:val="left" w:pos="1078"/>
        </w:tabs>
        <w:ind w:left="0" w:firstLine="692"/>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Анализ ситуации: необходимо понять контекст задачи, выявить ключевые факторы и элементы проблемы.</w:t>
      </w:r>
    </w:p>
    <w:p w:rsidR="00261C91" w:rsidRPr="00846AFC" w:rsidRDefault="00261C91" w:rsidP="00261C91">
      <w:pPr>
        <w:widowControl w:val="0"/>
        <w:numPr>
          <w:ilvl w:val="0"/>
          <w:numId w:val="6"/>
        </w:numPr>
        <w:tabs>
          <w:tab w:val="left" w:pos="413"/>
          <w:tab w:val="left" w:pos="1078"/>
        </w:tabs>
        <w:ind w:left="0" w:firstLine="692"/>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Принятие решений: оценить различные варианты решения, взвесить их преимущества и недостатки.</w:t>
      </w:r>
    </w:p>
    <w:p w:rsidR="00261C91" w:rsidRPr="00846AFC" w:rsidRDefault="00261C91" w:rsidP="00261C91">
      <w:pPr>
        <w:widowControl w:val="0"/>
        <w:numPr>
          <w:ilvl w:val="0"/>
          <w:numId w:val="6"/>
        </w:numPr>
        <w:tabs>
          <w:tab w:val="left" w:pos="473"/>
          <w:tab w:val="left" w:pos="1078"/>
        </w:tabs>
        <w:ind w:left="0" w:firstLine="692"/>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Применение теоретических знаний: использовать полученные знания и навыки для практического решения проблемы.</w:t>
      </w:r>
    </w:p>
    <w:p w:rsidR="00261C91" w:rsidRPr="00846AFC" w:rsidRDefault="00261C91" w:rsidP="00261C91">
      <w:pPr>
        <w:widowControl w:val="0"/>
        <w:numPr>
          <w:ilvl w:val="0"/>
          <w:numId w:val="6"/>
        </w:numPr>
        <w:tabs>
          <w:tab w:val="left" w:pos="439"/>
          <w:tab w:val="left" w:pos="1078"/>
        </w:tabs>
        <w:ind w:left="0" w:firstLine="692"/>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Критическое мышление: проявить способности к логическому мышлению, обосновать свои идеи и аргументы.</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Процесс подготовки к выполнению практикоориентированных задач можно условно разделить на следующие этапы:</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lastRenderedPageBreak/>
        <w:t>а) изучение содержания задачи (нельзя решить задачу, не уяснив ее содержание);</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б) подбор нормативных источников, относящихся к соответствующему историческому периоду и содержанию полученного задания;</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в) изучение основной и дополнительной литературы;</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г) аналитический разбор ситуативной задачи через призму законодательства и судебной практики;</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д) определение собственной позиции, формулировка аргументов;</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е) оформление ответа;</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ж) представление ответа на ситуативную задачу.</w:t>
      </w:r>
    </w:p>
    <w:p w:rsidR="00261C91" w:rsidRPr="00846AFC" w:rsidRDefault="00261C91" w:rsidP="00261C91">
      <w:pPr>
        <w:spacing w:before="1"/>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 xml:space="preserve">Максимальное количество баллов за решение одной практикоориентированной задачи </w:t>
      </w:r>
      <w:r w:rsidRPr="00846AFC">
        <w:rPr>
          <w:rFonts w:ascii="Times New Roman" w:eastAsia="Times New Roman" w:hAnsi="Times New Roman" w:cs="Times New Roman"/>
          <w:color w:val="000000"/>
          <w:lang w:val="ru-RU"/>
        </w:rPr>
        <w:t xml:space="preserve">5 </w:t>
      </w:r>
      <w:r w:rsidRPr="00846AFC">
        <w:rPr>
          <w:rFonts w:ascii="Times New Roman" w:eastAsia="Times New Roman" w:hAnsi="Times New Roman" w:cs="Times New Roman"/>
          <w:color w:val="000000"/>
        </w:rPr>
        <w:t xml:space="preserve">баллов. </w:t>
      </w:r>
    </w:p>
    <w:p w:rsidR="00261C91" w:rsidRPr="00846AFC" w:rsidRDefault="00261C91" w:rsidP="00261C91">
      <w:pPr>
        <w:spacing w:after="120"/>
        <w:jc w:val="both"/>
        <w:rPr>
          <w:rFonts w:ascii="Times New Roman" w:eastAsia="Times New Roman" w:hAnsi="Times New Roman" w:cs="Times New Roman"/>
          <w:b/>
          <w:bCs/>
          <w:color w:val="000000"/>
        </w:rPr>
      </w:pPr>
      <w:r w:rsidRPr="00846AFC">
        <w:rPr>
          <w:rFonts w:ascii="Times New Roman" w:eastAsia="Times New Roman" w:hAnsi="Times New Roman" w:cs="Times New Roman"/>
          <w:b/>
          <w:bCs/>
          <w:color w:val="000000"/>
        </w:rPr>
        <w:t>Критерии оценки решения практикоориентированных задач:</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b/>
          <w:bCs/>
        </w:rPr>
        <w:t xml:space="preserve">5-4 балла – </w:t>
      </w:r>
      <w:r w:rsidRPr="00846AFC">
        <w:rPr>
          <w:rFonts w:ascii="Times New Roman" w:hAnsi="Times New Roman" w:cs="Times New Roman"/>
        </w:rPr>
        <w:t>проводит комплексную оценку предложенной ситуации; выбирает типовые методы и способы решения задач, включающие осмысленное, логическое обоснование теоретических вопросов и практических действий; последовательное, уверенное выполнение практических манипуляций, способность оценить их эффективность. Умеет принимать решения в стандартных и нестандартных ситуациях. В процессе деятельности осуществляет поиск и использование информации для эффективного решения задачи, использует информационно-коммуникативные технологии.</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b/>
          <w:bCs/>
        </w:rPr>
        <w:t xml:space="preserve">3-2 балла – </w:t>
      </w:r>
      <w:r w:rsidRPr="00846AFC">
        <w:rPr>
          <w:rFonts w:ascii="Times New Roman" w:hAnsi="Times New Roman" w:cs="Times New Roman"/>
        </w:rPr>
        <w:t>проводит комплексную оценку предложенной ситуации; выбирает типовые методы и способы решения профессиональных задач, включающие логическое обоснование теоретических вопросов с дополнительными комментариями педагога, последовательное, уверенное выполнение практических манипуляций, способность оценить их эффективность. Умеет принимать решения в стандартных ситуациях. В процессе решения осуществляет поиск и использование информации.</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b/>
          <w:bCs/>
        </w:rPr>
        <w:t xml:space="preserve">1 балл – </w:t>
      </w:r>
      <w:r w:rsidRPr="00846AFC">
        <w:rPr>
          <w:rFonts w:ascii="Times New Roman" w:hAnsi="Times New Roman" w:cs="Times New Roman"/>
        </w:rPr>
        <w:t xml:space="preserve">испытывает затруднения с комплексной оценкой предложенной ситуации. Возникают затруднения при выборе типовых методов и способов </w:t>
      </w:r>
      <w:r w:rsidRPr="00846AFC">
        <w:rPr>
          <w:rFonts w:ascii="Times New Roman" w:hAnsi="Times New Roman" w:cs="Times New Roman"/>
        </w:rPr>
        <w:lastRenderedPageBreak/>
        <w:t>решения практикоориентированых задач (требуются наводящие вопросы преподавателя; выбор тактики действий в соответствии с ситуацией возможен при подсказке преподавателя; правильное, но не уверенное, с нарушением последовательности выполнение манипуляций). Не использует при решении дополнительных источников информации.</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b/>
          <w:bCs/>
        </w:rPr>
        <w:t xml:space="preserve">Менее 1 балла – </w:t>
      </w:r>
      <w:r w:rsidRPr="00846AFC">
        <w:rPr>
          <w:rFonts w:ascii="Times New Roman" w:hAnsi="Times New Roman" w:cs="Times New Roman"/>
        </w:rPr>
        <w:t>неверная оценка ситуации; выбранная тактика действий приводит к неверному ответу.</w:t>
      </w:r>
    </w:p>
    <w:p w:rsidR="00261C91" w:rsidRPr="00846AFC" w:rsidRDefault="00261C91" w:rsidP="00261C91">
      <w:pPr>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Таким образом, выполнение практикоориентированной задачи помогает развивать комплекс аналитических и практических навыков, полезных в различных профессиональных и жизненных контекстах.</w:t>
      </w:r>
    </w:p>
    <w:p w:rsidR="00261C91" w:rsidRPr="00846AFC" w:rsidRDefault="00261C91" w:rsidP="00261C91">
      <w:pPr>
        <w:spacing w:after="120"/>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 xml:space="preserve">Результаты решения задачи студент излагает преподавателю в устной форме (в форме дискуссии, собеседования и т.д.), опираясь на свои личные записи в тетради.  </w:t>
      </w:r>
    </w:p>
    <w:p w:rsidR="00261C91" w:rsidRPr="00846AFC" w:rsidRDefault="00261C91" w:rsidP="00261C91">
      <w:pPr>
        <w:ind w:left="709" w:firstLine="0"/>
        <w:jc w:val="both"/>
        <w:rPr>
          <w:rFonts w:ascii="Times New Roman" w:hAnsi="Times New Roman" w:cs="Times New Roman"/>
          <w:b/>
          <w:bCs/>
          <w:highlight w:val="white"/>
        </w:rPr>
      </w:pPr>
      <w:r w:rsidRPr="00846AFC">
        <w:rPr>
          <w:rFonts w:ascii="Times New Roman" w:hAnsi="Times New Roman" w:cs="Times New Roman"/>
          <w:b/>
          <w:bCs/>
          <w:highlight w:val="white"/>
        </w:rPr>
        <w:t>2.</w:t>
      </w:r>
      <w:r w:rsidRPr="00846AFC">
        <w:rPr>
          <w:rFonts w:ascii="Times New Roman" w:hAnsi="Times New Roman" w:cs="Times New Roman"/>
          <w:b/>
          <w:bCs/>
          <w:highlight w:val="white"/>
          <w:lang w:val="ru-RU"/>
        </w:rPr>
        <w:t>3</w:t>
      </w:r>
      <w:r w:rsidRPr="00846AFC">
        <w:rPr>
          <w:rFonts w:ascii="Times New Roman" w:hAnsi="Times New Roman" w:cs="Times New Roman"/>
          <w:b/>
          <w:bCs/>
          <w:highlight w:val="white"/>
        </w:rPr>
        <w:t xml:space="preserve"> Самостоятельная работа обучающихся</w:t>
      </w:r>
    </w:p>
    <w:p w:rsidR="00261C91" w:rsidRPr="00846AFC" w:rsidRDefault="00261C91" w:rsidP="00261C91">
      <w:pPr>
        <w:jc w:val="both"/>
        <w:rPr>
          <w:rFonts w:ascii="Times New Roman" w:hAnsi="Times New Roman" w:cs="Times New Roman"/>
          <w:highlight w:val="white"/>
        </w:rPr>
      </w:pPr>
      <w:r w:rsidRPr="00846AFC">
        <w:rPr>
          <w:rFonts w:ascii="Times New Roman" w:hAnsi="Times New Roman" w:cs="Times New Roman"/>
          <w:highlight w:val="white"/>
        </w:rPr>
        <w:t>Значительная часть учебного времени по дисциплине отводится на самостоятельную работу. Самостоятельная работа обучающихся, в основном заключается в выполнении внеаудиторной работы по закреплению теоретического материала, самостоятельного выполнения заданий и решению задач.</w:t>
      </w:r>
    </w:p>
    <w:p w:rsidR="00261C91" w:rsidRPr="00846AFC" w:rsidRDefault="00261C91" w:rsidP="00261C91">
      <w:pPr>
        <w:jc w:val="both"/>
        <w:rPr>
          <w:rFonts w:ascii="Times New Roman" w:hAnsi="Times New Roman" w:cs="Times New Roman"/>
          <w:highlight w:val="white"/>
        </w:rPr>
      </w:pPr>
      <w:r w:rsidRPr="00846AFC">
        <w:rPr>
          <w:rFonts w:ascii="Times New Roman" w:hAnsi="Times New Roman" w:cs="Times New Roman"/>
          <w:highlight w:val="white"/>
        </w:rPr>
        <w:t>К формам самостоятельной работы студентов относятся:</w:t>
      </w:r>
    </w:p>
    <w:p w:rsidR="00261C91" w:rsidRPr="00846AFC" w:rsidRDefault="00261C91" w:rsidP="00261C91">
      <w:pPr>
        <w:numPr>
          <w:ilvl w:val="0"/>
          <w:numId w:val="7"/>
        </w:numPr>
        <w:ind w:left="284"/>
        <w:jc w:val="both"/>
        <w:rPr>
          <w:rFonts w:ascii="Times New Roman" w:hAnsi="Times New Roman" w:cs="Times New Roman"/>
          <w:highlight w:val="white"/>
        </w:rPr>
      </w:pPr>
      <w:r w:rsidRPr="00846AFC">
        <w:rPr>
          <w:rFonts w:ascii="Times New Roman" w:hAnsi="Times New Roman" w:cs="Times New Roman"/>
          <w:highlight w:val="white"/>
        </w:rPr>
        <w:t xml:space="preserve">чтение учебников и учебных пособий, дополнительной литературы по изучаемому разделу (теме), </w:t>
      </w:r>
      <w:r w:rsidRPr="00846AFC">
        <w:rPr>
          <w:rFonts w:ascii="Times New Roman" w:hAnsi="Times New Roman" w:cs="Times New Roman"/>
          <w:i/>
          <w:iCs/>
          <w:highlight w:val="white"/>
        </w:rPr>
        <w:t>а также текстов нормативных и ненормативных правовых актов, относящихся к различным историческим периодам;</w:t>
      </w:r>
    </w:p>
    <w:p w:rsidR="00261C91" w:rsidRPr="00846AFC" w:rsidRDefault="00261C91" w:rsidP="00261C91">
      <w:pPr>
        <w:numPr>
          <w:ilvl w:val="0"/>
          <w:numId w:val="7"/>
        </w:numPr>
        <w:ind w:left="720" w:hanging="360"/>
        <w:jc w:val="both"/>
        <w:rPr>
          <w:rFonts w:ascii="Times New Roman" w:hAnsi="Times New Roman" w:cs="Times New Roman"/>
          <w:highlight w:val="white"/>
        </w:rPr>
      </w:pPr>
      <w:r w:rsidRPr="00846AFC">
        <w:rPr>
          <w:rFonts w:ascii="Times New Roman" w:hAnsi="Times New Roman" w:cs="Times New Roman"/>
          <w:highlight w:val="white"/>
        </w:rPr>
        <w:t>конспектирование прочитанных текстов;</w:t>
      </w:r>
    </w:p>
    <w:p w:rsidR="00261C91" w:rsidRPr="00846AFC" w:rsidRDefault="00261C91" w:rsidP="00261C91">
      <w:pPr>
        <w:numPr>
          <w:ilvl w:val="0"/>
          <w:numId w:val="7"/>
        </w:numPr>
        <w:ind w:left="720" w:hanging="360"/>
        <w:jc w:val="both"/>
        <w:rPr>
          <w:rFonts w:ascii="Times New Roman" w:hAnsi="Times New Roman" w:cs="Times New Roman"/>
          <w:i/>
          <w:iCs/>
          <w:highlight w:val="white"/>
        </w:rPr>
      </w:pPr>
      <w:r w:rsidRPr="00846AFC">
        <w:rPr>
          <w:rFonts w:ascii="Times New Roman" w:hAnsi="Times New Roman" w:cs="Times New Roman"/>
          <w:i/>
          <w:iCs/>
          <w:highlight w:val="white"/>
        </w:rPr>
        <w:t>работа со словарями и справочниками;</w:t>
      </w:r>
    </w:p>
    <w:p w:rsidR="00261C91" w:rsidRPr="00846AFC" w:rsidRDefault="00261C91" w:rsidP="00261C91">
      <w:pPr>
        <w:numPr>
          <w:ilvl w:val="0"/>
          <w:numId w:val="7"/>
        </w:numPr>
        <w:ind w:firstLine="426"/>
        <w:jc w:val="both"/>
        <w:rPr>
          <w:rFonts w:ascii="Times New Roman" w:hAnsi="Times New Roman" w:cs="Times New Roman"/>
          <w:i/>
          <w:iCs/>
          <w:highlight w:val="white"/>
        </w:rPr>
      </w:pPr>
      <w:r w:rsidRPr="00846AFC">
        <w:rPr>
          <w:rFonts w:ascii="Times New Roman" w:hAnsi="Times New Roman" w:cs="Times New Roman"/>
          <w:i/>
          <w:iCs/>
          <w:highlight w:val="white"/>
        </w:rPr>
        <w:t>работа с информационными справочными системами, профессиональными базами данных и ресурсами сети Интернет;</w:t>
      </w:r>
    </w:p>
    <w:p w:rsidR="00261C91" w:rsidRPr="00846AFC" w:rsidRDefault="00261C91" w:rsidP="00261C91">
      <w:pPr>
        <w:numPr>
          <w:ilvl w:val="0"/>
          <w:numId w:val="7"/>
        </w:numPr>
        <w:ind w:firstLine="426"/>
        <w:jc w:val="both"/>
        <w:rPr>
          <w:rFonts w:ascii="Times New Roman" w:hAnsi="Times New Roman" w:cs="Times New Roman"/>
          <w:highlight w:val="white"/>
        </w:rPr>
      </w:pPr>
      <w:r w:rsidRPr="00846AFC">
        <w:rPr>
          <w:rFonts w:ascii="Times New Roman" w:hAnsi="Times New Roman" w:cs="Times New Roman"/>
          <w:highlight w:val="white"/>
        </w:rPr>
        <w:t>выполнение контрольной работы (для обучающихся заочной формы обучения);</w:t>
      </w:r>
    </w:p>
    <w:p w:rsidR="00261C91" w:rsidRPr="00846AFC" w:rsidRDefault="00261C91" w:rsidP="00261C91">
      <w:pPr>
        <w:numPr>
          <w:ilvl w:val="0"/>
          <w:numId w:val="7"/>
        </w:numPr>
        <w:ind w:left="720" w:hanging="360"/>
        <w:jc w:val="both"/>
        <w:rPr>
          <w:rFonts w:ascii="Times New Roman" w:hAnsi="Times New Roman" w:cs="Times New Roman"/>
          <w:i/>
          <w:iCs/>
          <w:highlight w:val="white"/>
        </w:rPr>
      </w:pPr>
      <w:r w:rsidRPr="00846AFC">
        <w:rPr>
          <w:rFonts w:ascii="Times New Roman" w:hAnsi="Times New Roman" w:cs="Times New Roman"/>
          <w:i/>
          <w:iCs/>
          <w:highlight w:val="white"/>
        </w:rPr>
        <w:t>участие в круглых столах, научных конференциях;</w:t>
      </w:r>
    </w:p>
    <w:p w:rsidR="00261C91" w:rsidRPr="00846AFC" w:rsidRDefault="00261C91" w:rsidP="00261C91">
      <w:pPr>
        <w:numPr>
          <w:ilvl w:val="0"/>
          <w:numId w:val="7"/>
        </w:numPr>
        <w:ind w:left="720" w:hanging="360"/>
        <w:jc w:val="both"/>
        <w:rPr>
          <w:rFonts w:ascii="Times New Roman" w:hAnsi="Times New Roman" w:cs="Times New Roman"/>
          <w:highlight w:val="white"/>
        </w:rPr>
      </w:pPr>
      <w:r w:rsidRPr="00846AFC">
        <w:rPr>
          <w:rFonts w:ascii="Times New Roman" w:hAnsi="Times New Roman" w:cs="Times New Roman"/>
          <w:highlight w:val="white"/>
        </w:rPr>
        <w:lastRenderedPageBreak/>
        <w:t xml:space="preserve">подготовка к сдаче </w:t>
      </w:r>
      <w:r w:rsidRPr="00846AFC">
        <w:rPr>
          <w:rFonts w:ascii="Times New Roman" w:hAnsi="Times New Roman" w:cs="Times New Roman"/>
          <w:i/>
          <w:iCs/>
          <w:highlight w:val="white"/>
        </w:rPr>
        <w:t>экзамена/зачета;</w:t>
      </w:r>
    </w:p>
    <w:p w:rsidR="00261C91" w:rsidRPr="00846AFC" w:rsidRDefault="00261C91" w:rsidP="00261C91">
      <w:pPr>
        <w:numPr>
          <w:ilvl w:val="0"/>
          <w:numId w:val="7"/>
        </w:numPr>
        <w:ind w:left="720" w:hanging="360"/>
        <w:jc w:val="both"/>
        <w:rPr>
          <w:rFonts w:ascii="Times New Roman" w:hAnsi="Times New Roman" w:cs="Times New Roman"/>
          <w:highlight w:val="white"/>
        </w:rPr>
      </w:pPr>
      <w:r w:rsidRPr="00846AFC">
        <w:rPr>
          <w:rFonts w:ascii="Times New Roman" w:hAnsi="Times New Roman" w:cs="Times New Roman"/>
          <w:highlight w:val="white"/>
        </w:rPr>
        <w:t>иные формы самостоятельной работы студента.</w:t>
      </w:r>
    </w:p>
    <w:p w:rsidR="00261C91" w:rsidRPr="00846AFC" w:rsidRDefault="00261C91" w:rsidP="00261C91">
      <w:pPr>
        <w:ind w:firstLine="708"/>
        <w:jc w:val="both"/>
        <w:rPr>
          <w:rFonts w:ascii="Times New Roman" w:hAnsi="Times New Roman" w:cs="Times New Roman"/>
        </w:rPr>
      </w:pPr>
      <w:r w:rsidRPr="00846AFC">
        <w:rPr>
          <w:rFonts w:ascii="Times New Roman" w:hAnsi="Times New Roman" w:cs="Times New Roman"/>
        </w:rPr>
        <w:t xml:space="preserve">Основу самостоятельной работы составляют самостоятельные действия, которые студент выполняет без помощи преподавателя, студент сам выбирает способы выполнения этих действий, совершает множество операций, контролирует их в соответствии с поставленной целью (установить новый факт, явление, найти новые способы решения учебной задачи). Самостоятельная работа всегда завершается какими-либо результатами. Это – написанный доклад, контрольная или иная письменная работа, заполненные таблицы, подготовленные ответы на вопросы к </w:t>
      </w:r>
      <w:r w:rsidRPr="00846AFC">
        <w:rPr>
          <w:rFonts w:ascii="Times New Roman" w:hAnsi="Times New Roman" w:cs="Times New Roman"/>
          <w:i/>
          <w:iCs/>
        </w:rPr>
        <w:t>практическому занятию</w:t>
      </w:r>
      <w:r w:rsidRPr="00846AFC">
        <w:rPr>
          <w:rFonts w:ascii="Times New Roman" w:hAnsi="Times New Roman" w:cs="Times New Roman"/>
          <w:i/>
          <w:iCs/>
          <w:lang w:val="ru-RU"/>
        </w:rPr>
        <w:t>,</w:t>
      </w:r>
      <w:r w:rsidRPr="00846AFC">
        <w:rPr>
          <w:rFonts w:ascii="Times New Roman" w:hAnsi="Times New Roman" w:cs="Times New Roman"/>
        </w:rPr>
        <w:t xml:space="preserve"> подготовка к </w:t>
      </w:r>
      <w:r w:rsidRPr="00846AFC">
        <w:rPr>
          <w:rFonts w:ascii="Times New Roman" w:hAnsi="Times New Roman" w:cs="Times New Roman"/>
          <w:i/>
          <w:iCs/>
        </w:rPr>
        <w:t>экзамену/зачету.</w:t>
      </w:r>
    </w:p>
    <w:p w:rsidR="00261C91" w:rsidRPr="00846AFC" w:rsidRDefault="00261C91" w:rsidP="00261C91">
      <w:pPr>
        <w:tabs>
          <w:tab w:val="left" w:pos="9360"/>
        </w:tabs>
        <w:ind w:firstLine="737"/>
        <w:jc w:val="both"/>
        <w:rPr>
          <w:rFonts w:ascii="Times New Roman" w:hAnsi="Times New Roman" w:cs="Times New Roman"/>
          <w:highlight w:val="white"/>
        </w:rPr>
      </w:pPr>
      <w:r w:rsidRPr="00846AFC">
        <w:rPr>
          <w:rFonts w:ascii="Times New Roman" w:hAnsi="Times New Roman" w:cs="Times New Roman"/>
          <w:highlight w:val="white"/>
        </w:rPr>
        <w:t xml:space="preserve">Основное требование к организации любых форм самостоятельной работы состоит в том, что она должна вестись систематически и планомерно. Возникающие в процессе самостоятельной работы вопросы целесообразно фиксировать в письменной форме и затем прояснять у преподавателя, задавая вопросы на лекциях, </w:t>
      </w:r>
      <w:r w:rsidRPr="00846AFC">
        <w:rPr>
          <w:rFonts w:ascii="Times New Roman" w:hAnsi="Times New Roman" w:cs="Times New Roman"/>
          <w:i/>
          <w:iCs/>
          <w:highlight w:val="white"/>
        </w:rPr>
        <w:t xml:space="preserve">практических </w:t>
      </w:r>
      <w:r w:rsidRPr="00846AFC">
        <w:rPr>
          <w:rFonts w:ascii="Times New Roman" w:hAnsi="Times New Roman" w:cs="Times New Roman"/>
          <w:highlight w:val="white"/>
        </w:rPr>
        <w:t>занятиях и в порядке индивидуального консультирования.</w:t>
      </w:r>
    </w:p>
    <w:p w:rsidR="00261C91" w:rsidRPr="00846AFC" w:rsidRDefault="00261C91" w:rsidP="00261C91">
      <w:pPr>
        <w:tabs>
          <w:tab w:val="left" w:pos="9360"/>
        </w:tabs>
        <w:ind w:firstLine="737"/>
        <w:jc w:val="both"/>
        <w:rPr>
          <w:rFonts w:ascii="Times New Roman" w:hAnsi="Times New Roman" w:cs="Times New Roman"/>
          <w:highlight w:val="white"/>
        </w:rPr>
      </w:pPr>
      <w:r w:rsidRPr="00846AFC">
        <w:rPr>
          <w:rFonts w:ascii="Times New Roman" w:hAnsi="Times New Roman" w:cs="Times New Roman"/>
          <w:highlight w:val="white"/>
        </w:rPr>
        <w:t xml:space="preserve">В процессе самостоятельной работы также рекомендуется составлять для себя словарь наиболее важных понятий по пройденным темам – этот материал пригодится при подготовке к </w:t>
      </w:r>
      <w:r w:rsidRPr="00846AFC">
        <w:rPr>
          <w:rFonts w:ascii="Times New Roman" w:hAnsi="Times New Roman" w:cs="Times New Roman"/>
          <w:i/>
          <w:iCs/>
          <w:highlight w:val="white"/>
        </w:rPr>
        <w:t>экзамену/зачету.</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t xml:space="preserve">После изучения какого-либо раздела по учебной литературе или конспекту лекций рекомендуется по памяти воспроизвести основные термины раздела, затем ответить на вопросы. Такой метод дает возможность самостоятельно проверить готовность к </w:t>
      </w:r>
      <w:r w:rsidRPr="00846AFC">
        <w:rPr>
          <w:rFonts w:ascii="Times New Roman" w:hAnsi="Times New Roman" w:cs="Times New Roman"/>
          <w:i/>
          <w:iCs/>
        </w:rPr>
        <w:t>практическому</w:t>
      </w:r>
      <w:r w:rsidRPr="00846AFC">
        <w:rPr>
          <w:rFonts w:ascii="Times New Roman" w:hAnsi="Times New Roman" w:cs="Times New Roman"/>
        </w:rPr>
        <w:t xml:space="preserve"> занятию, рейтингу или промежуточной аттестации.  </w:t>
      </w:r>
    </w:p>
    <w:p w:rsidR="00261C91" w:rsidRPr="00846AFC" w:rsidRDefault="00261C91" w:rsidP="00261C91">
      <w:pPr>
        <w:tabs>
          <w:tab w:val="left" w:pos="993"/>
        </w:tabs>
        <w:ind w:firstLine="540"/>
        <w:jc w:val="both"/>
        <w:rPr>
          <w:rFonts w:ascii="Times New Roman" w:hAnsi="Times New Roman" w:cs="Times New Roman"/>
        </w:rPr>
      </w:pPr>
      <w:r w:rsidRPr="00846AFC">
        <w:rPr>
          <w:rFonts w:ascii="Times New Roman" w:hAnsi="Times New Roman" w:cs="Times New Roman"/>
        </w:rPr>
        <w:t xml:space="preserve">При самостоятельной работе с учебниками и учебными пособиями рекомендуется придерживаться определенной последовательности. Читая и конспектируя тот или иной раздел учебной литературы, необходимо твердо усвоить основные определения, понятия и классификации. Формулировки определений и основные классификации надо знать на память. После усвоения </w:t>
      </w:r>
      <w:r w:rsidRPr="00846AFC">
        <w:rPr>
          <w:rFonts w:ascii="Times New Roman" w:hAnsi="Times New Roman" w:cs="Times New Roman"/>
        </w:rPr>
        <w:lastRenderedPageBreak/>
        <w:t xml:space="preserve">соответствующих понятий, процедур и методов следует проанализировать примеры их практического применения.  </w:t>
      </w:r>
    </w:p>
    <w:p w:rsidR="00261C91" w:rsidRPr="00846AFC" w:rsidRDefault="00261C91" w:rsidP="00261C91">
      <w:pPr>
        <w:tabs>
          <w:tab w:val="left" w:pos="9360"/>
        </w:tabs>
        <w:jc w:val="both"/>
        <w:rPr>
          <w:rFonts w:ascii="Times New Roman" w:hAnsi="Times New Roman" w:cs="Times New Roman"/>
          <w:b/>
          <w:bCs/>
          <w:color w:val="00000A"/>
        </w:rPr>
      </w:pPr>
      <w:r w:rsidRPr="00846AFC">
        <w:rPr>
          <w:rFonts w:ascii="Times New Roman" w:hAnsi="Times New Roman" w:cs="Times New Roman"/>
          <w:b/>
          <w:bCs/>
          <w:color w:val="00000A"/>
        </w:rPr>
        <w:t>Виды самостоятельной работы</w:t>
      </w:r>
    </w:p>
    <w:p w:rsidR="00261C91" w:rsidRPr="00846AFC" w:rsidRDefault="00261C91" w:rsidP="00261C91">
      <w:pPr>
        <w:tabs>
          <w:tab w:val="left" w:pos="9360"/>
        </w:tabs>
        <w:jc w:val="both"/>
        <w:rPr>
          <w:rFonts w:ascii="Times New Roman" w:hAnsi="Times New Roman" w:cs="Times New Roman"/>
          <w:bCs/>
          <w:color w:val="00000A"/>
          <w:lang w:val="ru-RU"/>
        </w:rPr>
      </w:pPr>
      <w:r w:rsidRPr="00846AFC">
        <w:rPr>
          <w:rFonts w:ascii="Times New Roman" w:hAnsi="Times New Roman" w:cs="Times New Roman"/>
          <w:bCs/>
          <w:color w:val="00000A"/>
          <w:lang w:val="ru-RU"/>
        </w:rPr>
        <w:t>Прослушивание музыкального произведения с нотным текстом</w:t>
      </w:r>
    </w:p>
    <w:p w:rsidR="00261C91" w:rsidRPr="00846AFC" w:rsidRDefault="00261C91" w:rsidP="00261C91">
      <w:pPr>
        <w:tabs>
          <w:tab w:val="left" w:pos="9360"/>
        </w:tabs>
        <w:jc w:val="both"/>
        <w:rPr>
          <w:rFonts w:ascii="Times New Roman" w:hAnsi="Times New Roman" w:cs="Times New Roman"/>
          <w:bCs/>
          <w:color w:val="00000A"/>
          <w:lang w:val="ru-RU"/>
        </w:rPr>
      </w:pPr>
      <w:r w:rsidRPr="00846AFC">
        <w:rPr>
          <w:rFonts w:ascii="Times New Roman" w:hAnsi="Times New Roman" w:cs="Times New Roman"/>
          <w:bCs/>
          <w:color w:val="00000A"/>
          <w:lang w:val="ru-RU"/>
        </w:rPr>
        <w:t>Работа с литературными источниками</w:t>
      </w:r>
    </w:p>
    <w:p w:rsidR="00261C91" w:rsidRPr="00846AFC" w:rsidRDefault="00261C91" w:rsidP="00261C91">
      <w:pPr>
        <w:tabs>
          <w:tab w:val="left" w:pos="9360"/>
        </w:tabs>
        <w:jc w:val="both"/>
        <w:rPr>
          <w:rFonts w:ascii="Times New Roman" w:hAnsi="Times New Roman" w:cs="Times New Roman"/>
          <w:bCs/>
          <w:color w:val="00000A"/>
          <w:lang w:val="ru-RU"/>
        </w:rPr>
      </w:pPr>
      <w:r w:rsidRPr="00846AFC">
        <w:rPr>
          <w:rFonts w:ascii="Times New Roman" w:hAnsi="Times New Roman" w:cs="Times New Roman"/>
          <w:bCs/>
          <w:color w:val="00000A"/>
          <w:lang w:val="ru-RU"/>
        </w:rPr>
        <w:t>Ответы на вопросы по творчеству композитора, стилю, эпохе, жанру и конкретному сочинению.</w:t>
      </w:r>
    </w:p>
    <w:p w:rsidR="00261C91" w:rsidRPr="00846AFC" w:rsidRDefault="00261C91" w:rsidP="00261C91">
      <w:pPr>
        <w:tabs>
          <w:tab w:val="left" w:pos="9360"/>
        </w:tabs>
        <w:jc w:val="both"/>
        <w:rPr>
          <w:rFonts w:ascii="Times New Roman" w:hAnsi="Times New Roman" w:cs="Times New Roman"/>
          <w:bCs/>
          <w:color w:val="00000A"/>
          <w:lang w:val="ru-RU"/>
        </w:rPr>
      </w:pPr>
    </w:p>
    <w:p w:rsidR="00261C91" w:rsidRPr="00846AFC" w:rsidRDefault="00261C91" w:rsidP="00261C91">
      <w:pPr>
        <w:numPr>
          <w:ilvl w:val="0"/>
          <w:numId w:val="2"/>
        </w:numPr>
        <w:spacing w:after="200"/>
        <w:jc w:val="center"/>
        <w:rPr>
          <w:rFonts w:ascii="Times New Roman" w:eastAsia="Times New Roman" w:hAnsi="Times New Roman" w:cs="Times New Roman"/>
          <w:b/>
          <w:bCs/>
          <w:color w:val="000000"/>
        </w:rPr>
      </w:pPr>
      <w:r w:rsidRPr="00846AFC">
        <w:rPr>
          <w:rFonts w:ascii="Times New Roman" w:eastAsia="Times New Roman" w:hAnsi="Times New Roman" w:cs="Times New Roman"/>
          <w:b/>
          <w:bCs/>
          <w:color w:val="000000"/>
        </w:rPr>
        <w:t>ТЕКУЩИЙ КОНТРОЛЬ И ПРОМЕЖУТОЧНАЯ АТТЕСТАЦИЯ</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По дисциплине предусмотрены следующие виды контроля: текущий контроль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дисциплинарное тестирование), промежуточная аттестация (оценивается уровень и качество подготовки по дисциплине в целом). </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Текущий контроль в семестре проводится с целью обеспечения своевременной обратной связи, для коррекции обучения, активизации самостоятельной работы обучающихся. Текущий контроль служит для оценки объёма и уровня усвоения обучающимся учебного материала одного или нескольких разделов дисциплины в соответствии с её рабочей программой и определяется результатами текущего контроля знаний обучающихся.</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Текущий контроль успеваемости предусматривает оценивание хода освоения дисциплины: теоретических основ и практической части.</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Текущий контроль для обучающихся очной формы обучения осуществляется 3 раза в семестр и предполагает начисление баллов за выполнение различных видов работ. Результаты текущего контроля подводятся по соответствующей шкале (таблица </w:t>
      </w:r>
      <w:r w:rsidRPr="00846AFC">
        <w:rPr>
          <w:rFonts w:ascii="Times New Roman" w:hAnsi="Times New Roman" w:cs="Times New Roman"/>
          <w:highlight w:val="yellow"/>
        </w:rPr>
        <w:t>3</w:t>
      </w:r>
      <w:r w:rsidRPr="00846AFC">
        <w:rPr>
          <w:rFonts w:ascii="Times New Roman" w:hAnsi="Times New Roman" w:cs="Times New Roman"/>
        </w:rPr>
        <w:t>).</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Выполнение всех форм работ, предусмотренных учебным планом и рабочей программой в течении семестра, является допуском к промежуточной аттестации. </w:t>
      </w:r>
    </w:p>
    <w:p w:rsidR="00261C91" w:rsidRPr="00846AFC" w:rsidRDefault="00261C91" w:rsidP="00261C91">
      <w:pPr>
        <w:ind w:firstLine="0"/>
        <w:jc w:val="both"/>
        <w:rPr>
          <w:rFonts w:ascii="Times New Roman" w:hAnsi="Times New Roman" w:cs="Times New Roman"/>
          <w:i/>
          <w:iCs/>
          <w:color w:val="FF0000"/>
        </w:rPr>
      </w:pPr>
      <w:r w:rsidRPr="00846AFC">
        <w:rPr>
          <w:rFonts w:ascii="Times New Roman" w:hAnsi="Times New Roman" w:cs="Times New Roman"/>
        </w:rPr>
        <w:lastRenderedPageBreak/>
        <w:t xml:space="preserve">Таблица 3 – Распределение баллов по дисциплине (очная, очно-заочная форма обучения)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3825"/>
        <w:gridCol w:w="75"/>
        <w:gridCol w:w="3000"/>
        <w:gridCol w:w="2595"/>
      </w:tblGrid>
      <w:tr w:rsidR="00261C91" w:rsidRPr="00846AFC" w:rsidTr="003C70D5">
        <w:trPr>
          <w:cantSplit/>
        </w:trPr>
        <w:tc>
          <w:tcPr>
            <w:tcW w:w="3825" w:type="dxa"/>
            <w:vMerge w:val="restart"/>
            <w:tcBorders>
              <w:top w:val="outset" w:sz="6" w:space="0" w:color="auto"/>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lang w:val="ru-RU"/>
              </w:rPr>
            </w:pPr>
            <w:r w:rsidRPr="00846AFC">
              <w:rPr>
                <w:rFonts w:ascii="Times New Roman" w:eastAsia="Times New Roman" w:hAnsi="Times New Roman" w:cs="Times New Roman"/>
                <w:lang w:val="ru-RU"/>
              </w:rPr>
              <w:t>Вид учебных работ по дисциплине</w:t>
            </w:r>
          </w:p>
        </w:tc>
        <w:tc>
          <w:tcPr>
            <w:tcW w:w="5670" w:type="dxa"/>
            <w:gridSpan w:val="3"/>
            <w:tcBorders>
              <w:top w:val="outset" w:sz="6" w:space="0" w:color="auto"/>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b/>
                <w:i/>
                <w:lang w:val="ru-RU"/>
              </w:rPr>
            </w:pPr>
            <w:r w:rsidRPr="00846AFC">
              <w:rPr>
                <w:rFonts w:ascii="Times New Roman" w:eastAsia="Times New Roman" w:hAnsi="Times New Roman" w:cs="Times New Roman"/>
                <w:b/>
                <w:i/>
                <w:lang w:val="ru-RU"/>
              </w:rPr>
              <w:t>Количество баллов</w:t>
            </w:r>
          </w:p>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b/>
                <w:i/>
                <w:lang w:val="ru-RU"/>
              </w:rPr>
            </w:pPr>
          </w:p>
        </w:tc>
      </w:tr>
      <w:tr w:rsidR="00261C91" w:rsidRPr="00846AFC" w:rsidTr="003C70D5">
        <w:trPr>
          <w:cantSplit/>
        </w:trPr>
        <w:tc>
          <w:tcPr>
            <w:tcW w:w="3825" w:type="dxa"/>
            <w:vMerge/>
            <w:tcBorders>
              <w:top w:val="outset" w:sz="6" w:space="0" w:color="auto"/>
              <w:left w:val="outset" w:sz="6" w:space="0" w:color="auto"/>
              <w:bottom w:val="outset" w:sz="6" w:space="0" w:color="auto"/>
              <w:right w:val="outset" w:sz="6" w:space="0" w:color="auto"/>
            </w:tcBorders>
            <w:vAlign w:val="center"/>
          </w:tcPr>
          <w:p w:rsidR="00261C91" w:rsidRPr="00846AFC" w:rsidRDefault="00261C91" w:rsidP="003C70D5">
            <w:pPr>
              <w:ind w:firstLine="0"/>
              <w:rPr>
                <w:rFonts w:ascii="Times New Roman" w:eastAsia="Times New Roman" w:hAnsi="Times New Roman" w:cs="Times New Roman"/>
                <w:lang w:val="ru-RU"/>
              </w:rPr>
            </w:pPr>
          </w:p>
        </w:tc>
        <w:tc>
          <w:tcPr>
            <w:tcW w:w="3075" w:type="dxa"/>
            <w:gridSpan w:val="2"/>
            <w:tcBorders>
              <w:top w:val="nil"/>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b/>
                <w:i/>
                <w:lang w:val="ru-RU"/>
              </w:rPr>
            </w:pPr>
            <w:r w:rsidRPr="00846AFC">
              <w:rPr>
                <w:rFonts w:ascii="Times New Roman" w:eastAsia="Times New Roman" w:hAnsi="Times New Roman" w:cs="Times New Roman"/>
                <w:b/>
                <w:i/>
                <w:lang w:val="ru-RU"/>
              </w:rPr>
              <w:t>1 блок</w:t>
            </w:r>
          </w:p>
        </w:tc>
        <w:tc>
          <w:tcPr>
            <w:tcW w:w="2595" w:type="dxa"/>
            <w:tcBorders>
              <w:top w:val="outset" w:sz="6" w:space="0" w:color="auto"/>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b/>
                <w:i/>
                <w:lang w:val="ru-RU"/>
              </w:rPr>
            </w:pPr>
            <w:r w:rsidRPr="00846AFC">
              <w:rPr>
                <w:rFonts w:ascii="Times New Roman" w:eastAsia="Times New Roman" w:hAnsi="Times New Roman" w:cs="Times New Roman"/>
                <w:b/>
                <w:i/>
                <w:lang w:val="ru-RU"/>
              </w:rPr>
              <w:t>2 блок</w:t>
            </w:r>
          </w:p>
        </w:tc>
      </w:tr>
      <w:tr w:rsidR="00261C91" w:rsidRPr="00846AFC" w:rsidTr="003C70D5">
        <w:trPr>
          <w:cantSplit/>
        </w:trPr>
        <w:tc>
          <w:tcPr>
            <w:tcW w:w="9495" w:type="dxa"/>
            <w:gridSpan w:val="4"/>
            <w:tcBorders>
              <w:top w:val="nil"/>
              <w:left w:val="outset" w:sz="6" w:space="0" w:color="auto"/>
              <w:bottom w:val="outset" w:sz="6" w:space="0" w:color="auto"/>
              <w:right w:val="outset" w:sz="6" w:space="0" w:color="auto"/>
            </w:tcBorders>
            <w:vAlign w:val="center"/>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b/>
                <w:i/>
                <w:lang w:val="ru-RU"/>
              </w:rPr>
            </w:pPr>
            <w:r w:rsidRPr="00846AFC">
              <w:rPr>
                <w:rFonts w:ascii="Times New Roman" w:eastAsia="Times New Roman" w:hAnsi="Times New Roman" w:cs="Times New Roman"/>
                <w:b/>
                <w:i/>
                <w:lang w:val="ru-RU"/>
              </w:rPr>
              <w:t xml:space="preserve"> 3 семестр</w:t>
            </w:r>
          </w:p>
        </w:tc>
      </w:tr>
      <w:tr w:rsidR="00261C91" w:rsidRPr="00846AFC" w:rsidTr="003C70D5">
        <w:trPr>
          <w:cantSplit/>
        </w:trPr>
        <w:tc>
          <w:tcPr>
            <w:tcW w:w="9495" w:type="dxa"/>
            <w:gridSpan w:val="4"/>
            <w:tcBorders>
              <w:top w:val="nil"/>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b/>
                <w:i/>
                <w:lang w:val="ru-RU"/>
              </w:rPr>
            </w:pPr>
            <w:r w:rsidRPr="00846AFC">
              <w:rPr>
                <w:rFonts w:ascii="Times New Roman" w:eastAsia="Times New Roman" w:hAnsi="Times New Roman" w:cs="Times New Roman"/>
                <w:i/>
                <w:lang w:val="ru-RU"/>
              </w:rPr>
              <w:t>Текущий контроль (50 баллов)</w:t>
            </w:r>
          </w:p>
        </w:tc>
      </w:tr>
      <w:tr w:rsidR="00261C91" w:rsidRPr="00846AFC" w:rsidTr="003C70D5">
        <w:trPr>
          <w:cantSplit/>
        </w:trPr>
        <w:tc>
          <w:tcPr>
            <w:tcW w:w="3825" w:type="dxa"/>
            <w:tcBorders>
              <w:top w:val="nil"/>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Посещение лекционных занятий</w:t>
            </w:r>
          </w:p>
        </w:tc>
        <w:tc>
          <w:tcPr>
            <w:tcW w:w="3075" w:type="dxa"/>
            <w:gridSpan w:val="2"/>
            <w:tcBorders>
              <w:top w:val="outset" w:sz="6" w:space="0" w:color="auto"/>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lang w:val="ru-RU"/>
              </w:rPr>
            </w:pPr>
            <w:r w:rsidRPr="00846AFC">
              <w:rPr>
                <w:rFonts w:ascii="Times New Roman" w:eastAsia="Times New Roman" w:hAnsi="Times New Roman" w:cs="Times New Roman"/>
                <w:lang w:val="ru-RU"/>
              </w:rPr>
              <w:t>5</w:t>
            </w:r>
          </w:p>
        </w:tc>
        <w:tc>
          <w:tcPr>
            <w:tcW w:w="2595" w:type="dxa"/>
            <w:tcBorders>
              <w:top w:val="outset" w:sz="6" w:space="0" w:color="auto"/>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lang w:val="ru-RU"/>
              </w:rPr>
            </w:pPr>
            <w:r w:rsidRPr="00846AFC">
              <w:rPr>
                <w:rFonts w:ascii="Times New Roman" w:eastAsia="Times New Roman" w:hAnsi="Times New Roman" w:cs="Times New Roman"/>
                <w:lang w:val="ru-RU"/>
              </w:rPr>
              <w:t>5</w:t>
            </w:r>
          </w:p>
        </w:tc>
      </w:tr>
      <w:tr w:rsidR="00261C91" w:rsidRPr="00846AFC" w:rsidTr="003C70D5">
        <w:trPr>
          <w:cantSplit/>
        </w:trPr>
        <w:tc>
          <w:tcPr>
            <w:tcW w:w="3825" w:type="dxa"/>
            <w:tcBorders>
              <w:top w:val="nil"/>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Тест</w:t>
            </w:r>
          </w:p>
        </w:tc>
        <w:tc>
          <w:tcPr>
            <w:tcW w:w="3075" w:type="dxa"/>
            <w:gridSpan w:val="2"/>
            <w:tcBorders>
              <w:top w:val="nil"/>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lang w:val="ru-RU"/>
              </w:rPr>
            </w:pPr>
            <w:r w:rsidRPr="00846AFC">
              <w:rPr>
                <w:rFonts w:ascii="Times New Roman" w:eastAsia="Times New Roman" w:hAnsi="Times New Roman" w:cs="Times New Roman"/>
                <w:lang w:val="ru-RU"/>
              </w:rPr>
              <w:t>10</w:t>
            </w:r>
          </w:p>
        </w:tc>
        <w:tc>
          <w:tcPr>
            <w:tcW w:w="2595" w:type="dxa"/>
            <w:tcBorders>
              <w:top w:val="nil"/>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lang w:val="ru-RU"/>
              </w:rPr>
            </w:pPr>
            <w:r w:rsidRPr="00846AFC">
              <w:rPr>
                <w:rFonts w:ascii="Times New Roman" w:eastAsia="Times New Roman" w:hAnsi="Times New Roman" w:cs="Times New Roman"/>
                <w:lang w:val="ru-RU"/>
              </w:rPr>
              <w:t>10</w:t>
            </w:r>
          </w:p>
        </w:tc>
      </w:tr>
      <w:tr w:rsidR="00261C91" w:rsidRPr="00846AFC" w:rsidTr="003C70D5">
        <w:trPr>
          <w:cantSplit/>
        </w:trPr>
        <w:tc>
          <w:tcPr>
            <w:tcW w:w="3825" w:type="dxa"/>
            <w:tcBorders>
              <w:top w:val="nil"/>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both"/>
              <w:rPr>
                <w:rFonts w:ascii="Times New Roman" w:eastAsia="Times New Roman" w:hAnsi="Times New Roman" w:cs="Times New Roman"/>
                <w:lang w:val="ru-RU"/>
              </w:rPr>
            </w:pPr>
            <w:r w:rsidRPr="00846AFC">
              <w:rPr>
                <w:rFonts w:ascii="Times New Roman" w:eastAsia="Times New Roman" w:hAnsi="Times New Roman" w:cs="Times New Roman"/>
                <w:lang w:val="ru-RU"/>
              </w:rPr>
              <w:t>Выполнение практических заданий</w:t>
            </w:r>
          </w:p>
        </w:tc>
        <w:tc>
          <w:tcPr>
            <w:tcW w:w="3075" w:type="dxa"/>
            <w:gridSpan w:val="2"/>
            <w:tcBorders>
              <w:top w:val="nil"/>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lang w:val="ru-RU"/>
              </w:rPr>
            </w:pPr>
            <w:r w:rsidRPr="00846AFC">
              <w:rPr>
                <w:rFonts w:ascii="Times New Roman" w:eastAsia="Times New Roman" w:hAnsi="Times New Roman" w:cs="Times New Roman"/>
                <w:lang w:val="ru-RU"/>
              </w:rPr>
              <w:t>10</w:t>
            </w:r>
          </w:p>
        </w:tc>
        <w:tc>
          <w:tcPr>
            <w:tcW w:w="2595" w:type="dxa"/>
            <w:tcBorders>
              <w:top w:val="nil"/>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lang w:val="ru-RU"/>
              </w:rPr>
            </w:pPr>
            <w:r w:rsidRPr="00846AFC">
              <w:rPr>
                <w:rFonts w:ascii="Times New Roman" w:eastAsia="Times New Roman" w:hAnsi="Times New Roman" w:cs="Times New Roman"/>
                <w:lang w:val="ru-RU"/>
              </w:rPr>
              <w:t>10</w:t>
            </w:r>
          </w:p>
        </w:tc>
      </w:tr>
      <w:tr w:rsidR="00261C91" w:rsidRPr="00846AFC" w:rsidTr="003C70D5">
        <w:trPr>
          <w:cantSplit/>
        </w:trPr>
        <w:tc>
          <w:tcPr>
            <w:tcW w:w="9495" w:type="dxa"/>
            <w:gridSpan w:val="4"/>
            <w:tcBorders>
              <w:top w:val="nil"/>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b/>
                <w:lang w:val="ru-RU"/>
              </w:rPr>
            </w:pPr>
            <w:r w:rsidRPr="00846AFC">
              <w:rPr>
                <w:rFonts w:ascii="Times New Roman" w:eastAsia="Times New Roman" w:hAnsi="Times New Roman" w:cs="Times New Roman"/>
                <w:i/>
                <w:lang w:val="ru-RU"/>
              </w:rPr>
              <w:t>Промежуточная аттестация (50 баллов)</w:t>
            </w:r>
          </w:p>
        </w:tc>
      </w:tr>
      <w:tr w:rsidR="00261C91" w:rsidRPr="00846AFC" w:rsidTr="003C70D5">
        <w:trPr>
          <w:cantSplit/>
        </w:trPr>
        <w:tc>
          <w:tcPr>
            <w:tcW w:w="3900" w:type="dxa"/>
            <w:gridSpan w:val="2"/>
            <w:tcBorders>
              <w:top w:val="nil"/>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both"/>
              <w:rPr>
                <w:rFonts w:ascii="Times New Roman" w:eastAsia="Times New Roman" w:hAnsi="Times New Roman" w:cs="Times New Roman"/>
                <w:i/>
                <w:lang w:val="ru-RU"/>
              </w:rPr>
            </w:pPr>
            <w:r w:rsidRPr="00846AFC">
              <w:rPr>
                <w:rFonts w:ascii="Times New Roman" w:eastAsia="Times New Roman" w:hAnsi="Times New Roman" w:cs="Times New Roman"/>
                <w:lang w:val="ru-RU"/>
              </w:rPr>
              <w:t>Зачёт с оценкой проводится в форме ответа на вопросы и практического задания (музыкальная  викторина)</w:t>
            </w:r>
          </w:p>
        </w:tc>
        <w:tc>
          <w:tcPr>
            <w:tcW w:w="5595" w:type="dxa"/>
            <w:gridSpan w:val="2"/>
            <w:tcBorders>
              <w:top w:val="outset" w:sz="6" w:space="0" w:color="auto"/>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jc w:val="center"/>
              <w:rPr>
                <w:rFonts w:ascii="Times New Roman" w:eastAsia="Times New Roman" w:hAnsi="Times New Roman" w:cs="Times New Roman"/>
                <w:i/>
                <w:lang w:val="ru-RU"/>
              </w:rPr>
            </w:pPr>
            <w:r w:rsidRPr="00846AFC">
              <w:rPr>
                <w:rFonts w:ascii="Times New Roman" w:eastAsia="Times New Roman" w:hAnsi="Times New Roman" w:cs="Times New Roman"/>
                <w:lang w:val="ru-RU"/>
              </w:rPr>
              <w:t>50</w:t>
            </w:r>
          </w:p>
        </w:tc>
      </w:tr>
      <w:tr w:rsidR="00261C91" w:rsidRPr="00846AFC" w:rsidTr="003C70D5">
        <w:trPr>
          <w:cantSplit/>
        </w:trPr>
        <w:tc>
          <w:tcPr>
            <w:tcW w:w="9495" w:type="dxa"/>
            <w:gridSpan w:val="4"/>
            <w:tcBorders>
              <w:top w:val="nil"/>
              <w:left w:val="outset" w:sz="6" w:space="0" w:color="auto"/>
              <w:bottom w:val="outset" w:sz="6" w:space="0" w:color="auto"/>
              <w:right w:val="outset" w:sz="6" w:space="0" w:color="auto"/>
            </w:tcBorders>
          </w:tcPr>
          <w:p w:rsidR="00261C91" w:rsidRPr="00846AFC" w:rsidRDefault="00261C91" w:rsidP="003C70D5">
            <w:pPr>
              <w:spacing w:before="100" w:beforeAutospacing="1" w:after="100" w:afterAutospacing="1"/>
              <w:ind w:firstLine="0"/>
              <w:rPr>
                <w:rFonts w:ascii="Times New Roman" w:eastAsia="Times New Roman" w:hAnsi="Times New Roman" w:cs="Times New Roman"/>
                <w:i/>
                <w:highlight w:val="green"/>
                <w:lang w:val="ru-RU"/>
              </w:rPr>
            </w:pPr>
            <w:r w:rsidRPr="00846AFC">
              <w:rPr>
                <w:rFonts w:ascii="Times New Roman" w:eastAsia="Times New Roman" w:hAnsi="Times New Roman" w:cs="Times New Roman"/>
                <w:b/>
                <w:lang w:val="ru-RU"/>
              </w:rPr>
              <w:t>Сумма баллов по дисциплине за 1 семестр - 100 баллов</w:t>
            </w:r>
          </w:p>
        </w:tc>
      </w:tr>
    </w:tbl>
    <w:p w:rsidR="00261C91" w:rsidRPr="00846AFC" w:rsidRDefault="00261C91" w:rsidP="00261C91">
      <w:pPr>
        <w:jc w:val="both"/>
        <w:rPr>
          <w:rFonts w:ascii="Times New Roman" w:eastAsia="Times New Roman" w:hAnsi="Times New Roman" w:cs="Times New Roman"/>
          <w:color w:val="000000"/>
        </w:rPr>
      </w:pPr>
    </w:p>
    <w:p w:rsidR="00261C91" w:rsidRPr="00846AFC" w:rsidRDefault="00261C91" w:rsidP="00261C91">
      <w:pPr>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При обучении по заочной форме обучения текущий контроль не предусмотрен. Обязательным является итоговое дисциплинарное тестирование на платформе СКИФ.ТЕСТ.</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Тестирование представляет собой систему стандартизированных заданий, позволяющая автоматизировать процедуру измерения уровня знаний и умений обучающегося.</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Для успешного прохождения тестирования необходимо внимательно прочитать каждый вопрос и проанализировать предлагаемые ответы. Правильно выполнить задание можно не только при условии знания конкретного материала, но и благодаря способности рассуждать, отвергать неверные варианты ответа.  </w:t>
      </w:r>
    </w:p>
    <w:p w:rsidR="00261C91" w:rsidRPr="00846AFC" w:rsidRDefault="00261C91" w:rsidP="00261C91">
      <w:pPr>
        <w:jc w:val="both"/>
        <w:rPr>
          <w:rFonts w:ascii="Times New Roman" w:hAnsi="Times New Roman" w:cs="Times New Roman"/>
          <w:i/>
          <w:iCs/>
          <w:color w:val="FF0000"/>
        </w:rPr>
      </w:pPr>
      <w:r w:rsidRPr="00846AFC">
        <w:rPr>
          <w:rFonts w:ascii="Times New Roman" w:hAnsi="Times New Roman" w:cs="Times New Roman"/>
        </w:rPr>
        <w:lastRenderedPageBreak/>
        <w:t xml:space="preserve">Тестовое задание размещено на сайте СКИФ.ТЕСТ </w:t>
      </w:r>
      <w:hyperlink r:id="rId7" w:history="1">
        <w:r w:rsidRPr="00846AFC">
          <w:rPr>
            <w:rStyle w:val="a3"/>
          </w:rPr>
          <w:t>https://skif.donstu.ru/test/</w:t>
        </w:r>
      </w:hyperlink>
      <w:r w:rsidRPr="00846AFC">
        <w:rPr>
          <w:rFonts w:ascii="Times New Roman" w:hAnsi="Times New Roman" w:cs="Times New Roman"/>
          <w:color w:val="0563C1"/>
          <w:u w:val="single"/>
        </w:rPr>
        <w:t xml:space="preserve">  </w:t>
      </w:r>
      <w:r w:rsidRPr="00846AFC">
        <w:rPr>
          <w:rFonts w:ascii="Times New Roman" w:hAnsi="Times New Roman" w:cs="Times New Roman"/>
          <w:color w:val="0563C1"/>
        </w:rPr>
        <w:t xml:space="preserve">  </w:t>
      </w:r>
      <w:r w:rsidRPr="00846AFC">
        <w:rPr>
          <w:rFonts w:ascii="Times New Roman" w:hAnsi="Times New Roman" w:cs="Times New Roman"/>
        </w:rPr>
        <w:t xml:space="preserve">   </w:t>
      </w:r>
    </w:p>
    <w:p w:rsidR="00261C91" w:rsidRPr="00846AFC" w:rsidRDefault="00261C91" w:rsidP="00261C91">
      <w:pPr>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 xml:space="preserve">Промежуточная аттестация является результатом оценки знаний, умений, навыков и приобретенных компетенций обучающихся по всему объёму учебной дисциплины. </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Промежуточная аттестация по дисциплине проводится в форме </w:t>
      </w:r>
      <w:r w:rsidRPr="00846AFC">
        <w:rPr>
          <w:rFonts w:ascii="Times New Roman" w:hAnsi="Times New Roman" w:cs="Times New Roman"/>
          <w:i/>
          <w:iCs/>
        </w:rPr>
        <w:t>зачета</w:t>
      </w:r>
      <w:r w:rsidRPr="00846AFC">
        <w:rPr>
          <w:rFonts w:ascii="Times New Roman" w:hAnsi="Times New Roman" w:cs="Times New Roman"/>
          <w:i/>
          <w:iCs/>
          <w:lang w:val="ru-RU"/>
        </w:rPr>
        <w:t xml:space="preserve"> с оцнкой</w:t>
      </w:r>
      <w:r w:rsidRPr="00846AFC">
        <w:rPr>
          <w:rFonts w:ascii="Times New Roman" w:hAnsi="Times New Roman" w:cs="Times New Roman"/>
          <w:i/>
          <w:iCs/>
        </w:rPr>
        <w:t>.</w:t>
      </w:r>
      <w:r w:rsidRPr="00846AFC">
        <w:rPr>
          <w:rFonts w:ascii="Times New Roman" w:hAnsi="Times New Roman" w:cs="Times New Roman"/>
        </w:rPr>
        <w:t xml:space="preserve"> Весовое распределение баллов и шкала оценивания по видам контрольных мероприятий для всех форм обучения подробно раскрыты в оценочных материалах (оценочных средствах) для проведения текущего контроля и промежуточной аттестации по дисциплине и в рабочей программе дисциплины.</w:t>
      </w:r>
    </w:p>
    <w:p w:rsidR="00261C91" w:rsidRPr="00846AFC" w:rsidRDefault="00261C91" w:rsidP="00261C91">
      <w:pPr>
        <w:ind w:firstLine="540"/>
        <w:jc w:val="both"/>
        <w:rPr>
          <w:rFonts w:ascii="Times New Roman" w:hAnsi="Times New Roman" w:cs="Times New Roman"/>
        </w:rPr>
      </w:pPr>
      <w:r w:rsidRPr="00846AFC">
        <w:rPr>
          <w:rFonts w:ascii="Times New Roman" w:hAnsi="Times New Roman" w:cs="Times New Roman"/>
        </w:rPr>
        <w:t xml:space="preserve">Подготовка к промежуточной аттестации осуществляется в следующем порядке: ознакомление с перечнем вопросов к промежуточной аттестации; повторение лекционного материала и конспектов, созданных студентами в ходе подготовки к </w:t>
      </w:r>
      <w:r w:rsidRPr="00846AFC">
        <w:rPr>
          <w:rFonts w:ascii="Times New Roman" w:hAnsi="Times New Roman" w:cs="Times New Roman"/>
          <w:i/>
          <w:iCs/>
        </w:rPr>
        <w:t>практическим</w:t>
      </w:r>
      <w:r w:rsidRPr="00846AFC">
        <w:rPr>
          <w:rFonts w:ascii="Times New Roman" w:hAnsi="Times New Roman" w:cs="Times New Roman"/>
        </w:rPr>
        <w:t xml:space="preserve"> занятиям и самостоятельного изучения дисциплины; консультация с преподавателем по вопросам, в которых студент не смог разобраться самостоятельно. </w:t>
      </w:r>
    </w:p>
    <w:p w:rsidR="00261C91" w:rsidRPr="00846AFC" w:rsidRDefault="00261C91" w:rsidP="00261C91">
      <w:pPr>
        <w:ind w:right="-144" w:firstLine="567"/>
        <w:jc w:val="both"/>
        <w:rPr>
          <w:rFonts w:ascii="Times New Roman" w:hAnsi="Times New Roman" w:cs="Times New Roman"/>
          <w:i/>
          <w:iCs/>
        </w:rPr>
      </w:pPr>
      <w:r w:rsidRPr="00846AFC">
        <w:rPr>
          <w:rFonts w:ascii="Times New Roman" w:hAnsi="Times New Roman" w:cs="Times New Roman"/>
          <w:i/>
          <w:iCs/>
        </w:rPr>
        <w:t>Для зачета</w:t>
      </w:r>
    </w:p>
    <w:p w:rsidR="00261C91" w:rsidRPr="00846AFC" w:rsidRDefault="00261C91" w:rsidP="00261C91">
      <w:pPr>
        <w:ind w:right="-142" w:firstLine="567"/>
        <w:jc w:val="both"/>
        <w:rPr>
          <w:rFonts w:ascii="Times New Roman" w:hAnsi="Times New Roman" w:cs="Times New Roman"/>
        </w:rPr>
      </w:pPr>
      <w:r w:rsidRPr="00846AFC">
        <w:rPr>
          <w:rFonts w:ascii="Times New Roman" w:hAnsi="Times New Roman" w:cs="Times New Roman"/>
        </w:rPr>
        <w:t>Зачетный билет по дисциплине включает в себя _</w:t>
      </w:r>
      <w:r w:rsidRPr="00846AFC">
        <w:rPr>
          <w:rFonts w:ascii="Times New Roman" w:hAnsi="Times New Roman" w:cs="Times New Roman"/>
          <w:lang w:val="ru-RU"/>
        </w:rPr>
        <w:t>2</w:t>
      </w:r>
      <w:r w:rsidRPr="00846AFC">
        <w:rPr>
          <w:rFonts w:ascii="Times New Roman" w:hAnsi="Times New Roman" w:cs="Times New Roman"/>
        </w:rPr>
        <w:t xml:space="preserve">___ </w:t>
      </w:r>
      <w:r w:rsidRPr="00846AFC">
        <w:rPr>
          <w:rFonts w:ascii="Times New Roman" w:hAnsi="Times New Roman" w:cs="Times New Roman"/>
          <w:i/>
          <w:iCs/>
        </w:rPr>
        <w:t>теоретический(х) вопрос(а) и _</w:t>
      </w:r>
      <w:r w:rsidRPr="00846AFC">
        <w:rPr>
          <w:rFonts w:ascii="Times New Roman" w:hAnsi="Times New Roman" w:cs="Times New Roman"/>
          <w:i/>
          <w:iCs/>
          <w:lang w:val="ru-RU"/>
        </w:rPr>
        <w:t>1</w:t>
      </w:r>
      <w:r w:rsidRPr="00846AFC">
        <w:rPr>
          <w:rFonts w:ascii="Times New Roman" w:hAnsi="Times New Roman" w:cs="Times New Roman"/>
          <w:i/>
          <w:iCs/>
        </w:rPr>
        <w:t xml:space="preserve">___ практическое(их) задания(е). За 1 теоретический вопрос – </w:t>
      </w:r>
      <w:r w:rsidRPr="00846AFC">
        <w:rPr>
          <w:rFonts w:ascii="Times New Roman" w:hAnsi="Times New Roman" w:cs="Times New Roman"/>
          <w:i/>
          <w:iCs/>
          <w:lang w:val="ru-RU"/>
        </w:rPr>
        <w:t>25</w:t>
      </w:r>
      <w:r w:rsidRPr="00846AFC">
        <w:rPr>
          <w:rFonts w:ascii="Times New Roman" w:hAnsi="Times New Roman" w:cs="Times New Roman"/>
          <w:i/>
          <w:iCs/>
        </w:rPr>
        <w:t xml:space="preserve"> баллов, 1 практическое задание – </w:t>
      </w:r>
      <w:r w:rsidRPr="00846AFC">
        <w:rPr>
          <w:rFonts w:ascii="Times New Roman" w:hAnsi="Times New Roman" w:cs="Times New Roman"/>
          <w:i/>
          <w:iCs/>
          <w:lang w:val="ru-RU"/>
        </w:rPr>
        <w:t>50</w:t>
      </w:r>
      <w:r w:rsidRPr="00846AFC">
        <w:rPr>
          <w:rFonts w:ascii="Times New Roman" w:hAnsi="Times New Roman" w:cs="Times New Roman"/>
          <w:i/>
          <w:iCs/>
        </w:rPr>
        <w:t xml:space="preserve"> баллов. </w:t>
      </w:r>
      <w:r w:rsidRPr="00846AFC">
        <w:rPr>
          <w:rFonts w:ascii="Times New Roman" w:hAnsi="Times New Roman" w:cs="Times New Roman"/>
        </w:rPr>
        <w:t xml:space="preserve">Максимальное количество баллов за зачет составляет 100 баллов. </w:t>
      </w:r>
    </w:p>
    <w:p w:rsidR="00261C91" w:rsidRPr="00846AFC" w:rsidRDefault="00261C91" w:rsidP="00261C91">
      <w:pPr>
        <w:ind w:firstLine="567"/>
        <w:jc w:val="center"/>
        <w:rPr>
          <w:rFonts w:ascii="Times New Roman" w:hAnsi="Times New Roman" w:cs="Times New Roman"/>
          <w:b/>
          <w:bCs/>
        </w:rPr>
      </w:pPr>
      <w:r w:rsidRPr="00846AFC">
        <w:rPr>
          <w:rFonts w:ascii="Times New Roman" w:hAnsi="Times New Roman" w:cs="Times New Roman"/>
          <w:b/>
          <w:bCs/>
        </w:rPr>
        <w:t>Критерии оценки ответа на устный вопрос зачетного билета</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t xml:space="preserve">Устный ответ студента по теоретическому вопросу </w:t>
      </w:r>
      <w:r w:rsidRPr="00846AFC">
        <w:rPr>
          <w:rFonts w:ascii="Times New Roman" w:hAnsi="Times New Roman" w:cs="Times New Roman"/>
          <w:b/>
          <w:bCs/>
        </w:rPr>
        <w:t>зачетного</w:t>
      </w:r>
      <w:r w:rsidRPr="00846AFC">
        <w:rPr>
          <w:rFonts w:ascii="Times New Roman" w:hAnsi="Times New Roman" w:cs="Times New Roman"/>
        </w:rPr>
        <w:t xml:space="preserve"> билета по дисциплине оценивается максимум в 50 баллов.</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t>По результатам ответа от 50 до 41 балла выставляется студенту, если содержание ответа соответствует освещаемому вопросу, полностью раскрыта в ответе тема, ответ структурирован, даны правильные, аргументированные ответы на уточняющие вопросы, демонстрируется высокий уровень участия в дискуссии.</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lastRenderedPageBreak/>
        <w:t>По результатам ответа от 40 до 31 балла выставляется студенту, если содержание ответа соответствует освещаемому вопросу, полностью раскрыта в ответе тема, даны правильные, аргументированные ответы на уточняющие вопросы, но имеются неточности, при этом ответ не структурирован и демонстрируется средний уровень участия в дискуссии.</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t>По результатам ответа от 30 до 21 балла выставляется студенту, если содержание ответа соответствует освещаемому вопросу, но при полном раскрытии темы имеются неточности, даны правильные, но не аргументированные ответы на уточняющие вопросы, демонстрируется низкий уровень участия в дискуссии, ответ не структурирован, информация трудна для восприятия.</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t>По результатам ответа от 20 до 11 баллов выставляется студенту, если содержание ответа соответствует освещаемому вопросу, но при полном раскрытии темы имеются неточности, демонстрируется слабое владение категориальным аппаратом, даны неправильные, не аргументированные ответы на уточняющие вопросы, участие в дискуссии отсутствует, ответ не структурирован, информация трудна для восприятия.</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t>По результатам ответа от 10 и менее баллов выставляется студенту, если содержание ответа соответствует освещаемому вопросу, но тема в ответе не полностью раскрыта, демонстрируется слабое владение категориальным аппаратом, происходит подмена понятий, даны неправильные, не аргументированные ответы на уточняющие вопросы, участие в дискуссии полностью отсутствует, ответ не структурирован, информация трудна для восприятия.</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t>При несоответствии содержания ответа, освещаемому вопросу студент получает 0 баллов.</w:t>
      </w:r>
    </w:p>
    <w:p w:rsidR="00261C91" w:rsidRPr="00846AFC" w:rsidRDefault="00261C91" w:rsidP="00261C91">
      <w:pPr>
        <w:ind w:firstLine="567"/>
        <w:jc w:val="both"/>
        <w:rPr>
          <w:rFonts w:ascii="Times New Roman" w:hAnsi="Times New Roman" w:cs="Times New Roman"/>
          <w:b/>
          <w:bCs/>
        </w:rPr>
      </w:pPr>
      <w:r w:rsidRPr="00846AFC">
        <w:rPr>
          <w:rFonts w:ascii="Times New Roman" w:hAnsi="Times New Roman" w:cs="Times New Roman"/>
          <w:b/>
          <w:bCs/>
        </w:rPr>
        <w:t>Критерии оценки практических заданий для зачета</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t xml:space="preserve">По результатам выполнения одного практического задания от 50 до 41  балла выставляется, если работа выполнена правильно и  в полном объеме, студент дает наглядные доказательства владения и умения выполнять </w:t>
      </w:r>
      <w:r w:rsidRPr="00846AFC">
        <w:rPr>
          <w:rFonts w:ascii="Times New Roman" w:hAnsi="Times New Roman" w:cs="Times New Roman"/>
        </w:rPr>
        <w:lastRenderedPageBreak/>
        <w:t>практическую работу по заданным параметрам,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вопросам, способен предложить собственное решение, проявляет умение самостоятельно и аргументировано излагать материал, анализировать исходные данные, делать самостоятельные обобщения и выводы, предлагать самостоятельные технические, либо технологические решения.</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t>По результатам выполнения практического задания от 40 до 31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 Но в выполненном задании, эскизах, устных ответах допущены неточности, некоторые незначительные ошибки, имеются погрешности оформления работы.</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t>По результатам выполнения практического задания от 30 до 21 балла выставляется, если работа выполнена правильно, практически в полном объеме, студент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 Но в ответах допущены неточности, некоторые незначительные ошибки, освещение вопросов не всегда завершено выводами, имеет место недостаточная проработка технологии, эскизов наладок, имеются погрешности оформления работы.</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t>По результатам выполнения практического задания от 20 до 11 баллов</w:t>
      </w:r>
      <w:r w:rsidRPr="00846AFC">
        <w:rPr>
          <w:rFonts w:ascii="Times New Roman" w:hAnsi="Times New Roman" w:cs="Times New Roman"/>
          <w:i/>
          <w:iCs/>
        </w:rPr>
        <w:t xml:space="preserve"> </w:t>
      </w:r>
      <w:r w:rsidRPr="00846AFC">
        <w:rPr>
          <w:rFonts w:ascii="Times New Roman" w:hAnsi="Times New Roman" w:cs="Times New Roman"/>
        </w:rPr>
        <w:t xml:space="preserve">выставляется в том случае, когда работа выполнена с незначительными неточностями, практически в полном объеме, студент в целом овладел навыками </w:t>
      </w:r>
      <w:r w:rsidRPr="00846AFC">
        <w:rPr>
          <w:rFonts w:ascii="Times New Roman" w:hAnsi="Times New Roman" w:cs="Times New Roman"/>
        </w:rPr>
        <w:lastRenderedPageBreak/>
        <w:t>и умениями по данной теме, обнаруживает знание лекционного материала и справочной литературы, пытается анализировать конструкторскую документацию, делать выводы и решать задачи. Но на защите контрольной работы ведет себя пассивно, дает неполные ответы на вопросы, работа оформлена неаккуратно.</w:t>
      </w:r>
    </w:p>
    <w:p w:rsidR="00261C91" w:rsidRPr="00846AFC" w:rsidRDefault="00261C91" w:rsidP="00261C91">
      <w:pPr>
        <w:ind w:firstLine="567"/>
        <w:jc w:val="both"/>
        <w:rPr>
          <w:rFonts w:ascii="Times New Roman" w:hAnsi="Times New Roman" w:cs="Times New Roman"/>
        </w:rPr>
      </w:pPr>
      <w:r w:rsidRPr="00846AFC">
        <w:rPr>
          <w:rFonts w:ascii="Times New Roman" w:hAnsi="Times New Roman" w:cs="Times New Roman"/>
        </w:rPr>
        <w:t>По результатам выполнения практического задания от 10 и менее баллов</w:t>
      </w:r>
      <w:r w:rsidRPr="00846AFC">
        <w:rPr>
          <w:rFonts w:ascii="Times New Roman" w:hAnsi="Times New Roman" w:cs="Times New Roman"/>
          <w:i/>
          <w:iCs/>
        </w:rPr>
        <w:t xml:space="preserve"> </w:t>
      </w:r>
      <w:r w:rsidRPr="00846AFC">
        <w:rPr>
          <w:rFonts w:ascii="Times New Roman" w:hAnsi="Times New Roman" w:cs="Times New Roman"/>
        </w:rPr>
        <w:t>выставляется в том случае, когда работа выполнена неаккуратно, с неточностями и не в полном объеме, но студент в целом овладел содержанием вопросов по данной теме, обнаруживает знание лекционного материала и учебной литературы, пытается анализировать чертежи, делать выводы и решать задачи. При этом, дает неполные ответы на вопросы, допускает ошибки при освещении результатов выполненной работы.</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Оценка «зачтено» выставляется на зачете обучающемуся, если:</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обучающийся очной формы обучения набрал по текущему контролю необходимые и достаточные баллы для выставления оценки «автоматом»;</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обучающийся знает и воспроизводит основные положения дисциплины в соответствии с заданием, применяет их для выполнения типового задания, в котором очевиден способ решения;</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обучающийся продемонстрировал базовые знания, умения и навыки важнейших разделов программы и содержания лекционного курса;</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у обучающегося не имеется затруднений в использовании научно-понятийного аппарата в терминологии курса, а если затруднения имеются, то они незначительные;</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на дополнительные вопросы преподавателя обучающийся дал правильные, или частично правильные ответы.</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Компетенции или их части сформированы на базовом уровне.</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Оценка «не зачтено» ставится на зачете обучающемуся, если:</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 обучающийся имеет представление о содержании дисциплины, но не знает основные положения (темы, раздела, закона и т.д.), к которому относится </w:t>
      </w:r>
      <w:r w:rsidRPr="00846AFC">
        <w:rPr>
          <w:rFonts w:ascii="Times New Roman" w:hAnsi="Times New Roman" w:cs="Times New Roman"/>
        </w:rPr>
        <w:lastRenderedPageBreak/>
        <w:t>задание, не способен выполнить задание с очевидным решением, не владеет навыками анализа и синтеза научно-технических данных;</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имеются существенные пробелы в знании основного материала по программе курса;</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в процессе ответа на вопросы зачета, допущены принципиальные ошибки при изложении материала;</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имеются систематические пропуски обучающегося занятий по неуважительным причинам.</w:t>
      </w:r>
    </w:p>
    <w:p w:rsidR="00261C91" w:rsidRPr="00846AFC" w:rsidRDefault="00261C91" w:rsidP="00261C91">
      <w:pPr>
        <w:ind w:right="-144" w:firstLine="567"/>
        <w:rPr>
          <w:rFonts w:ascii="Times New Roman" w:hAnsi="Times New Roman" w:cs="Times New Roman"/>
          <w:bCs/>
        </w:rPr>
      </w:pPr>
      <w:r w:rsidRPr="00846AFC">
        <w:rPr>
          <w:rFonts w:ascii="Times New Roman" w:hAnsi="Times New Roman" w:cs="Times New Roman"/>
          <w:bCs/>
        </w:rPr>
        <w:t>Перечень вопросов для промежуточной аттестации</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 xml:space="preserve">1. Жанр исторической оперы (на примере опер М.И. Глинки, А.П. Бородина и др.) </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2. Черты эпической симфонии (на примере "Богатырской симфонии" А.П. Бородина)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 xml:space="preserve">3. Новаторство М.П. Мусоргского в области русской музыки. </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4. Отражение социальной тематики в вокальных миниатюрах (на примере сочинений М.П. Мусоргского).</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5. Жанр сказочной оперы (на примере опер М.И.Глинки, Н.А. Римского-Корсакова)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6. Симфоническое творчество С.В.Рахманинова.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7. Камерно-вокальное творчество С.В. Рахманинова.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8. Симфоническое творчество Д.Д.Шостаковича.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9. Камерно-вокальное творчество С.С.Прокофьева, Д.Д.Шостаковича.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10. Оперное творчество П.И.Чайковского.</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11. Тема фатума в симфонических произведениях П.И.Чайковского.</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 xml:space="preserve">12. Деятельность "Могучей кучки" в условиях развития русской музыкальной культуры 19 века. </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13. Стиль и основные области творчества С.В.Рахманинова.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14. Симфоническое творчество Н.А.Римского-Корсакова (на примере "Шехеразады").</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lastRenderedPageBreak/>
        <w:t>15. Жанр русской лирико-психологической бытовой музыкальной драмы (на примере оперы "Русалка" А.С.Даргомыжского).</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16. Камерно-вокальная музыка в России в 1 половине 19 века (на примере творчества композиторов доглинскинской эпохи, творчества М.И. Глинки и А.С. Даргомыжского).</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 xml:space="preserve">17. Основные черты музыкальной культуры эпохи Барокко. </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18. Основные черны музыкальной культуры эпохи Классицизма.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19. Основные черты музыкальной культуры эпохи Романтизма.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20. Творчество композиторов Венской классической школы.</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21. Единство музыки и веры в творчестве И.С. Баха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 xml:space="preserve">22. Тема смерти в зарубежной музыке 19 века. </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23. Оперное творчество В.А. Моцарта.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24. Симфоническое творчество Л.В.Бетховена.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25. Формирование жанра симфонии в творчестве Й. Гайдна.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 xml:space="preserve">26. Фортепианная миниатюра в творчестве Ф. Шопена.  </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27. Вокальный цикл в творчестве немецких композиторов (на примере циклов Л.В. Бетховена, Р. Шумана, Ф. Шуберта)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28. Цикл фортепианных миниатюр в творчестве Р.Шумана.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29. Принципы оперной реформы Р. Вагнера.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30.  Опера в творчестве Дж.Верди.</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31. Образ странника в творчестве композиторов-романтиков.</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 xml:space="preserve">32. Бетховен - последний романтик. </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33. Симфоническая поэма в творчестве Ф.Листа.</w:t>
      </w:r>
    </w:p>
    <w:p w:rsidR="00261C91" w:rsidRPr="00846AFC" w:rsidRDefault="00261C91" w:rsidP="00261C91">
      <w:pPr>
        <w:ind w:left="720" w:firstLine="0"/>
        <w:rPr>
          <w:rFonts w:ascii="Times New Roman" w:eastAsia="Calibri" w:hAnsi="Times New Roman" w:cs="Times New Roman"/>
          <w:iCs/>
          <w:color w:val="000000"/>
        </w:rPr>
      </w:pPr>
      <w:r w:rsidRPr="00846AFC">
        <w:rPr>
          <w:rFonts w:ascii="Times New Roman" w:eastAsia="Calibri" w:hAnsi="Times New Roman" w:cs="Times New Roman"/>
          <w:iCs/>
          <w:color w:val="000000"/>
        </w:rPr>
        <w:t xml:space="preserve">34. Принципы национальных композиторских школ (на примере творчества Ф.Листа, Э.Грига, Ф.Шопена, А.Дворжака, и др.).   </w:t>
      </w:r>
    </w:p>
    <w:p w:rsidR="00261C91" w:rsidRPr="00846AFC" w:rsidRDefault="00261C91" w:rsidP="00261C91">
      <w:pPr>
        <w:numPr>
          <w:ilvl w:val="0"/>
          <w:numId w:val="2"/>
        </w:numPr>
        <w:jc w:val="center"/>
        <w:rPr>
          <w:rFonts w:ascii="Times New Roman" w:eastAsia="Times New Roman" w:hAnsi="Times New Roman" w:cs="Times New Roman"/>
          <w:b/>
          <w:bCs/>
          <w:color w:val="000000"/>
        </w:rPr>
      </w:pPr>
    </w:p>
    <w:p w:rsidR="00261C91" w:rsidRPr="00846AFC" w:rsidRDefault="00261C91" w:rsidP="00261C91">
      <w:pPr>
        <w:numPr>
          <w:ilvl w:val="0"/>
          <w:numId w:val="2"/>
        </w:numPr>
        <w:jc w:val="center"/>
        <w:rPr>
          <w:rFonts w:ascii="Times New Roman" w:eastAsia="Times New Roman" w:hAnsi="Times New Roman" w:cs="Times New Roman"/>
          <w:b/>
          <w:bCs/>
          <w:color w:val="000000"/>
        </w:rPr>
      </w:pPr>
      <w:r w:rsidRPr="00846AFC">
        <w:rPr>
          <w:rFonts w:ascii="Times New Roman" w:eastAsia="Calibri" w:hAnsi="Times New Roman" w:cs="Times New Roman"/>
          <w:i/>
          <w:iCs/>
          <w:color w:val="000000"/>
        </w:rPr>
        <w:t xml:space="preserve"> </w:t>
      </w:r>
      <w:r w:rsidRPr="00846AFC">
        <w:rPr>
          <w:rFonts w:ascii="Times New Roman" w:eastAsia="Times New Roman" w:hAnsi="Times New Roman" w:cs="Times New Roman"/>
          <w:b/>
          <w:bCs/>
          <w:color w:val="000000"/>
        </w:rPr>
        <w:t>КОНТРОЛЬНАЯ РАБОТА</w:t>
      </w:r>
    </w:p>
    <w:p w:rsidR="00261C91" w:rsidRPr="00846AFC" w:rsidRDefault="00261C91" w:rsidP="00261C91">
      <w:pPr>
        <w:tabs>
          <w:tab w:val="left" w:pos="993"/>
        </w:tabs>
        <w:spacing w:after="120"/>
        <w:ind w:right="142"/>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 xml:space="preserve">Контрольная работа рассматривается, как разновидность самостоятельной работы обучающихся заочной формы обучения, которая направлена на формирование умений самостоятельно работать с теоретическим </w:t>
      </w:r>
      <w:r w:rsidRPr="00846AFC">
        <w:rPr>
          <w:rFonts w:ascii="Times New Roman" w:eastAsia="Times New Roman" w:hAnsi="Times New Roman" w:cs="Times New Roman"/>
          <w:color w:val="000000"/>
        </w:rPr>
        <w:lastRenderedPageBreak/>
        <w:t xml:space="preserve">материалом, анализировать важнейшие категории дисциплин, устанавливать взаимосвязь между их главными понятиями. </w:t>
      </w:r>
    </w:p>
    <w:p w:rsidR="00261C91" w:rsidRPr="00846AFC" w:rsidRDefault="00261C91" w:rsidP="00261C91">
      <w:pPr>
        <w:jc w:val="both"/>
        <w:rPr>
          <w:rFonts w:ascii="Times New Roman" w:hAnsi="Times New Roman" w:cs="Times New Roman"/>
          <w:b/>
          <w:bCs/>
        </w:rPr>
      </w:pPr>
      <w:r w:rsidRPr="00846AFC">
        <w:rPr>
          <w:rFonts w:ascii="Times New Roman" w:hAnsi="Times New Roman" w:cs="Times New Roman"/>
          <w:b/>
          <w:bCs/>
        </w:rPr>
        <w:t>1 Цели выполнения контрольной работы</w:t>
      </w:r>
    </w:p>
    <w:p w:rsidR="00261C91" w:rsidRPr="00846AFC" w:rsidRDefault="00261C91" w:rsidP="00261C91">
      <w:pPr>
        <w:widowControl w:val="0"/>
        <w:jc w:val="both"/>
        <w:rPr>
          <w:rFonts w:ascii="Times New Roman" w:hAnsi="Times New Roman" w:cs="Times New Roman"/>
          <w:color w:val="000000"/>
        </w:rPr>
      </w:pPr>
      <w:r w:rsidRPr="00846AFC">
        <w:rPr>
          <w:rFonts w:ascii="Times New Roman" w:hAnsi="Times New Roman" w:cs="Times New Roman"/>
          <w:color w:val="000000"/>
        </w:rPr>
        <w:t xml:space="preserve">Цели выполнения контрольной работы для студентов заочной формы обучения заключается в следующем: </w:t>
      </w:r>
    </w:p>
    <w:p w:rsidR="00261C91" w:rsidRPr="00846AFC" w:rsidRDefault="00261C91" w:rsidP="00261C91">
      <w:pPr>
        <w:widowControl w:val="0"/>
        <w:jc w:val="both"/>
        <w:rPr>
          <w:rFonts w:ascii="Times New Roman" w:hAnsi="Times New Roman" w:cs="Times New Roman"/>
          <w:color w:val="000000"/>
        </w:rPr>
      </w:pPr>
      <w:r w:rsidRPr="00846AFC">
        <w:rPr>
          <w:rFonts w:ascii="Times New Roman" w:hAnsi="Times New Roman" w:cs="Times New Roman"/>
          <w:color w:val="000000"/>
        </w:rPr>
        <w:t>- развить способность к анализу учебной и нормативной литературы;</w:t>
      </w:r>
    </w:p>
    <w:p w:rsidR="00261C91" w:rsidRPr="00846AFC" w:rsidRDefault="00261C91" w:rsidP="00261C91">
      <w:pPr>
        <w:widowControl w:val="0"/>
        <w:jc w:val="both"/>
        <w:rPr>
          <w:rFonts w:ascii="Times New Roman" w:hAnsi="Times New Roman" w:cs="Times New Roman"/>
          <w:color w:val="000000"/>
        </w:rPr>
      </w:pPr>
      <w:r w:rsidRPr="00846AFC">
        <w:rPr>
          <w:rFonts w:ascii="Times New Roman" w:hAnsi="Times New Roman" w:cs="Times New Roman"/>
          <w:color w:val="000000"/>
        </w:rPr>
        <w:t>- выработать умение систематизировать и обобщать научный материал, а также практически его оценивать;</w:t>
      </w:r>
    </w:p>
    <w:p w:rsidR="00261C91" w:rsidRPr="00846AFC" w:rsidRDefault="00261C91" w:rsidP="00261C91">
      <w:pPr>
        <w:widowControl w:val="0"/>
        <w:jc w:val="both"/>
        <w:rPr>
          <w:rFonts w:ascii="Times New Roman" w:hAnsi="Times New Roman" w:cs="Times New Roman"/>
          <w:color w:val="000000"/>
        </w:rPr>
      </w:pPr>
      <w:r w:rsidRPr="00846AFC">
        <w:rPr>
          <w:rFonts w:ascii="Times New Roman" w:hAnsi="Times New Roman" w:cs="Times New Roman"/>
          <w:color w:val="000000"/>
        </w:rPr>
        <w:t>- формировать и укреплять навыки усвоения общетеоретических понятий, аргументированного, логического, грамотного изложения положений теории дисциплины;</w:t>
      </w:r>
    </w:p>
    <w:p w:rsidR="00261C91" w:rsidRPr="00846AFC" w:rsidRDefault="00261C91" w:rsidP="00261C91">
      <w:pPr>
        <w:widowControl w:val="0"/>
        <w:jc w:val="both"/>
        <w:rPr>
          <w:rFonts w:ascii="Times New Roman" w:hAnsi="Times New Roman" w:cs="Times New Roman"/>
          <w:color w:val="000000"/>
        </w:rPr>
      </w:pPr>
      <w:r w:rsidRPr="00846AFC">
        <w:rPr>
          <w:rFonts w:ascii="Times New Roman" w:hAnsi="Times New Roman" w:cs="Times New Roman"/>
          <w:color w:val="000000"/>
        </w:rPr>
        <w:t xml:space="preserve">- </w:t>
      </w:r>
      <w:r w:rsidRPr="00846AFC">
        <w:rPr>
          <w:rFonts w:ascii="Times New Roman" w:hAnsi="Times New Roman" w:cs="Times New Roman"/>
        </w:rPr>
        <w:t>активизировать критическое мышление и способность анализировать информацию;</w:t>
      </w:r>
    </w:p>
    <w:p w:rsidR="00261C91" w:rsidRPr="00846AFC" w:rsidRDefault="00261C91" w:rsidP="00261C91">
      <w:pPr>
        <w:widowControl w:val="0"/>
        <w:jc w:val="both"/>
        <w:rPr>
          <w:rFonts w:ascii="Times New Roman" w:hAnsi="Times New Roman" w:cs="Times New Roman"/>
          <w:color w:val="000000"/>
        </w:rPr>
      </w:pPr>
      <w:r w:rsidRPr="00846AFC">
        <w:rPr>
          <w:rFonts w:ascii="Times New Roman" w:hAnsi="Times New Roman" w:cs="Times New Roman"/>
          <w:color w:val="000000"/>
        </w:rPr>
        <w:t>- развить умение применять эти положения на практике.</w:t>
      </w:r>
    </w:p>
    <w:p w:rsidR="00261C91" w:rsidRPr="00846AFC" w:rsidRDefault="00261C91" w:rsidP="00261C91">
      <w:pPr>
        <w:widowControl w:val="0"/>
        <w:jc w:val="both"/>
        <w:rPr>
          <w:rFonts w:ascii="Times New Roman" w:hAnsi="Times New Roman" w:cs="Times New Roman"/>
          <w:b/>
          <w:bCs/>
        </w:rPr>
      </w:pPr>
      <w:r w:rsidRPr="00846AFC">
        <w:rPr>
          <w:rFonts w:ascii="Times New Roman" w:hAnsi="Times New Roman" w:cs="Times New Roman"/>
          <w:b/>
          <w:bCs/>
        </w:rPr>
        <w:t>2 Основные этапы работы обучающегося при выполнении контрольной работы</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При выполнении контрольной работы необходимо проявить навыки самостоятельной работы, умение пользоваться источниками литературы учебной и научной. Содержание работы необходимо излагать своими словами, логически последовательно.</w:t>
      </w:r>
    </w:p>
    <w:p w:rsidR="00261C91" w:rsidRPr="00846AFC" w:rsidRDefault="00261C91" w:rsidP="00261C91">
      <w:pPr>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Начинать работу необходимо с подробного изучения методических рекомендаций по дисциплине. Далее следует подобрать основную литературу в соответствии с вариантными заданиями контрольной работы. В процессе написания работы можно использовать дополнительную литературу, более углубленно рассматривающую различные аспекты темы. В случае затруднения в выборе литературы можно обратиться за консультацией к преподавателю.</w:t>
      </w:r>
    </w:p>
    <w:p w:rsidR="00261C91" w:rsidRPr="00846AFC" w:rsidRDefault="00261C91" w:rsidP="00261C91">
      <w:pPr>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Далее, на основе изученного материала, составить развернутый план, придерживаясь которого, следует излагать содержание заданий.</w:t>
      </w:r>
    </w:p>
    <w:p w:rsidR="00261C91" w:rsidRPr="00846AFC" w:rsidRDefault="00261C91" w:rsidP="00261C91">
      <w:pPr>
        <w:widowControl w:val="0"/>
        <w:tabs>
          <w:tab w:val="left" w:pos="8364"/>
        </w:tabs>
        <w:jc w:val="both"/>
        <w:rPr>
          <w:rFonts w:ascii="Times New Roman" w:hAnsi="Times New Roman" w:cs="Times New Roman"/>
          <w:b/>
          <w:bCs/>
        </w:rPr>
      </w:pPr>
      <w:r w:rsidRPr="00846AFC">
        <w:rPr>
          <w:rFonts w:ascii="Times New Roman" w:hAnsi="Times New Roman" w:cs="Times New Roman"/>
          <w:color w:val="000000"/>
        </w:rPr>
        <w:t xml:space="preserve">Выполненную контрольную работу студенты регистрируют в деканате, за которым закреплена выпускающая кафедра и направляют на проверку </w:t>
      </w:r>
      <w:r w:rsidRPr="00846AFC">
        <w:rPr>
          <w:rFonts w:ascii="Times New Roman" w:hAnsi="Times New Roman" w:cs="Times New Roman"/>
          <w:color w:val="000000"/>
        </w:rPr>
        <w:lastRenderedPageBreak/>
        <w:t>преподавателю не позднее, чем за 3 дня до промежуточной аттестации по данной дисциплине.</w:t>
      </w:r>
    </w:p>
    <w:p w:rsidR="00261C91" w:rsidRPr="00846AFC" w:rsidRDefault="00261C91" w:rsidP="00261C91">
      <w:pPr>
        <w:widowControl w:val="0"/>
        <w:tabs>
          <w:tab w:val="left" w:pos="8364"/>
        </w:tabs>
        <w:jc w:val="both"/>
        <w:rPr>
          <w:rFonts w:ascii="Times New Roman" w:hAnsi="Times New Roman" w:cs="Times New Roman"/>
          <w:b/>
          <w:bCs/>
        </w:rPr>
      </w:pPr>
      <w:r w:rsidRPr="00846AFC">
        <w:rPr>
          <w:rFonts w:ascii="Times New Roman" w:hAnsi="Times New Roman" w:cs="Times New Roman"/>
        </w:rPr>
        <w:t xml:space="preserve"> После проверки преподаватель дает рецензию о допуске к собеседованию (защите контрольной работы), или о необходимости её доработки. </w:t>
      </w:r>
    </w:p>
    <w:p w:rsidR="00261C91" w:rsidRPr="00846AFC" w:rsidRDefault="00261C91" w:rsidP="00261C91">
      <w:pPr>
        <w:jc w:val="both"/>
        <w:rPr>
          <w:rFonts w:ascii="Times New Roman" w:hAnsi="Times New Roman" w:cs="Times New Roman"/>
          <w:color w:val="000000"/>
        </w:rPr>
      </w:pPr>
      <w:r w:rsidRPr="00846AFC">
        <w:rPr>
          <w:rFonts w:ascii="Times New Roman" w:hAnsi="Times New Roman" w:cs="Times New Roman"/>
          <w:color w:val="000000"/>
        </w:rPr>
        <w:t>Если контрольная работа не допущена к защите, то обучающийся должен по всем замечаниям преподавателя сделать необходимые исправления и дополнения (работу над ошибками), после чего он может повторно предоставить контрольную работу преподавателю.</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По правильно оформленной контрольной работе </w:t>
      </w:r>
      <w:r w:rsidRPr="00846AFC">
        <w:rPr>
          <w:rFonts w:ascii="Times New Roman" w:hAnsi="Times New Roman" w:cs="Times New Roman"/>
          <w:i/>
          <w:iCs/>
        </w:rPr>
        <w:t>проводится устный опрос</w:t>
      </w:r>
      <w:r w:rsidRPr="00846AFC">
        <w:rPr>
          <w:rFonts w:ascii="Times New Roman" w:hAnsi="Times New Roman" w:cs="Times New Roman"/>
        </w:rPr>
        <w:t xml:space="preserve"> (зачет контрольной работы), после которого студент допускается к сдаче зачета по дисциплине.</w:t>
      </w:r>
    </w:p>
    <w:p w:rsidR="00261C91" w:rsidRPr="00846AFC" w:rsidRDefault="00261C91" w:rsidP="00261C91">
      <w:pPr>
        <w:jc w:val="both"/>
        <w:rPr>
          <w:rFonts w:ascii="Times New Roman" w:hAnsi="Times New Roman" w:cs="Times New Roman"/>
          <w:b/>
          <w:bCs/>
        </w:rPr>
      </w:pPr>
      <w:r w:rsidRPr="00846AFC">
        <w:rPr>
          <w:rFonts w:ascii="Times New Roman" w:hAnsi="Times New Roman" w:cs="Times New Roman"/>
          <w:b/>
          <w:bCs/>
        </w:rPr>
        <w:t>3 Требования к содержанию и оформлению контрольной работы</w:t>
      </w:r>
    </w:p>
    <w:p w:rsidR="00261C91" w:rsidRPr="00846AFC" w:rsidRDefault="00261C91" w:rsidP="00261C91">
      <w:pPr>
        <w:jc w:val="both"/>
        <w:rPr>
          <w:rFonts w:ascii="Times New Roman" w:hAnsi="Times New Roman" w:cs="Times New Roman"/>
          <w:b/>
          <w:bCs/>
        </w:rPr>
      </w:pPr>
      <w:r w:rsidRPr="00846AFC">
        <w:rPr>
          <w:rFonts w:ascii="Times New Roman" w:hAnsi="Times New Roman" w:cs="Times New Roman"/>
          <w:color w:val="000000"/>
        </w:rPr>
        <w:t xml:space="preserve">Контрольная работа содержит материал, охватывающий основные вопросы (темы) дисциплины. </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Контрольная работа представляет собой письменную работу, включающую в себя ответы на _</w:t>
      </w:r>
      <w:r w:rsidRPr="00846AFC">
        <w:rPr>
          <w:rFonts w:ascii="Times New Roman" w:hAnsi="Times New Roman" w:cs="Times New Roman"/>
          <w:lang w:val="ru-RU"/>
        </w:rPr>
        <w:t>2</w:t>
      </w:r>
      <w:r w:rsidRPr="00846AFC">
        <w:rPr>
          <w:rFonts w:ascii="Times New Roman" w:hAnsi="Times New Roman" w:cs="Times New Roman"/>
        </w:rPr>
        <w:t>__теоретических вопроса, и ___</w:t>
      </w:r>
      <w:r w:rsidRPr="00846AFC">
        <w:rPr>
          <w:rFonts w:ascii="Times New Roman" w:hAnsi="Times New Roman" w:cs="Times New Roman"/>
          <w:lang w:val="ru-RU"/>
        </w:rPr>
        <w:t>1</w:t>
      </w:r>
      <w:r w:rsidRPr="00846AFC">
        <w:rPr>
          <w:rFonts w:ascii="Times New Roman" w:hAnsi="Times New Roman" w:cs="Times New Roman"/>
        </w:rPr>
        <w:t>__ практического задания</w:t>
      </w:r>
      <w:r w:rsidRPr="00846AFC">
        <w:rPr>
          <w:rFonts w:ascii="Times New Roman" w:hAnsi="Times New Roman" w:cs="Times New Roman"/>
          <w:lang w:val="ru-RU"/>
        </w:rPr>
        <w:t>.</w:t>
      </w:r>
      <w:r w:rsidRPr="00846AFC">
        <w:rPr>
          <w:rFonts w:ascii="Times New Roman" w:hAnsi="Times New Roman" w:cs="Times New Roman"/>
        </w:rPr>
        <w:t xml:space="preserve"> </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Общий объем контрольной работы не должен превышать __</w:t>
      </w:r>
      <w:r w:rsidRPr="00846AFC">
        <w:rPr>
          <w:rFonts w:ascii="Times New Roman" w:hAnsi="Times New Roman" w:cs="Times New Roman"/>
          <w:lang w:val="ru-RU"/>
        </w:rPr>
        <w:t>15</w:t>
      </w:r>
      <w:r w:rsidRPr="00846AFC">
        <w:rPr>
          <w:rFonts w:ascii="Times New Roman" w:hAnsi="Times New Roman" w:cs="Times New Roman"/>
        </w:rPr>
        <w:t>__ страниц печатного текста формата А4.</w:t>
      </w:r>
    </w:p>
    <w:p w:rsidR="00261C91" w:rsidRPr="00846AFC" w:rsidRDefault="00261C91" w:rsidP="00261C91">
      <w:pPr>
        <w:jc w:val="both"/>
        <w:rPr>
          <w:rFonts w:ascii="Times New Roman" w:hAnsi="Times New Roman" w:cs="Times New Roman"/>
          <w:color w:val="000000"/>
        </w:rPr>
      </w:pPr>
      <w:r w:rsidRPr="00846AFC">
        <w:rPr>
          <w:rFonts w:ascii="Times New Roman" w:hAnsi="Times New Roman" w:cs="Times New Roman"/>
          <w:color w:val="000000"/>
        </w:rPr>
        <w:t>3.1 Выбор варианта контрольной работы</w:t>
      </w:r>
    </w:p>
    <w:p w:rsidR="00261C91" w:rsidRPr="00846AFC" w:rsidRDefault="00261C91" w:rsidP="00261C91">
      <w:pPr>
        <w:jc w:val="both"/>
        <w:rPr>
          <w:rFonts w:ascii="Times New Roman" w:hAnsi="Times New Roman" w:cs="Times New Roman"/>
          <w:color w:val="000000"/>
        </w:rPr>
      </w:pPr>
      <w:r w:rsidRPr="00846AFC">
        <w:rPr>
          <w:rFonts w:ascii="Times New Roman" w:hAnsi="Times New Roman" w:cs="Times New Roman"/>
          <w:color w:val="000000"/>
        </w:rPr>
        <w:t>Задания контрольных работ представлены в вариантах.</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Вариант контрольной работы выбирается студентом </w:t>
      </w:r>
      <w:r w:rsidRPr="00846AFC">
        <w:rPr>
          <w:rFonts w:ascii="Times New Roman" w:hAnsi="Times New Roman" w:cs="Times New Roman"/>
          <w:b/>
          <w:bCs/>
        </w:rPr>
        <w:t>в соответствии с последней цифрой номера зачетной книжки</w:t>
      </w:r>
      <w:r w:rsidRPr="00846AFC">
        <w:rPr>
          <w:rFonts w:ascii="Times New Roman" w:hAnsi="Times New Roman" w:cs="Times New Roman"/>
        </w:rPr>
        <w:t>. При этом, 0 соответствует заданию под номером 10.</w:t>
      </w:r>
      <w:r w:rsidRPr="00846AFC">
        <w:rPr>
          <w:rFonts w:ascii="Times New Roman" w:hAnsi="Times New Roman" w:cs="Times New Roman"/>
        </w:rPr>
        <w:tab/>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Контрольная работа, выполненная не по своему варианту, не засчитывается.</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3.2 Требования по оформлению</w:t>
      </w:r>
    </w:p>
    <w:p w:rsidR="00261C91" w:rsidRPr="00846AFC" w:rsidRDefault="00261C91" w:rsidP="00261C91">
      <w:pPr>
        <w:jc w:val="both"/>
        <w:rPr>
          <w:rFonts w:ascii="Times New Roman" w:hAnsi="Times New Roman" w:cs="Times New Roman"/>
          <w:color w:val="FF0000"/>
        </w:rPr>
      </w:pPr>
      <w:r w:rsidRPr="00846AFC">
        <w:rPr>
          <w:rFonts w:ascii="Times New Roman" w:hAnsi="Times New Roman" w:cs="Times New Roman"/>
        </w:rPr>
        <w:t xml:space="preserve">Письменные работы обучающихся оформляют в соответствии с Правилами оформления письменных работ обучающихся для гуманитарных/технических направлений подготовки. </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color w:val="000000"/>
        </w:rPr>
        <w:lastRenderedPageBreak/>
        <w:t>Основные требования по оформлению:</w:t>
      </w:r>
    </w:p>
    <w:p w:rsidR="00261C91" w:rsidRPr="00846AFC" w:rsidRDefault="00261C91" w:rsidP="00261C91">
      <w:pPr>
        <w:jc w:val="both"/>
        <w:rPr>
          <w:rFonts w:ascii="Times New Roman" w:hAnsi="Times New Roman" w:cs="Times New Roman"/>
          <w:color w:val="000000"/>
          <w:highlight w:val="yellow"/>
        </w:rPr>
      </w:pPr>
      <w:r w:rsidRPr="00846AFC">
        <w:rPr>
          <w:rFonts w:ascii="Times New Roman" w:hAnsi="Times New Roman" w:cs="Times New Roman"/>
        </w:rPr>
        <w:t xml:space="preserve">–  </w:t>
      </w:r>
      <w:r w:rsidRPr="00846AFC">
        <w:rPr>
          <w:rFonts w:ascii="Times New Roman" w:hAnsi="Times New Roman" w:cs="Times New Roman"/>
          <w:color w:val="000000"/>
        </w:rPr>
        <w:t xml:space="preserve">текст контрольной работы должен быть представлен </w:t>
      </w:r>
      <w:r w:rsidRPr="00846AFC">
        <w:rPr>
          <w:rFonts w:ascii="Times New Roman" w:hAnsi="Times New Roman" w:cs="Times New Roman"/>
        </w:rPr>
        <w:t xml:space="preserve">в печатном виде на одной стороне листа белой бумаги формата А4.  </w:t>
      </w:r>
    </w:p>
    <w:p w:rsidR="00261C91" w:rsidRPr="00846AFC" w:rsidRDefault="00261C91" w:rsidP="00261C91">
      <w:pPr>
        <w:jc w:val="both"/>
        <w:rPr>
          <w:rFonts w:ascii="Times New Roman" w:hAnsi="Times New Roman" w:cs="Times New Roman"/>
          <w:lang w:val="en-US"/>
        </w:rPr>
      </w:pPr>
      <w:r w:rsidRPr="00846AFC">
        <w:rPr>
          <w:rFonts w:ascii="Times New Roman" w:hAnsi="Times New Roman" w:cs="Times New Roman"/>
          <w:lang w:val="en-US"/>
        </w:rPr>
        <w:t xml:space="preserve">– </w:t>
      </w:r>
      <w:r w:rsidRPr="00846AFC">
        <w:rPr>
          <w:rFonts w:ascii="Times New Roman" w:hAnsi="Times New Roman" w:cs="Times New Roman"/>
        </w:rPr>
        <w:t>гарнитура</w:t>
      </w:r>
      <w:r w:rsidRPr="00846AFC">
        <w:rPr>
          <w:rFonts w:ascii="Times New Roman" w:hAnsi="Times New Roman" w:cs="Times New Roman"/>
          <w:lang w:val="en-US"/>
        </w:rPr>
        <w:t xml:space="preserve"> </w:t>
      </w:r>
      <w:r w:rsidRPr="00846AFC">
        <w:rPr>
          <w:rFonts w:ascii="Times New Roman" w:hAnsi="Times New Roman" w:cs="Times New Roman"/>
        </w:rPr>
        <w:t>шрифта</w:t>
      </w:r>
      <w:r w:rsidRPr="00846AFC">
        <w:rPr>
          <w:rFonts w:ascii="Times New Roman" w:hAnsi="Times New Roman" w:cs="Times New Roman"/>
          <w:lang w:val="en-US"/>
        </w:rPr>
        <w:t xml:space="preserve"> – Times New Roman; </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 размер шрифта для основного текста – 14; </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 междустрочный интервал – 1,5 </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 размер шрифта для примечаний, ссылок – 12; </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 абзацный отступ –1,25 мм; </w:t>
      </w:r>
    </w:p>
    <w:p w:rsidR="00261C91" w:rsidRDefault="00261C91" w:rsidP="00261C91">
      <w:pPr>
        <w:jc w:val="both"/>
        <w:rPr>
          <w:rFonts w:ascii="Times New Roman" w:hAnsi="Times New Roman" w:cs="Times New Roman"/>
          <w:lang w:val="ru-RU"/>
        </w:rPr>
      </w:pPr>
      <w:r w:rsidRPr="00846AFC">
        <w:rPr>
          <w:rFonts w:ascii="Times New Roman" w:hAnsi="Times New Roman" w:cs="Times New Roman"/>
        </w:rPr>
        <w:t>– выравнивание основн</w:t>
      </w:r>
      <w:r>
        <w:rPr>
          <w:rFonts w:ascii="Times New Roman" w:hAnsi="Times New Roman" w:cs="Times New Roman"/>
        </w:rPr>
        <w:t>ого текста – по ширине страницы</w:t>
      </w:r>
      <w:r>
        <w:rPr>
          <w:rFonts w:ascii="Times New Roman" w:hAnsi="Times New Roman" w:cs="Times New Roman"/>
          <w:lang w:val="ru-RU"/>
        </w:rPr>
        <w:t>;</w:t>
      </w:r>
    </w:p>
    <w:p w:rsidR="00261C91" w:rsidRDefault="00261C91" w:rsidP="00261C91">
      <w:pPr>
        <w:jc w:val="both"/>
        <w:rPr>
          <w:rFonts w:ascii="Times New Roman" w:hAnsi="Times New Roman" w:cs="Times New Roman"/>
          <w:lang w:val="ru-RU"/>
        </w:rPr>
      </w:pPr>
      <w:r>
        <w:rPr>
          <w:rFonts w:ascii="Times New Roman" w:hAnsi="Times New Roman" w:cs="Times New Roman"/>
          <w:lang w:val="ru-RU"/>
        </w:rPr>
        <w:t>- поля: слева – 3 см, сверху, внизу – 2 см, справа – 1 см.</w:t>
      </w:r>
    </w:p>
    <w:p w:rsidR="00261C91" w:rsidRPr="0024370D" w:rsidRDefault="00261C91" w:rsidP="00261C91">
      <w:pPr>
        <w:jc w:val="both"/>
        <w:rPr>
          <w:rFonts w:ascii="Times New Roman" w:hAnsi="Times New Roman" w:cs="Times New Roman"/>
          <w:lang w:val="ru-RU"/>
        </w:rPr>
      </w:pPr>
      <w:r>
        <w:rPr>
          <w:rFonts w:ascii="Times New Roman" w:hAnsi="Times New Roman" w:cs="Times New Roman"/>
          <w:lang w:val="ru-RU"/>
        </w:rPr>
        <w:t>- нумерация страницы – в нижнем правом углу колонтитула.</w:t>
      </w:r>
    </w:p>
    <w:p w:rsidR="00261C91" w:rsidRPr="00846AFC" w:rsidRDefault="00261C91" w:rsidP="00261C91">
      <w:pPr>
        <w:jc w:val="both"/>
        <w:rPr>
          <w:rFonts w:ascii="Times New Roman" w:hAnsi="Times New Roman" w:cs="Times New Roman"/>
          <w:color w:val="000000"/>
        </w:rPr>
      </w:pPr>
      <w:r w:rsidRPr="00846AFC">
        <w:rPr>
          <w:rFonts w:ascii="Times New Roman" w:hAnsi="Times New Roman" w:cs="Times New Roman"/>
        </w:rPr>
        <w:t xml:space="preserve">Титульный лист включают в общую нумерацию страниц, но номер страницы на нем не проставляют. </w:t>
      </w:r>
      <w:r w:rsidRPr="00846AFC">
        <w:rPr>
          <w:rFonts w:ascii="Times New Roman" w:hAnsi="Times New Roman" w:cs="Times New Roman"/>
          <w:color w:val="000000"/>
        </w:rPr>
        <w:t xml:space="preserve">Страницы текста следует нумеровать арабскими цифрами, соблюдая сквозную нумерацию по всему документу, включая и приложения. </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Перенос в словах допускается использовать, кроме заголовков.</w:t>
      </w:r>
    </w:p>
    <w:p w:rsidR="00261C91" w:rsidRPr="00846AFC" w:rsidRDefault="00261C91" w:rsidP="00261C91">
      <w:pPr>
        <w:jc w:val="both"/>
        <w:rPr>
          <w:rFonts w:ascii="Times New Roman" w:hAnsi="Times New Roman" w:cs="Times New Roman"/>
          <w:color w:val="000000"/>
        </w:rPr>
      </w:pPr>
      <w:r w:rsidRPr="00846AFC">
        <w:rPr>
          <w:rFonts w:ascii="Times New Roman" w:hAnsi="Times New Roman" w:cs="Times New Roman"/>
          <w:color w:val="000000"/>
        </w:rPr>
        <w:t>По тексту работы необходимо давать ссылки на таблицы и рисунки, включенные в состав работы.</w:t>
      </w:r>
    </w:p>
    <w:p w:rsidR="00261C91" w:rsidRPr="00846AFC" w:rsidRDefault="00261C91" w:rsidP="00261C91">
      <w:pPr>
        <w:jc w:val="both"/>
        <w:rPr>
          <w:rFonts w:ascii="Times New Roman" w:hAnsi="Times New Roman" w:cs="Times New Roman"/>
          <w:color w:val="000000"/>
        </w:rPr>
      </w:pPr>
      <w:r w:rsidRPr="00846AFC">
        <w:rPr>
          <w:rFonts w:ascii="Times New Roman" w:hAnsi="Times New Roman" w:cs="Times New Roman"/>
          <w:color w:val="000000"/>
        </w:rPr>
        <w:t>Таблица подписывается сверху с указанием номера и наименования таблицы, ориентация по ширине.</w:t>
      </w:r>
      <w:r w:rsidRPr="00846AFC">
        <w:rPr>
          <w:rFonts w:ascii="Times New Roman" w:hAnsi="Times New Roman" w:cs="Times New Roman"/>
        </w:rPr>
        <w:t xml:space="preserve"> Таблицы объемом больше одной страницы допускается размещать в приложение.</w:t>
      </w:r>
    </w:p>
    <w:p w:rsidR="00261C91" w:rsidRPr="00846AFC" w:rsidRDefault="00261C91" w:rsidP="00261C91">
      <w:pPr>
        <w:jc w:val="both"/>
        <w:rPr>
          <w:rFonts w:ascii="Times New Roman" w:hAnsi="Times New Roman" w:cs="Times New Roman"/>
          <w:color w:val="000000"/>
        </w:rPr>
      </w:pPr>
      <w:r w:rsidRPr="00846AFC">
        <w:rPr>
          <w:rFonts w:ascii="Times New Roman" w:hAnsi="Times New Roman" w:cs="Times New Roman"/>
          <w:color w:val="000000"/>
        </w:rPr>
        <w:t>Рисунок подписывается снизу с указанием номера рисунка и наименования, ориентация по центру.</w:t>
      </w:r>
    </w:p>
    <w:p w:rsidR="00261C91" w:rsidRPr="00846AFC" w:rsidRDefault="00261C91" w:rsidP="00261C91">
      <w:pPr>
        <w:jc w:val="both"/>
        <w:rPr>
          <w:rFonts w:ascii="Times New Roman" w:hAnsi="Times New Roman" w:cs="Times New Roman"/>
          <w:color w:val="000000"/>
        </w:rPr>
      </w:pPr>
      <w:r w:rsidRPr="00846AFC">
        <w:rPr>
          <w:rFonts w:ascii="Times New Roman" w:hAnsi="Times New Roman" w:cs="Times New Roman"/>
          <w:color w:val="000000"/>
        </w:rPr>
        <w:t xml:space="preserve">По тексту контрольной работы должны быть указаны в квадратных скобках номера информационных ресурсов, в соответствии с перечнем использованных информационных ресурсов с тем же порядковым номерам. </w:t>
      </w:r>
    </w:p>
    <w:p w:rsidR="00261C91" w:rsidRPr="00846AFC" w:rsidRDefault="00261C91" w:rsidP="00261C91">
      <w:pPr>
        <w:jc w:val="both"/>
        <w:rPr>
          <w:rFonts w:ascii="Times New Roman" w:hAnsi="Times New Roman" w:cs="Times New Roman"/>
          <w:i/>
          <w:iCs/>
        </w:rPr>
      </w:pPr>
      <w:r w:rsidRPr="00846AFC">
        <w:rPr>
          <w:rFonts w:ascii="Times New Roman" w:hAnsi="Times New Roman" w:cs="Times New Roman"/>
          <w:i/>
          <w:iCs/>
        </w:rPr>
        <w:t>Для гуманитарных направлений: (дополнительные требования)</w:t>
      </w:r>
    </w:p>
    <w:p w:rsidR="00261C91" w:rsidRPr="0024370D" w:rsidRDefault="00261C91" w:rsidP="00261C91">
      <w:pPr>
        <w:jc w:val="both"/>
        <w:rPr>
          <w:rFonts w:ascii="Times New Roman" w:hAnsi="Times New Roman" w:cs="Times New Roman"/>
        </w:rPr>
      </w:pPr>
      <w:r w:rsidRPr="0024370D">
        <w:rPr>
          <w:rFonts w:ascii="Times New Roman" w:hAnsi="Times New Roman" w:cs="Times New Roman"/>
        </w:rPr>
        <w:t>Для заполнения ячеек основной надписи:</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гарнитура шрифта Arial;</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курсив;</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lastRenderedPageBreak/>
        <w:t>– для обозначения работы: размер – 20.</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3.3 Структура контрольной работы:</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титульный лист;</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содержание (при необходимости);</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формулировка задания;</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выполнение задания, согласно варианту;</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решение практического задания (при наличии);</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перечень использованных информационных ресурсов.</w:t>
      </w:r>
    </w:p>
    <w:p w:rsidR="00261C91" w:rsidRPr="00846AFC" w:rsidRDefault="00261C91" w:rsidP="00261C91">
      <w:pPr>
        <w:jc w:val="both"/>
        <w:rPr>
          <w:rFonts w:ascii="Times New Roman" w:hAnsi="Times New Roman" w:cs="Times New Roman"/>
        </w:rPr>
      </w:pPr>
      <w:r w:rsidRPr="00846AFC">
        <w:rPr>
          <w:rFonts w:ascii="Times New Roman" w:hAnsi="Times New Roman" w:cs="Times New Roman"/>
        </w:rPr>
        <w:t xml:space="preserve">3.4 Требования по содержанию и выполнению заданий контрольной работы </w:t>
      </w:r>
    </w:p>
    <w:p w:rsidR="00261C91" w:rsidRPr="00846AFC" w:rsidRDefault="00261C91" w:rsidP="00261C91">
      <w:pPr>
        <w:tabs>
          <w:tab w:val="left" w:pos="952"/>
        </w:tabs>
        <w:jc w:val="both"/>
        <w:rPr>
          <w:rFonts w:ascii="Times New Roman" w:hAnsi="Times New Roman" w:cs="Times New Roman"/>
          <w:iCs/>
        </w:rPr>
      </w:pPr>
      <w:r w:rsidRPr="00846AFC">
        <w:rPr>
          <w:rFonts w:ascii="Times New Roman" w:hAnsi="Times New Roman" w:cs="Times New Roman"/>
          <w:iCs/>
        </w:rPr>
        <w:t xml:space="preserve">Задание №1 </w:t>
      </w:r>
    </w:p>
    <w:p w:rsidR="00261C91" w:rsidRPr="00846AFC" w:rsidRDefault="00261C91" w:rsidP="00261C91">
      <w:pPr>
        <w:tabs>
          <w:tab w:val="left" w:pos="952"/>
        </w:tabs>
        <w:jc w:val="both"/>
        <w:rPr>
          <w:rFonts w:ascii="Times New Roman" w:hAnsi="Times New Roman" w:cs="Times New Roman"/>
          <w:iCs/>
        </w:rPr>
      </w:pPr>
      <w:r w:rsidRPr="00846AFC">
        <w:rPr>
          <w:rFonts w:ascii="Times New Roman" w:hAnsi="Times New Roman" w:cs="Times New Roman"/>
          <w:iCs/>
        </w:rPr>
        <w:t>Теоретический вопрос</w:t>
      </w:r>
    </w:p>
    <w:p w:rsidR="00261C91" w:rsidRPr="00846AFC" w:rsidRDefault="00261C91" w:rsidP="00261C91">
      <w:pPr>
        <w:tabs>
          <w:tab w:val="left" w:pos="952"/>
        </w:tabs>
        <w:jc w:val="both"/>
        <w:rPr>
          <w:rFonts w:ascii="Times New Roman" w:hAnsi="Times New Roman" w:cs="Times New Roman"/>
          <w:iCs/>
        </w:rPr>
      </w:pPr>
      <w:r w:rsidRPr="00846AFC">
        <w:rPr>
          <w:rFonts w:ascii="Times New Roman" w:hAnsi="Times New Roman" w:cs="Times New Roman"/>
          <w:iCs/>
        </w:rPr>
        <w:t xml:space="preserve">Рекомендации по выполнению: </w:t>
      </w:r>
    </w:p>
    <w:p w:rsidR="00261C91" w:rsidRPr="00846AFC" w:rsidRDefault="00261C91" w:rsidP="00261C91">
      <w:pPr>
        <w:numPr>
          <w:ilvl w:val="0"/>
          <w:numId w:val="8"/>
        </w:numPr>
        <w:tabs>
          <w:tab w:val="left" w:pos="952"/>
        </w:tabs>
        <w:ind w:left="0" w:firstLine="709"/>
        <w:jc w:val="both"/>
        <w:rPr>
          <w:rFonts w:ascii="Times New Roman" w:eastAsia="Times New Roman" w:hAnsi="Times New Roman" w:cs="Times New Roman"/>
          <w:iCs/>
        </w:rPr>
      </w:pPr>
      <w:r w:rsidRPr="00846AFC">
        <w:rPr>
          <w:rFonts w:ascii="Times New Roman" w:eastAsia="Times New Roman" w:hAnsi="Times New Roman" w:cs="Times New Roman"/>
          <w:iCs/>
        </w:rPr>
        <w:t>необходимо кратко описать вопрос;</w:t>
      </w:r>
    </w:p>
    <w:p w:rsidR="00261C91" w:rsidRPr="00846AFC" w:rsidRDefault="00261C91" w:rsidP="00261C91">
      <w:pPr>
        <w:numPr>
          <w:ilvl w:val="0"/>
          <w:numId w:val="8"/>
        </w:numPr>
        <w:tabs>
          <w:tab w:val="left" w:pos="952"/>
        </w:tabs>
        <w:ind w:left="0" w:firstLine="709"/>
        <w:jc w:val="both"/>
        <w:rPr>
          <w:rFonts w:ascii="Times New Roman" w:eastAsia="Times New Roman" w:hAnsi="Times New Roman" w:cs="Times New Roman"/>
          <w:iCs/>
        </w:rPr>
      </w:pPr>
      <w:r w:rsidRPr="00846AFC">
        <w:rPr>
          <w:rFonts w:ascii="Times New Roman" w:eastAsia="Times New Roman" w:hAnsi="Times New Roman" w:cs="Times New Roman"/>
          <w:iCs/>
        </w:rPr>
        <w:t xml:space="preserve">раскрыть основную сущность вопроса по заданной теме, дать необходимые определения; </w:t>
      </w:r>
    </w:p>
    <w:p w:rsidR="00261C91" w:rsidRPr="00846AFC" w:rsidRDefault="00261C91" w:rsidP="00261C91">
      <w:pPr>
        <w:numPr>
          <w:ilvl w:val="0"/>
          <w:numId w:val="8"/>
        </w:numPr>
        <w:tabs>
          <w:tab w:val="left" w:pos="952"/>
        </w:tabs>
        <w:ind w:left="0" w:firstLine="709"/>
        <w:jc w:val="both"/>
        <w:rPr>
          <w:rFonts w:ascii="Times New Roman" w:eastAsia="Times New Roman" w:hAnsi="Times New Roman" w:cs="Times New Roman"/>
          <w:iCs/>
        </w:rPr>
      </w:pPr>
      <w:r w:rsidRPr="00846AFC">
        <w:rPr>
          <w:rFonts w:ascii="Times New Roman" w:eastAsia="Times New Roman" w:hAnsi="Times New Roman" w:cs="Times New Roman"/>
          <w:iCs/>
        </w:rPr>
        <w:t>текст должен быть читаемым и понятным, иметь актуальное содержание, и соответствовать современным достижениям науки и техники;</w:t>
      </w:r>
    </w:p>
    <w:p w:rsidR="00261C91" w:rsidRPr="00846AFC" w:rsidRDefault="00261C91" w:rsidP="00261C91">
      <w:pPr>
        <w:numPr>
          <w:ilvl w:val="0"/>
          <w:numId w:val="8"/>
        </w:numPr>
        <w:tabs>
          <w:tab w:val="left" w:pos="952"/>
        </w:tabs>
        <w:ind w:left="0" w:firstLine="709"/>
        <w:jc w:val="both"/>
        <w:rPr>
          <w:rFonts w:ascii="Times New Roman" w:eastAsia="Times New Roman" w:hAnsi="Times New Roman" w:cs="Times New Roman"/>
          <w:iCs/>
        </w:rPr>
      </w:pPr>
      <w:r w:rsidRPr="00846AFC">
        <w:rPr>
          <w:rFonts w:ascii="Times New Roman" w:eastAsia="Times New Roman" w:hAnsi="Times New Roman" w:cs="Times New Roman"/>
          <w:iCs/>
        </w:rPr>
        <w:t>не должно быть устаревших терминов, единиц измерения и т.п.</w:t>
      </w:r>
    </w:p>
    <w:p w:rsidR="00261C91" w:rsidRPr="00846AFC" w:rsidRDefault="00261C91" w:rsidP="00261C91">
      <w:pPr>
        <w:numPr>
          <w:ilvl w:val="0"/>
          <w:numId w:val="8"/>
        </w:numPr>
        <w:tabs>
          <w:tab w:val="left" w:pos="952"/>
        </w:tabs>
        <w:ind w:left="0" w:firstLine="709"/>
        <w:jc w:val="both"/>
        <w:rPr>
          <w:rFonts w:ascii="Times New Roman" w:eastAsia="Times New Roman" w:hAnsi="Times New Roman" w:cs="Times New Roman"/>
          <w:iCs/>
        </w:rPr>
      </w:pPr>
      <w:r w:rsidRPr="00846AFC">
        <w:rPr>
          <w:rFonts w:ascii="Times New Roman" w:eastAsia="Times New Roman" w:hAnsi="Times New Roman" w:cs="Times New Roman"/>
          <w:iCs/>
        </w:rPr>
        <w:t>недопустимо прямое копирование текстов из литературных источников, особенно если они устарели.</w:t>
      </w:r>
    </w:p>
    <w:p w:rsidR="00261C91" w:rsidRPr="00846AFC" w:rsidRDefault="00261C91" w:rsidP="00261C91">
      <w:pPr>
        <w:tabs>
          <w:tab w:val="left" w:pos="952"/>
        </w:tabs>
        <w:jc w:val="both"/>
        <w:rPr>
          <w:rFonts w:ascii="Times New Roman" w:hAnsi="Times New Roman" w:cs="Times New Roman"/>
          <w:iCs/>
        </w:rPr>
      </w:pPr>
      <w:r w:rsidRPr="00846AFC">
        <w:rPr>
          <w:rFonts w:ascii="Times New Roman" w:hAnsi="Times New Roman" w:cs="Times New Roman"/>
          <w:iCs/>
        </w:rPr>
        <w:t xml:space="preserve">Задание №2 </w:t>
      </w:r>
    </w:p>
    <w:p w:rsidR="00261C91" w:rsidRPr="00846AFC" w:rsidRDefault="00261C91" w:rsidP="00261C91">
      <w:pPr>
        <w:tabs>
          <w:tab w:val="left" w:pos="952"/>
        </w:tabs>
        <w:jc w:val="both"/>
        <w:rPr>
          <w:rFonts w:ascii="Times New Roman" w:hAnsi="Times New Roman" w:cs="Times New Roman"/>
          <w:iCs/>
        </w:rPr>
      </w:pPr>
      <w:r w:rsidRPr="00846AFC">
        <w:rPr>
          <w:rFonts w:ascii="Times New Roman" w:hAnsi="Times New Roman" w:cs="Times New Roman"/>
          <w:iCs/>
        </w:rPr>
        <w:t xml:space="preserve"> Практическое задание</w:t>
      </w:r>
    </w:p>
    <w:p w:rsidR="00261C91" w:rsidRPr="00846AFC" w:rsidRDefault="00261C91" w:rsidP="00261C91">
      <w:pPr>
        <w:tabs>
          <w:tab w:val="left" w:pos="952"/>
        </w:tabs>
        <w:jc w:val="both"/>
        <w:rPr>
          <w:rFonts w:ascii="Times New Roman" w:hAnsi="Times New Roman" w:cs="Times New Roman"/>
          <w:iCs/>
        </w:rPr>
      </w:pPr>
      <w:r w:rsidRPr="00846AFC">
        <w:rPr>
          <w:rFonts w:ascii="Times New Roman" w:hAnsi="Times New Roman" w:cs="Times New Roman"/>
          <w:iCs/>
        </w:rPr>
        <w:t xml:space="preserve">Рекомендации по выполнению: </w:t>
      </w:r>
    </w:p>
    <w:p w:rsidR="00261C91" w:rsidRPr="00846AFC" w:rsidRDefault="00261C91" w:rsidP="00261C91">
      <w:pPr>
        <w:numPr>
          <w:ilvl w:val="0"/>
          <w:numId w:val="9"/>
        </w:numPr>
        <w:tabs>
          <w:tab w:val="left" w:pos="952"/>
        </w:tabs>
        <w:ind w:left="0" w:firstLine="709"/>
        <w:jc w:val="both"/>
        <w:rPr>
          <w:rFonts w:ascii="Times New Roman" w:eastAsia="Times New Roman" w:hAnsi="Times New Roman" w:cs="Times New Roman"/>
          <w:iCs/>
        </w:rPr>
      </w:pPr>
      <w:r w:rsidRPr="00846AFC">
        <w:rPr>
          <w:rFonts w:ascii="Times New Roman" w:eastAsia="Times New Roman" w:hAnsi="Times New Roman" w:cs="Times New Roman"/>
          <w:iCs/>
        </w:rPr>
        <w:t xml:space="preserve">прописать исходные условия практического задания; </w:t>
      </w:r>
    </w:p>
    <w:p w:rsidR="00261C91" w:rsidRPr="00846AFC" w:rsidRDefault="00261C91" w:rsidP="00261C91">
      <w:pPr>
        <w:numPr>
          <w:ilvl w:val="0"/>
          <w:numId w:val="9"/>
        </w:numPr>
        <w:tabs>
          <w:tab w:val="left" w:pos="952"/>
        </w:tabs>
        <w:ind w:left="0" w:firstLine="709"/>
        <w:jc w:val="both"/>
        <w:rPr>
          <w:rFonts w:ascii="Times New Roman" w:eastAsia="Times New Roman" w:hAnsi="Times New Roman" w:cs="Times New Roman"/>
          <w:iCs/>
        </w:rPr>
      </w:pPr>
      <w:r w:rsidRPr="00846AFC">
        <w:rPr>
          <w:rFonts w:ascii="Times New Roman" w:eastAsia="Times New Roman" w:hAnsi="Times New Roman" w:cs="Times New Roman"/>
          <w:iCs/>
        </w:rPr>
        <w:t>подробно раскрыть решение практического задания/кейса (с указанием формул, если это предусмотрено решением задачи, по которым вычисляются необходимые параметры и осуществляется переход от исходных данных к результату, позволяющему получить точный ответ);</w:t>
      </w:r>
    </w:p>
    <w:p w:rsidR="00261C91" w:rsidRPr="00846AFC" w:rsidRDefault="00261C91" w:rsidP="00261C91">
      <w:pPr>
        <w:numPr>
          <w:ilvl w:val="0"/>
          <w:numId w:val="9"/>
        </w:numPr>
        <w:tabs>
          <w:tab w:val="left" w:pos="952"/>
        </w:tabs>
        <w:ind w:left="0" w:firstLine="709"/>
        <w:jc w:val="both"/>
        <w:rPr>
          <w:rFonts w:ascii="Times New Roman" w:eastAsia="Times New Roman" w:hAnsi="Times New Roman" w:cs="Times New Roman"/>
          <w:iCs/>
        </w:rPr>
      </w:pPr>
      <w:r w:rsidRPr="00846AFC">
        <w:rPr>
          <w:rFonts w:ascii="Times New Roman" w:eastAsia="Times New Roman" w:hAnsi="Times New Roman" w:cs="Times New Roman"/>
          <w:iCs/>
        </w:rPr>
        <w:lastRenderedPageBreak/>
        <w:t>при необходимости, ответ на практическое задание следует письменно обосновать.</w:t>
      </w:r>
    </w:p>
    <w:p w:rsidR="00261C91" w:rsidRPr="00846AFC" w:rsidRDefault="00261C91" w:rsidP="00261C91">
      <w:pPr>
        <w:tabs>
          <w:tab w:val="left" w:pos="952"/>
        </w:tabs>
        <w:jc w:val="both"/>
        <w:rPr>
          <w:rFonts w:ascii="Times New Roman" w:hAnsi="Times New Roman" w:cs="Times New Roman"/>
          <w:iCs/>
        </w:rPr>
      </w:pPr>
      <w:r w:rsidRPr="00846AFC">
        <w:rPr>
          <w:rFonts w:ascii="Times New Roman" w:hAnsi="Times New Roman" w:cs="Times New Roman"/>
          <w:iCs/>
        </w:rPr>
        <w:t xml:space="preserve">Примеры выполнения заданий контрольной работы (при необходимости) </w:t>
      </w:r>
    </w:p>
    <w:p w:rsidR="00261C91" w:rsidRPr="00846AFC" w:rsidRDefault="00261C91" w:rsidP="00261C91">
      <w:pPr>
        <w:jc w:val="both"/>
        <w:rPr>
          <w:rFonts w:ascii="Times New Roman" w:hAnsi="Times New Roman" w:cs="Times New Roman"/>
          <w:iCs/>
        </w:rPr>
      </w:pPr>
      <w:r w:rsidRPr="00846AFC">
        <w:rPr>
          <w:rFonts w:ascii="Times New Roman" w:hAnsi="Times New Roman" w:cs="Times New Roman"/>
          <w:iCs/>
        </w:rPr>
        <w:t xml:space="preserve">Вариант №1 </w:t>
      </w:r>
    </w:p>
    <w:p w:rsidR="00261C91" w:rsidRPr="00846AFC" w:rsidRDefault="00261C91" w:rsidP="00261C91">
      <w:pPr>
        <w:jc w:val="both"/>
        <w:rPr>
          <w:rFonts w:ascii="Times New Roman" w:hAnsi="Times New Roman" w:cs="Times New Roman"/>
          <w:i/>
          <w:iCs/>
          <w:color w:val="FF0000"/>
        </w:rPr>
      </w:pPr>
      <w:r w:rsidRPr="00846AFC">
        <w:rPr>
          <w:rFonts w:ascii="Times New Roman" w:hAnsi="Times New Roman" w:cs="Times New Roman"/>
          <w:iCs/>
        </w:rPr>
        <w:t>Задание 1.</w:t>
      </w:r>
      <w:r w:rsidRPr="00846AFC">
        <w:rPr>
          <w:rFonts w:ascii="Times New Roman" w:hAnsi="Times New Roman" w:cs="Times New Roman"/>
          <w:i/>
          <w:iCs/>
          <w:color w:val="FF0000"/>
        </w:rPr>
        <w:t xml:space="preserve"> </w:t>
      </w:r>
    </w:p>
    <w:p w:rsidR="00261C91" w:rsidRPr="00846AFC" w:rsidRDefault="00261C91" w:rsidP="00261C91">
      <w:pPr>
        <w:jc w:val="both"/>
        <w:rPr>
          <w:rFonts w:ascii="Times New Roman" w:hAnsi="Times New Roman" w:cs="Times New Roman"/>
          <w:iCs/>
          <w:lang w:val="ru-RU"/>
        </w:rPr>
      </w:pPr>
      <w:r w:rsidRPr="00846AFC">
        <w:rPr>
          <w:rFonts w:ascii="Times New Roman" w:hAnsi="Times New Roman" w:cs="Times New Roman"/>
          <w:iCs/>
          <w:lang w:val="ru-RU"/>
        </w:rPr>
        <w:t>Оперный театр Р.Вагнера</w:t>
      </w:r>
    </w:p>
    <w:p w:rsidR="00261C91" w:rsidRPr="00846AFC" w:rsidRDefault="00261C91" w:rsidP="00261C91">
      <w:pPr>
        <w:jc w:val="both"/>
        <w:rPr>
          <w:rFonts w:ascii="Times New Roman" w:hAnsi="Times New Roman" w:cs="Times New Roman"/>
          <w:iCs/>
          <w:lang w:val="ru-RU"/>
        </w:rPr>
      </w:pPr>
      <w:r w:rsidRPr="00846AFC">
        <w:rPr>
          <w:rFonts w:ascii="Times New Roman" w:hAnsi="Times New Roman" w:cs="Times New Roman"/>
          <w:iCs/>
          <w:lang w:val="ru-RU"/>
        </w:rPr>
        <w:t xml:space="preserve">Образ Аиды в опере «Аида» Дж.Верди </w:t>
      </w:r>
    </w:p>
    <w:p w:rsidR="00261C91" w:rsidRPr="00846AFC" w:rsidRDefault="00261C91" w:rsidP="00261C91">
      <w:pPr>
        <w:jc w:val="both"/>
        <w:rPr>
          <w:rFonts w:ascii="Times New Roman" w:hAnsi="Times New Roman" w:cs="Times New Roman"/>
          <w:b/>
          <w:bCs/>
        </w:rPr>
      </w:pPr>
      <w:r w:rsidRPr="00846AFC">
        <w:rPr>
          <w:rFonts w:ascii="Times New Roman" w:hAnsi="Times New Roman" w:cs="Times New Roman"/>
          <w:iCs/>
        </w:rPr>
        <w:t>Задание 2.</w:t>
      </w:r>
      <w:r w:rsidRPr="00846AFC">
        <w:rPr>
          <w:rFonts w:ascii="Times New Roman" w:hAnsi="Times New Roman" w:cs="Times New Roman"/>
          <w:b/>
          <w:bCs/>
        </w:rPr>
        <w:t xml:space="preserve"> </w:t>
      </w:r>
    </w:p>
    <w:p w:rsidR="00261C91" w:rsidRPr="00846AFC" w:rsidRDefault="00261C91" w:rsidP="00261C91">
      <w:pPr>
        <w:jc w:val="both"/>
        <w:rPr>
          <w:rFonts w:ascii="Times New Roman" w:hAnsi="Times New Roman" w:cs="Times New Roman"/>
          <w:bCs/>
          <w:lang w:val="ru-RU"/>
        </w:rPr>
      </w:pPr>
      <w:r w:rsidRPr="00846AFC">
        <w:rPr>
          <w:rFonts w:ascii="Times New Roman" w:hAnsi="Times New Roman" w:cs="Times New Roman"/>
          <w:bCs/>
          <w:lang w:val="ru-RU"/>
        </w:rPr>
        <w:t>Сравните характеристики образов Графа Альмавивы и Фигаро в опере «Свадьба Фигаро» В.А. Моцарта</w:t>
      </w:r>
    </w:p>
    <w:p w:rsidR="00261C91" w:rsidRPr="00846AFC" w:rsidRDefault="00261C91" w:rsidP="00261C91">
      <w:pPr>
        <w:tabs>
          <w:tab w:val="left" w:pos="851"/>
        </w:tabs>
        <w:jc w:val="both"/>
        <w:rPr>
          <w:rFonts w:ascii="Times New Roman" w:hAnsi="Times New Roman" w:cs="Times New Roman"/>
          <w:b/>
          <w:bCs/>
        </w:rPr>
      </w:pPr>
      <w:r w:rsidRPr="00846AFC">
        <w:rPr>
          <w:rFonts w:ascii="Times New Roman" w:hAnsi="Times New Roman" w:cs="Times New Roman"/>
          <w:b/>
          <w:bCs/>
        </w:rPr>
        <w:t xml:space="preserve">4 Задания для контрольной работы </w:t>
      </w:r>
    </w:p>
    <w:p w:rsidR="00261C91" w:rsidRPr="00846AFC" w:rsidRDefault="00261C91" w:rsidP="00261C91">
      <w:pPr>
        <w:tabs>
          <w:tab w:val="left" w:pos="851"/>
        </w:tabs>
        <w:jc w:val="both"/>
        <w:rPr>
          <w:rFonts w:ascii="Times New Roman" w:hAnsi="Times New Roman" w:cs="Times New Roman"/>
          <w:b/>
          <w:bCs/>
        </w:rPr>
      </w:pPr>
      <w:r w:rsidRPr="00846AFC">
        <w:rPr>
          <w:rFonts w:ascii="Times New Roman" w:hAnsi="Times New Roman" w:cs="Times New Roman"/>
          <w:b/>
          <w:bCs/>
        </w:rPr>
        <w:t>4.1 Задание 1</w:t>
      </w:r>
    </w:p>
    <w:p w:rsidR="00261C91" w:rsidRPr="00846AFC" w:rsidRDefault="00261C91" w:rsidP="00261C91">
      <w:pPr>
        <w:tabs>
          <w:tab w:val="left" w:pos="851"/>
        </w:tabs>
        <w:jc w:val="both"/>
        <w:rPr>
          <w:rFonts w:ascii="Times New Roman" w:hAnsi="Times New Roman" w:cs="Times New Roman"/>
          <w:b/>
          <w:bCs/>
        </w:rPr>
      </w:pPr>
      <w:r w:rsidRPr="00846AFC">
        <w:rPr>
          <w:rFonts w:ascii="Times New Roman" w:hAnsi="Times New Roman" w:cs="Times New Roman"/>
          <w:b/>
          <w:bCs/>
        </w:rPr>
        <w:t xml:space="preserve">Теоретические задания </w:t>
      </w:r>
    </w:p>
    <w:tbl>
      <w:tblPr>
        <w:tblStyle w:val="Style14"/>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8"/>
        <w:gridCol w:w="8176"/>
      </w:tblGrid>
      <w:tr w:rsidR="00261C91" w:rsidRPr="00846AFC" w:rsidTr="003C70D5">
        <w:tc>
          <w:tcPr>
            <w:tcW w:w="1678" w:type="dxa"/>
          </w:tcPr>
          <w:p w:rsidR="00261C91" w:rsidRPr="00846AFC" w:rsidRDefault="00261C91" w:rsidP="003C70D5">
            <w:pPr>
              <w:tabs>
                <w:tab w:val="left" w:pos="851"/>
              </w:tabs>
              <w:ind w:firstLine="0"/>
              <w:rPr>
                <w:rFonts w:ascii="Times New Roman" w:hAnsi="Times New Roman" w:cs="Times New Roman"/>
                <w:b/>
                <w:bCs/>
              </w:rPr>
            </w:pPr>
            <w:r w:rsidRPr="00846AFC">
              <w:rPr>
                <w:rFonts w:ascii="Times New Roman" w:hAnsi="Times New Roman" w:cs="Times New Roman"/>
                <w:b/>
                <w:bCs/>
              </w:rPr>
              <w:t>Вариант</w:t>
            </w:r>
          </w:p>
        </w:tc>
        <w:tc>
          <w:tcPr>
            <w:tcW w:w="8176" w:type="dxa"/>
          </w:tcPr>
          <w:p w:rsidR="00261C91" w:rsidRPr="00846AFC" w:rsidRDefault="00261C91" w:rsidP="003C70D5">
            <w:pPr>
              <w:tabs>
                <w:tab w:val="left" w:pos="851"/>
              </w:tabs>
              <w:jc w:val="center"/>
              <w:rPr>
                <w:rFonts w:ascii="Times New Roman" w:hAnsi="Times New Roman" w:cs="Times New Roman"/>
                <w:b/>
                <w:bCs/>
              </w:rPr>
            </w:pPr>
            <w:r w:rsidRPr="00846AFC">
              <w:rPr>
                <w:rFonts w:ascii="Times New Roman" w:hAnsi="Times New Roman" w:cs="Times New Roman"/>
                <w:b/>
                <w:bCs/>
              </w:rPr>
              <w:t>Задание</w:t>
            </w:r>
          </w:p>
        </w:tc>
      </w:tr>
      <w:tr w:rsidR="00261C91" w:rsidRPr="00846AFC" w:rsidTr="003C70D5">
        <w:tc>
          <w:tcPr>
            <w:tcW w:w="1678" w:type="dxa"/>
          </w:tcPr>
          <w:p w:rsidR="00261C91" w:rsidRPr="00846AFC" w:rsidRDefault="00261C91" w:rsidP="003C70D5">
            <w:pPr>
              <w:tabs>
                <w:tab w:val="left" w:pos="851"/>
              </w:tabs>
              <w:jc w:val="center"/>
              <w:rPr>
                <w:rFonts w:ascii="Times New Roman" w:hAnsi="Times New Roman" w:cs="Times New Roman"/>
              </w:rPr>
            </w:pPr>
            <w:r w:rsidRPr="00846AFC">
              <w:rPr>
                <w:rFonts w:ascii="Times New Roman" w:hAnsi="Times New Roman" w:cs="Times New Roman"/>
              </w:rPr>
              <w:t>1</w:t>
            </w:r>
          </w:p>
        </w:tc>
        <w:tc>
          <w:tcPr>
            <w:tcW w:w="8176" w:type="dxa"/>
          </w:tcPr>
          <w:p w:rsidR="00261C91" w:rsidRPr="00846AFC" w:rsidRDefault="00261C91" w:rsidP="003C70D5">
            <w:pPr>
              <w:tabs>
                <w:tab w:val="left" w:pos="851"/>
              </w:tabs>
              <w:jc w:val="both"/>
              <w:rPr>
                <w:rFonts w:ascii="Times New Roman" w:hAnsi="Times New Roman" w:cs="Times New Roman"/>
                <w:lang w:val="ru-RU"/>
              </w:rPr>
            </w:pPr>
            <w:r w:rsidRPr="00846AFC">
              <w:rPr>
                <w:rFonts w:ascii="Times New Roman" w:hAnsi="Times New Roman" w:cs="Times New Roman"/>
                <w:iCs/>
                <w:lang w:val="ru-RU"/>
              </w:rPr>
              <w:t>Оперный театр Р.Вагнера</w:t>
            </w:r>
          </w:p>
        </w:tc>
      </w:tr>
      <w:tr w:rsidR="00261C91" w:rsidRPr="00846AFC" w:rsidTr="003C70D5">
        <w:tc>
          <w:tcPr>
            <w:tcW w:w="1678" w:type="dxa"/>
          </w:tcPr>
          <w:p w:rsidR="00261C91" w:rsidRPr="00846AFC" w:rsidRDefault="00261C91" w:rsidP="003C70D5">
            <w:pPr>
              <w:tabs>
                <w:tab w:val="left" w:pos="851"/>
              </w:tabs>
              <w:jc w:val="center"/>
              <w:rPr>
                <w:rFonts w:ascii="Times New Roman" w:hAnsi="Times New Roman" w:cs="Times New Roman"/>
              </w:rPr>
            </w:pPr>
            <w:r w:rsidRPr="00846AFC">
              <w:rPr>
                <w:rFonts w:ascii="Times New Roman" w:hAnsi="Times New Roman" w:cs="Times New Roman"/>
              </w:rPr>
              <w:t>2</w:t>
            </w:r>
          </w:p>
        </w:tc>
        <w:tc>
          <w:tcPr>
            <w:tcW w:w="8176" w:type="dxa"/>
          </w:tcPr>
          <w:p w:rsidR="00261C91" w:rsidRPr="00846AFC" w:rsidRDefault="00261C91" w:rsidP="003C70D5">
            <w:pPr>
              <w:tabs>
                <w:tab w:val="left" w:pos="851"/>
              </w:tabs>
              <w:jc w:val="both"/>
              <w:rPr>
                <w:rFonts w:ascii="Times New Roman" w:hAnsi="Times New Roman" w:cs="Times New Roman"/>
              </w:rPr>
            </w:pPr>
            <w:r w:rsidRPr="00846AFC">
              <w:rPr>
                <w:rFonts w:ascii="Times New Roman" w:hAnsi="Times New Roman" w:cs="Times New Roman"/>
                <w:iCs/>
                <w:lang w:val="ru-RU"/>
              </w:rPr>
              <w:t xml:space="preserve">Образ Аиды в опере «Аида» Дж.Верди </w:t>
            </w:r>
          </w:p>
        </w:tc>
      </w:tr>
    </w:tbl>
    <w:p w:rsidR="00261C91" w:rsidRPr="00846AFC" w:rsidRDefault="00261C91" w:rsidP="00261C91">
      <w:pPr>
        <w:tabs>
          <w:tab w:val="left" w:pos="709"/>
        </w:tabs>
        <w:ind w:firstLine="0"/>
        <w:jc w:val="both"/>
        <w:rPr>
          <w:rFonts w:ascii="Times New Roman" w:hAnsi="Times New Roman" w:cs="Times New Roman"/>
          <w:b/>
          <w:bCs/>
        </w:rPr>
      </w:pPr>
      <w:r w:rsidRPr="00846AFC">
        <w:rPr>
          <w:rFonts w:ascii="Times New Roman" w:hAnsi="Times New Roman" w:cs="Times New Roman"/>
          <w:b/>
          <w:bCs/>
        </w:rPr>
        <w:tab/>
        <w:t>4.2 Задание 2</w:t>
      </w:r>
    </w:p>
    <w:p w:rsidR="00261C91" w:rsidRPr="00846AFC" w:rsidRDefault="00261C91" w:rsidP="00261C91">
      <w:pPr>
        <w:tabs>
          <w:tab w:val="left" w:pos="851"/>
        </w:tabs>
        <w:jc w:val="both"/>
        <w:rPr>
          <w:rFonts w:ascii="Times New Roman" w:hAnsi="Times New Roman" w:cs="Times New Roman"/>
          <w:b/>
          <w:bCs/>
        </w:rPr>
      </w:pPr>
      <w:r w:rsidRPr="00846AFC">
        <w:rPr>
          <w:rFonts w:ascii="Times New Roman" w:hAnsi="Times New Roman" w:cs="Times New Roman"/>
          <w:b/>
          <w:bCs/>
        </w:rPr>
        <w:t xml:space="preserve">Практические задания </w:t>
      </w:r>
    </w:p>
    <w:tbl>
      <w:tblPr>
        <w:tblStyle w:val="Style1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8"/>
        <w:gridCol w:w="8176"/>
      </w:tblGrid>
      <w:tr w:rsidR="00261C91" w:rsidRPr="00846AFC" w:rsidTr="003C70D5">
        <w:tc>
          <w:tcPr>
            <w:tcW w:w="1678" w:type="dxa"/>
          </w:tcPr>
          <w:p w:rsidR="00261C91" w:rsidRPr="00846AFC" w:rsidRDefault="00261C91" w:rsidP="003C70D5">
            <w:pPr>
              <w:tabs>
                <w:tab w:val="left" w:pos="851"/>
              </w:tabs>
              <w:ind w:firstLine="0"/>
              <w:rPr>
                <w:rFonts w:ascii="Times New Roman" w:hAnsi="Times New Roman" w:cs="Times New Roman"/>
                <w:b/>
                <w:bCs/>
              </w:rPr>
            </w:pPr>
            <w:r w:rsidRPr="00846AFC">
              <w:rPr>
                <w:rFonts w:ascii="Times New Roman" w:hAnsi="Times New Roman" w:cs="Times New Roman"/>
                <w:b/>
                <w:bCs/>
              </w:rPr>
              <w:t>Вариант</w:t>
            </w:r>
          </w:p>
        </w:tc>
        <w:tc>
          <w:tcPr>
            <w:tcW w:w="8176" w:type="dxa"/>
          </w:tcPr>
          <w:p w:rsidR="00261C91" w:rsidRPr="00846AFC" w:rsidRDefault="00261C91" w:rsidP="003C70D5">
            <w:pPr>
              <w:tabs>
                <w:tab w:val="left" w:pos="851"/>
              </w:tabs>
              <w:jc w:val="center"/>
              <w:rPr>
                <w:rFonts w:ascii="Times New Roman" w:hAnsi="Times New Roman" w:cs="Times New Roman"/>
                <w:b/>
                <w:bCs/>
              </w:rPr>
            </w:pPr>
            <w:r w:rsidRPr="00846AFC">
              <w:rPr>
                <w:rFonts w:ascii="Times New Roman" w:hAnsi="Times New Roman" w:cs="Times New Roman"/>
                <w:b/>
                <w:bCs/>
              </w:rPr>
              <w:t>Задание</w:t>
            </w:r>
          </w:p>
        </w:tc>
      </w:tr>
      <w:tr w:rsidR="00261C91" w:rsidRPr="00846AFC" w:rsidTr="003C70D5">
        <w:tc>
          <w:tcPr>
            <w:tcW w:w="1678" w:type="dxa"/>
          </w:tcPr>
          <w:p w:rsidR="00261C91" w:rsidRPr="00846AFC" w:rsidRDefault="00261C91" w:rsidP="003C70D5">
            <w:pPr>
              <w:tabs>
                <w:tab w:val="left" w:pos="851"/>
              </w:tabs>
              <w:jc w:val="center"/>
              <w:rPr>
                <w:rFonts w:ascii="Times New Roman" w:hAnsi="Times New Roman" w:cs="Times New Roman"/>
              </w:rPr>
            </w:pPr>
            <w:r w:rsidRPr="00846AFC">
              <w:rPr>
                <w:rFonts w:ascii="Times New Roman" w:hAnsi="Times New Roman" w:cs="Times New Roman"/>
              </w:rPr>
              <w:t>1</w:t>
            </w:r>
          </w:p>
        </w:tc>
        <w:tc>
          <w:tcPr>
            <w:tcW w:w="8176" w:type="dxa"/>
          </w:tcPr>
          <w:p w:rsidR="00261C91" w:rsidRPr="00846AFC" w:rsidRDefault="00261C91" w:rsidP="003C70D5">
            <w:pPr>
              <w:tabs>
                <w:tab w:val="left" w:pos="851"/>
              </w:tabs>
              <w:jc w:val="both"/>
              <w:rPr>
                <w:rFonts w:ascii="Times New Roman" w:hAnsi="Times New Roman" w:cs="Times New Roman"/>
                <w:lang w:val="ru-RU"/>
              </w:rPr>
            </w:pPr>
            <w:r w:rsidRPr="00846AFC">
              <w:rPr>
                <w:rFonts w:ascii="Times New Roman" w:hAnsi="Times New Roman" w:cs="Times New Roman"/>
                <w:bCs/>
                <w:lang w:val="ru-RU"/>
              </w:rPr>
              <w:t>Сравните характеристики образов Графа Альмавивы и Фигаро в опере «Свадьба Фигаро» В.А. Моцарта</w:t>
            </w:r>
          </w:p>
        </w:tc>
      </w:tr>
      <w:tr w:rsidR="00261C91" w:rsidRPr="00846AFC" w:rsidTr="003C70D5">
        <w:tc>
          <w:tcPr>
            <w:tcW w:w="1678" w:type="dxa"/>
          </w:tcPr>
          <w:p w:rsidR="00261C91" w:rsidRPr="00846AFC" w:rsidRDefault="00261C91" w:rsidP="003C70D5">
            <w:pPr>
              <w:tabs>
                <w:tab w:val="left" w:pos="851"/>
              </w:tabs>
              <w:jc w:val="center"/>
              <w:rPr>
                <w:rFonts w:ascii="Times New Roman" w:hAnsi="Times New Roman" w:cs="Times New Roman"/>
              </w:rPr>
            </w:pPr>
            <w:r w:rsidRPr="00846AFC">
              <w:rPr>
                <w:rFonts w:ascii="Times New Roman" w:hAnsi="Times New Roman" w:cs="Times New Roman"/>
              </w:rPr>
              <w:t>2</w:t>
            </w:r>
          </w:p>
        </w:tc>
        <w:tc>
          <w:tcPr>
            <w:tcW w:w="8176" w:type="dxa"/>
          </w:tcPr>
          <w:p w:rsidR="00261C91" w:rsidRPr="00846AFC" w:rsidRDefault="00261C91" w:rsidP="003C70D5">
            <w:pPr>
              <w:tabs>
                <w:tab w:val="left" w:pos="851"/>
              </w:tabs>
              <w:jc w:val="both"/>
              <w:rPr>
                <w:rFonts w:ascii="Times New Roman" w:hAnsi="Times New Roman" w:cs="Times New Roman"/>
                <w:lang w:val="ru-RU"/>
              </w:rPr>
            </w:pPr>
            <w:r w:rsidRPr="00846AFC">
              <w:rPr>
                <w:rFonts w:ascii="Times New Roman" w:hAnsi="Times New Roman" w:cs="Times New Roman"/>
                <w:lang w:val="ru-RU"/>
              </w:rPr>
              <w:t>Сравните характеристики Сюзанны и Графини в опере «Свадьба Фигаро» В.А. Моцарта</w:t>
            </w:r>
          </w:p>
        </w:tc>
      </w:tr>
    </w:tbl>
    <w:p w:rsidR="00261C91" w:rsidRPr="00846AFC" w:rsidRDefault="00261C91" w:rsidP="00261C91">
      <w:pPr>
        <w:tabs>
          <w:tab w:val="left" w:pos="851"/>
        </w:tabs>
        <w:jc w:val="both"/>
        <w:rPr>
          <w:rFonts w:ascii="Times New Roman" w:hAnsi="Times New Roman" w:cs="Times New Roman"/>
          <w:b/>
          <w:bCs/>
        </w:rPr>
      </w:pPr>
    </w:p>
    <w:p w:rsidR="00261C91" w:rsidRPr="00846AFC" w:rsidRDefault="00261C91" w:rsidP="00261C91">
      <w:pPr>
        <w:tabs>
          <w:tab w:val="left" w:pos="851"/>
        </w:tabs>
        <w:jc w:val="both"/>
        <w:rPr>
          <w:rFonts w:ascii="Times New Roman" w:hAnsi="Times New Roman" w:cs="Times New Roman"/>
          <w:b/>
          <w:bCs/>
        </w:rPr>
      </w:pPr>
      <w:r w:rsidRPr="00846AFC">
        <w:rPr>
          <w:rFonts w:ascii="Times New Roman" w:hAnsi="Times New Roman" w:cs="Times New Roman"/>
          <w:b/>
          <w:bCs/>
        </w:rPr>
        <w:t>5 Критерии оценивания контрольной работы:</w:t>
      </w:r>
    </w:p>
    <w:p w:rsidR="00261C91" w:rsidRPr="00846AFC" w:rsidRDefault="00261C91" w:rsidP="00261C91">
      <w:pPr>
        <w:tabs>
          <w:tab w:val="left" w:pos="504"/>
          <w:tab w:val="left" w:pos="924"/>
        </w:tabs>
        <w:jc w:val="both"/>
        <w:rPr>
          <w:rFonts w:ascii="Times New Roman" w:hAnsi="Times New Roman" w:cs="Times New Roman"/>
        </w:rPr>
      </w:pPr>
      <w:r w:rsidRPr="00846AFC">
        <w:rPr>
          <w:rFonts w:ascii="Times New Roman" w:hAnsi="Times New Roman" w:cs="Times New Roman"/>
        </w:rPr>
        <w:t>Контрольная работа считается выполненной если зачтены все задания (вопросы).</w:t>
      </w:r>
    </w:p>
    <w:p w:rsidR="00261C91" w:rsidRPr="00846AFC" w:rsidRDefault="00261C91" w:rsidP="00261C91">
      <w:pPr>
        <w:tabs>
          <w:tab w:val="left" w:pos="851"/>
          <w:tab w:val="left" w:pos="924"/>
        </w:tabs>
        <w:jc w:val="both"/>
        <w:rPr>
          <w:rFonts w:ascii="Times New Roman" w:hAnsi="Times New Roman" w:cs="Times New Roman"/>
        </w:rPr>
      </w:pPr>
      <w:r w:rsidRPr="00846AFC">
        <w:rPr>
          <w:rFonts w:ascii="Times New Roman" w:hAnsi="Times New Roman" w:cs="Times New Roman"/>
        </w:rPr>
        <w:t>Критерии оценки заданий контрольной работы для ее зачета следующие:</w:t>
      </w:r>
    </w:p>
    <w:p w:rsidR="00261C91" w:rsidRPr="00846AFC" w:rsidRDefault="00261C91" w:rsidP="00261C91">
      <w:pPr>
        <w:tabs>
          <w:tab w:val="left" w:pos="851"/>
          <w:tab w:val="left" w:pos="924"/>
        </w:tabs>
        <w:jc w:val="both"/>
        <w:rPr>
          <w:rFonts w:ascii="Times New Roman" w:hAnsi="Times New Roman" w:cs="Times New Roman"/>
          <w:b/>
          <w:bCs/>
        </w:rPr>
      </w:pPr>
    </w:p>
    <w:p w:rsidR="00261C91" w:rsidRPr="00846AFC" w:rsidRDefault="00261C91" w:rsidP="00261C91">
      <w:pPr>
        <w:tabs>
          <w:tab w:val="left" w:pos="851"/>
          <w:tab w:val="left" w:pos="924"/>
        </w:tabs>
        <w:jc w:val="both"/>
        <w:rPr>
          <w:rFonts w:ascii="Times New Roman" w:hAnsi="Times New Roman" w:cs="Times New Roman"/>
          <w:b/>
          <w:bCs/>
        </w:rPr>
      </w:pPr>
      <w:bookmarkStart w:id="2" w:name="_heading=h.et7myicibk1b" w:colFirst="0" w:colLast="0"/>
      <w:bookmarkEnd w:id="2"/>
      <w:r w:rsidRPr="00846AFC">
        <w:rPr>
          <w:rFonts w:ascii="Times New Roman" w:hAnsi="Times New Roman" w:cs="Times New Roman"/>
          <w:b/>
          <w:bCs/>
        </w:rPr>
        <w:t xml:space="preserve">Задание 1 (Теоретический вопрос) </w:t>
      </w:r>
    </w:p>
    <w:p w:rsidR="00261C91" w:rsidRPr="00846AFC" w:rsidRDefault="00261C91" w:rsidP="00261C91">
      <w:pPr>
        <w:tabs>
          <w:tab w:val="left" w:pos="851"/>
          <w:tab w:val="left" w:pos="924"/>
        </w:tabs>
        <w:jc w:val="both"/>
        <w:rPr>
          <w:rFonts w:ascii="Times New Roman" w:hAnsi="Times New Roman" w:cs="Times New Roman"/>
        </w:rPr>
      </w:pPr>
      <w:r w:rsidRPr="00846AFC">
        <w:rPr>
          <w:rFonts w:ascii="Times New Roman" w:hAnsi="Times New Roman" w:cs="Times New Roman"/>
        </w:rPr>
        <w:lastRenderedPageBreak/>
        <w:t xml:space="preserve">Задание контрольной работы считается зачтенным если: </w:t>
      </w:r>
    </w:p>
    <w:p w:rsidR="00261C91" w:rsidRPr="00846AFC" w:rsidRDefault="00261C91" w:rsidP="00261C91">
      <w:pPr>
        <w:numPr>
          <w:ilvl w:val="0"/>
          <w:numId w:val="10"/>
        </w:numPr>
        <w:tabs>
          <w:tab w:val="left" w:pos="924"/>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 xml:space="preserve">содержание теоретического вопроса полностью соответствует заявленной теме вопроса, вопрос раскрыт достаточно полно, анализируются новейшие (актуальные) направления деятельности по проблематике; </w:t>
      </w:r>
    </w:p>
    <w:p w:rsidR="00261C91" w:rsidRPr="00846AFC" w:rsidRDefault="00261C91" w:rsidP="00261C91">
      <w:pPr>
        <w:numPr>
          <w:ilvl w:val="0"/>
          <w:numId w:val="10"/>
        </w:numPr>
        <w:tabs>
          <w:tab w:val="left" w:pos="924"/>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методические рекомендации при подготовке теоретического вопроса выполнены в полном объеме;</w:t>
      </w:r>
    </w:p>
    <w:p w:rsidR="00261C91" w:rsidRPr="00846AFC" w:rsidRDefault="00261C91" w:rsidP="00261C91">
      <w:pPr>
        <w:numPr>
          <w:ilvl w:val="0"/>
          <w:numId w:val="10"/>
        </w:numPr>
        <w:tabs>
          <w:tab w:val="left" w:pos="924"/>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 xml:space="preserve">при ответе на вопрос у обучающегося нет затруднений в использовании научно-понятийного аппарата в терминологии курса, а если затруднения имеются, то они незначительные; </w:t>
      </w:r>
    </w:p>
    <w:p w:rsidR="00261C91" w:rsidRPr="00846AFC" w:rsidRDefault="00261C91" w:rsidP="00261C91">
      <w:pPr>
        <w:numPr>
          <w:ilvl w:val="0"/>
          <w:numId w:val="10"/>
        </w:numPr>
        <w:tabs>
          <w:tab w:val="left" w:pos="924"/>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ответ обучающегося полный, развернутый и аргументированный. На все вопросы преподавателя, студент демонстрирует глубокое понимание темы и способность к анализу.</w:t>
      </w:r>
    </w:p>
    <w:p w:rsidR="00261C91" w:rsidRPr="00846AFC" w:rsidRDefault="00261C91" w:rsidP="00261C91">
      <w:pPr>
        <w:tabs>
          <w:tab w:val="left" w:pos="851"/>
          <w:tab w:val="left" w:pos="924"/>
        </w:tabs>
        <w:jc w:val="both"/>
        <w:rPr>
          <w:rFonts w:ascii="Times New Roman" w:hAnsi="Times New Roman" w:cs="Times New Roman"/>
          <w:b/>
          <w:bCs/>
        </w:rPr>
      </w:pPr>
      <w:r w:rsidRPr="00846AFC">
        <w:rPr>
          <w:rFonts w:ascii="Times New Roman" w:hAnsi="Times New Roman" w:cs="Times New Roman"/>
          <w:b/>
          <w:bCs/>
        </w:rPr>
        <w:t xml:space="preserve">Задание 2 (Практическое задание) </w:t>
      </w:r>
    </w:p>
    <w:p w:rsidR="00261C91" w:rsidRPr="00846AFC" w:rsidRDefault="00261C91" w:rsidP="00261C91">
      <w:pPr>
        <w:numPr>
          <w:ilvl w:val="0"/>
          <w:numId w:val="11"/>
        </w:numPr>
        <w:tabs>
          <w:tab w:val="left" w:pos="770"/>
          <w:tab w:val="left" w:pos="924"/>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 xml:space="preserve">студент качественно применяет знания теоретического материала при решении практического задания; </w:t>
      </w:r>
    </w:p>
    <w:p w:rsidR="00261C91" w:rsidRPr="00846AFC" w:rsidRDefault="00261C91" w:rsidP="00261C91">
      <w:pPr>
        <w:numPr>
          <w:ilvl w:val="0"/>
          <w:numId w:val="11"/>
        </w:numPr>
        <w:tabs>
          <w:tab w:val="left" w:pos="770"/>
          <w:tab w:val="left" w:pos="924"/>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 xml:space="preserve">студент определяет взаимосвязь между показателями практического задания и дает правильный алгоритм решения; </w:t>
      </w:r>
    </w:p>
    <w:p w:rsidR="00261C91" w:rsidRPr="00846AFC" w:rsidRDefault="00261C91" w:rsidP="00261C91">
      <w:pPr>
        <w:numPr>
          <w:ilvl w:val="0"/>
          <w:numId w:val="11"/>
        </w:numPr>
        <w:tabs>
          <w:tab w:val="left" w:pos="770"/>
          <w:tab w:val="left" w:pos="924"/>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самостоятельно делает необходимые выводы и обобщения по результатам выполнения практического задания.</w:t>
      </w:r>
    </w:p>
    <w:p w:rsidR="00261C91" w:rsidRPr="00846AFC" w:rsidRDefault="00261C91" w:rsidP="00261C91">
      <w:pPr>
        <w:numPr>
          <w:ilvl w:val="0"/>
          <w:numId w:val="11"/>
        </w:numPr>
        <w:tabs>
          <w:tab w:val="left" w:pos="770"/>
          <w:tab w:val="left" w:pos="924"/>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решение практического задания обосновано логично, четко и аргументированно. Студент демонстрирует понимание альтернативных подходов и причин выбора оптимального.</w:t>
      </w:r>
    </w:p>
    <w:p w:rsidR="00261C91" w:rsidRPr="00846AFC" w:rsidRDefault="00261C91" w:rsidP="00261C91">
      <w:pPr>
        <w:tabs>
          <w:tab w:val="left" w:pos="924"/>
        </w:tabs>
        <w:jc w:val="both"/>
        <w:rPr>
          <w:rFonts w:ascii="Times New Roman" w:hAnsi="Times New Roman" w:cs="Times New Roman"/>
        </w:rPr>
      </w:pPr>
      <w:r w:rsidRPr="00846AFC">
        <w:rPr>
          <w:rFonts w:ascii="Times New Roman" w:hAnsi="Times New Roman" w:cs="Times New Roman"/>
        </w:rPr>
        <w:t>При защите контрольной работы студент может получить дополнительные вопросы, касающиеся как темы работы, так и самой контрольной работы. Работа будет считаться зачтенной, если на все заданные вопросы студент успешно ответит.</w:t>
      </w:r>
    </w:p>
    <w:p w:rsidR="00261C91" w:rsidRPr="00846AFC" w:rsidRDefault="00261C91" w:rsidP="00261C91">
      <w:pPr>
        <w:tabs>
          <w:tab w:val="left" w:pos="924"/>
          <w:tab w:val="left" w:pos="5387"/>
        </w:tabs>
        <w:jc w:val="both"/>
        <w:rPr>
          <w:rFonts w:ascii="Times New Roman" w:hAnsi="Times New Roman" w:cs="Times New Roman"/>
        </w:rPr>
      </w:pPr>
      <w:r w:rsidRPr="00846AFC">
        <w:rPr>
          <w:rFonts w:ascii="Times New Roman" w:hAnsi="Times New Roman" w:cs="Times New Roman"/>
        </w:rPr>
        <w:t xml:space="preserve">Обучающемуся контрольная работа не засчитывается, если: </w:t>
      </w:r>
    </w:p>
    <w:p w:rsidR="00261C91" w:rsidRPr="00846AFC" w:rsidRDefault="00261C91" w:rsidP="00261C91">
      <w:pPr>
        <w:tabs>
          <w:tab w:val="left" w:pos="924"/>
          <w:tab w:val="left" w:pos="5387"/>
        </w:tabs>
        <w:jc w:val="both"/>
        <w:rPr>
          <w:rFonts w:ascii="Times New Roman" w:hAnsi="Times New Roman" w:cs="Times New Roman"/>
          <w:b/>
          <w:bCs/>
        </w:rPr>
      </w:pPr>
      <w:r w:rsidRPr="00846AFC">
        <w:rPr>
          <w:rFonts w:ascii="Times New Roman" w:hAnsi="Times New Roman" w:cs="Times New Roman"/>
          <w:b/>
          <w:bCs/>
        </w:rPr>
        <w:t>Задание 1 (Теоретический вопрос)</w:t>
      </w:r>
    </w:p>
    <w:p w:rsidR="00261C91" w:rsidRPr="00846AFC" w:rsidRDefault="00261C91" w:rsidP="00261C91">
      <w:pPr>
        <w:numPr>
          <w:ilvl w:val="0"/>
          <w:numId w:val="12"/>
        </w:numPr>
        <w:tabs>
          <w:tab w:val="left" w:pos="851"/>
          <w:tab w:val="left" w:pos="924"/>
          <w:tab w:val="left" w:pos="993"/>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lastRenderedPageBreak/>
        <w:t xml:space="preserve">обучающийся не раскрыл в полном объеме содержание теоретического вопроса (основные положения, разделы, законы и т.д.); содержание не соответствует теме; </w:t>
      </w:r>
    </w:p>
    <w:p w:rsidR="00261C91" w:rsidRPr="00846AFC" w:rsidRDefault="00261C91" w:rsidP="00261C91">
      <w:pPr>
        <w:numPr>
          <w:ilvl w:val="0"/>
          <w:numId w:val="12"/>
        </w:numPr>
        <w:tabs>
          <w:tab w:val="left" w:pos="851"/>
          <w:tab w:val="left" w:pos="924"/>
          <w:tab w:val="left" w:pos="993"/>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теоретический вопрос изложен неграмотно, без логической последовательности, нет ссылок на информационные ресурсы;</w:t>
      </w:r>
    </w:p>
    <w:p w:rsidR="00261C91" w:rsidRPr="00846AFC" w:rsidRDefault="00261C91" w:rsidP="00261C91">
      <w:pPr>
        <w:numPr>
          <w:ilvl w:val="0"/>
          <w:numId w:val="12"/>
        </w:numPr>
        <w:tabs>
          <w:tab w:val="left" w:pos="851"/>
          <w:tab w:val="left" w:pos="924"/>
          <w:tab w:val="left" w:pos="993"/>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методические рекомендации при подготовки контрольной работы не выполнены в полном объеме;</w:t>
      </w:r>
    </w:p>
    <w:p w:rsidR="00261C91" w:rsidRPr="00846AFC" w:rsidRDefault="00261C91" w:rsidP="00261C91">
      <w:pPr>
        <w:numPr>
          <w:ilvl w:val="0"/>
          <w:numId w:val="12"/>
        </w:numPr>
        <w:tabs>
          <w:tab w:val="left" w:pos="851"/>
          <w:tab w:val="left" w:pos="924"/>
          <w:tab w:val="left" w:pos="993"/>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при ответе на вопрос преподавателя у студента отсутствуют знания основных аспектов теоретического вопроса, видны значительные пробелы по темам (вопросам) дисциплины.</w:t>
      </w:r>
    </w:p>
    <w:p w:rsidR="00261C91" w:rsidRPr="00846AFC" w:rsidRDefault="00261C91" w:rsidP="00261C91">
      <w:pPr>
        <w:tabs>
          <w:tab w:val="left" w:pos="851"/>
          <w:tab w:val="left" w:pos="924"/>
          <w:tab w:val="left" w:pos="5387"/>
        </w:tabs>
        <w:jc w:val="both"/>
        <w:rPr>
          <w:rFonts w:ascii="Times New Roman" w:hAnsi="Times New Roman" w:cs="Times New Roman"/>
          <w:b/>
          <w:bCs/>
        </w:rPr>
      </w:pPr>
      <w:r w:rsidRPr="00846AFC">
        <w:rPr>
          <w:rFonts w:ascii="Times New Roman" w:hAnsi="Times New Roman" w:cs="Times New Roman"/>
          <w:b/>
          <w:bCs/>
        </w:rPr>
        <w:t>Задание 2 (Практическое задание)</w:t>
      </w:r>
    </w:p>
    <w:p w:rsidR="00261C91" w:rsidRPr="00846AFC" w:rsidRDefault="00261C91" w:rsidP="00261C91">
      <w:pPr>
        <w:numPr>
          <w:ilvl w:val="0"/>
          <w:numId w:val="11"/>
        </w:numPr>
        <w:tabs>
          <w:tab w:val="left" w:pos="851"/>
          <w:tab w:val="left" w:pos="924"/>
          <w:tab w:val="left" w:pos="5387"/>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студент дает неверную оценку практическому заданию (ситуации, задачи), неправильно выбирает алгоритм действий;</w:t>
      </w:r>
    </w:p>
    <w:p w:rsidR="00261C91" w:rsidRPr="00846AFC" w:rsidRDefault="00261C91" w:rsidP="00261C91">
      <w:pPr>
        <w:numPr>
          <w:ilvl w:val="0"/>
          <w:numId w:val="11"/>
        </w:numPr>
        <w:tabs>
          <w:tab w:val="left" w:pos="851"/>
          <w:tab w:val="left" w:pos="924"/>
          <w:tab w:val="left" w:pos="5387"/>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обучающийся не дает правильный ответ на практическое задание;</w:t>
      </w:r>
    </w:p>
    <w:p w:rsidR="00261C91" w:rsidRPr="00846AFC" w:rsidRDefault="00261C91" w:rsidP="00261C91">
      <w:pPr>
        <w:numPr>
          <w:ilvl w:val="0"/>
          <w:numId w:val="11"/>
        </w:numPr>
        <w:tabs>
          <w:tab w:val="left" w:pos="851"/>
          <w:tab w:val="left" w:pos="924"/>
          <w:tab w:val="left" w:pos="5387"/>
        </w:tabs>
        <w:ind w:left="0" w:firstLine="709"/>
        <w:jc w:val="both"/>
        <w:rPr>
          <w:rFonts w:ascii="Times New Roman" w:eastAsia="Times New Roman" w:hAnsi="Times New Roman" w:cs="Times New Roman"/>
          <w:color w:val="000000"/>
        </w:rPr>
      </w:pPr>
      <w:r w:rsidRPr="00846AFC">
        <w:rPr>
          <w:rFonts w:ascii="Times New Roman" w:eastAsia="Times New Roman" w:hAnsi="Times New Roman" w:cs="Times New Roman"/>
          <w:color w:val="000000"/>
        </w:rPr>
        <w:t>отсутствует вывод по результатам выполнения практического задания.</w:t>
      </w:r>
    </w:p>
    <w:p w:rsidR="00261C91" w:rsidRPr="00846AFC" w:rsidRDefault="00261C91" w:rsidP="00261C91">
      <w:pPr>
        <w:tabs>
          <w:tab w:val="left" w:pos="5387"/>
        </w:tabs>
        <w:ind w:firstLine="567"/>
        <w:jc w:val="both"/>
        <w:rPr>
          <w:rFonts w:ascii="Times New Roman" w:hAnsi="Times New Roman" w:cs="Times New Roman"/>
          <w:i/>
          <w:iCs/>
        </w:rPr>
      </w:pPr>
    </w:p>
    <w:p w:rsidR="00261C91" w:rsidRPr="00846AFC" w:rsidRDefault="00261C91" w:rsidP="00261C91">
      <w:pPr>
        <w:jc w:val="center"/>
        <w:rPr>
          <w:rFonts w:ascii="Times New Roman" w:hAnsi="Times New Roman" w:cs="Times New Roman"/>
          <w:b/>
          <w:bCs/>
        </w:rPr>
      </w:pPr>
      <w:r w:rsidRPr="00846AFC">
        <w:rPr>
          <w:rFonts w:ascii="Times New Roman" w:hAnsi="Times New Roman" w:cs="Times New Roman"/>
          <w:b/>
          <w:bCs/>
        </w:rPr>
        <w:t>ПЕРЕЧЕНЬ РЕКОМЕНДУЕМЫХ ИНФОРМАЦИОННЫХ РЕСУРСОВ</w:t>
      </w:r>
    </w:p>
    <w:p w:rsidR="00261C91" w:rsidRPr="009A50A5" w:rsidRDefault="00261C91" w:rsidP="00261C91">
      <w:pPr>
        <w:pStyle w:val="a9"/>
        <w:numPr>
          <w:ilvl w:val="0"/>
          <w:numId w:val="17"/>
        </w:numPr>
        <w:jc w:val="both"/>
        <w:rPr>
          <w:rFonts w:ascii="Times New Roman" w:hAnsi="Times New Roman" w:cs="Times New Roman"/>
          <w:bCs/>
        </w:rPr>
      </w:pPr>
      <w:r w:rsidRPr="009A50A5">
        <w:rPr>
          <w:rFonts w:ascii="Times New Roman" w:hAnsi="Times New Roman" w:cs="Times New Roman"/>
          <w:bCs/>
        </w:rPr>
        <w:t>Величко, Ю.В.</w:t>
      </w:r>
      <w:r w:rsidRPr="009A50A5">
        <w:rPr>
          <w:rFonts w:ascii="Times New Roman" w:hAnsi="Times New Roman" w:cs="Times New Roman"/>
          <w:bCs/>
          <w:lang w:val="ru-RU"/>
        </w:rPr>
        <w:t xml:space="preserve">, </w:t>
      </w:r>
      <w:r w:rsidRPr="009A50A5">
        <w:rPr>
          <w:rFonts w:ascii="Times New Roman" w:hAnsi="Times New Roman" w:cs="Times New Roman"/>
          <w:bCs/>
        </w:rPr>
        <w:t>Русская музыкальная культура второй половины XIX век учебно-методическое пособие</w:t>
      </w:r>
      <w:r w:rsidRPr="009A50A5">
        <w:rPr>
          <w:rFonts w:ascii="Times New Roman" w:hAnsi="Times New Roman" w:cs="Times New Roman"/>
          <w:bCs/>
          <w:lang w:val="ru-RU"/>
        </w:rPr>
        <w:t xml:space="preserve">: </w:t>
      </w:r>
      <w:r w:rsidRPr="009A50A5">
        <w:rPr>
          <w:rFonts w:ascii="Times New Roman" w:hAnsi="Times New Roman" w:cs="Times New Roman"/>
          <w:bCs/>
        </w:rPr>
        <w:t>Саранск: МГПИ им. М.Е. Евсевьева</w:t>
      </w:r>
      <w:r w:rsidRPr="009A50A5">
        <w:rPr>
          <w:rFonts w:ascii="Times New Roman" w:hAnsi="Times New Roman" w:cs="Times New Roman"/>
          <w:bCs/>
          <w:lang w:val="ru-RU"/>
        </w:rPr>
        <w:t xml:space="preserve">, </w:t>
      </w:r>
      <w:r w:rsidRPr="009A50A5">
        <w:rPr>
          <w:rFonts w:ascii="Times New Roman" w:hAnsi="Times New Roman" w:cs="Times New Roman"/>
          <w:bCs/>
        </w:rPr>
        <w:t>2013</w:t>
      </w:r>
      <w:r w:rsidRPr="009A50A5">
        <w:rPr>
          <w:rFonts w:ascii="Times New Roman" w:hAnsi="Times New Roman" w:cs="Times New Roman"/>
          <w:bCs/>
          <w:lang w:val="ru-RU"/>
        </w:rPr>
        <w:t>.</w:t>
      </w:r>
    </w:p>
    <w:p w:rsidR="00261C91" w:rsidRPr="009A50A5" w:rsidRDefault="00261C91" w:rsidP="00261C91">
      <w:pPr>
        <w:pStyle w:val="a9"/>
        <w:numPr>
          <w:ilvl w:val="0"/>
          <w:numId w:val="16"/>
        </w:numPr>
        <w:jc w:val="both"/>
        <w:rPr>
          <w:rFonts w:ascii="Times New Roman" w:hAnsi="Times New Roman" w:cs="Times New Roman"/>
          <w:bCs/>
        </w:rPr>
      </w:pPr>
      <w:r w:rsidRPr="009A50A5">
        <w:rPr>
          <w:rFonts w:ascii="Times New Roman" w:hAnsi="Times New Roman" w:cs="Times New Roman"/>
          <w:bCs/>
        </w:rPr>
        <w:t>Еременко, Г.А.</w:t>
      </w:r>
      <w:r w:rsidRPr="009A50A5">
        <w:rPr>
          <w:rFonts w:ascii="Times New Roman" w:hAnsi="Times New Roman" w:cs="Times New Roman"/>
          <w:bCs/>
          <w:lang w:val="ru-RU"/>
        </w:rPr>
        <w:t xml:space="preserve">, </w:t>
      </w:r>
      <w:r w:rsidRPr="009A50A5">
        <w:rPr>
          <w:rFonts w:ascii="Times New Roman" w:hAnsi="Times New Roman" w:cs="Times New Roman"/>
          <w:bCs/>
        </w:rPr>
        <w:t>Зарубежный музыкальный театр ХХ века: проблемы, новые пути, перспективы: лекция по курсу «История зарубежной музыки ХХ века» для студентов теоретико-композиторского факультета</w:t>
      </w:r>
      <w:r w:rsidRPr="009A50A5">
        <w:rPr>
          <w:rFonts w:ascii="Times New Roman" w:hAnsi="Times New Roman" w:cs="Times New Roman"/>
          <w:bCs/>
          <w:lang w:val="ru-RU"/>
        </w:rPr>
        <w:t xml:space="preserve">. - </w:t>
      </w:r>
      <w:r w:rsidRPr="009A50A5">
        <w:rPr>
          <w:rFonts w:ascii="Times New Roman" w:hAnsi="Times New Roman" w:cs="Times New Roman"/>
          <w:bCs/>
        </w:rPr>
        <w:t>Новосибирск: НГК им. Глинки</w:t>
      </w:r>
      <w:r w:rsidRPr="009A50A5">
        <w:rPr>
          <w:rFonts w:ascii="Times New Roman" w:hAnsi="Times New Roman" w:cs="Times New Roman"/>
          <w:bCs/>
          <w:lang w:val="ru-RU"/>
        </w:rPr>
        <w:t xml:space="preserve">, </w:t>
      </w:r>
      <w:r w:rsidRPr="009A50A5">
        <w:rPr>
          <w:rFonts w:ascii="Times New Roman" w:hAnsi="Times New Roman" w:cs="Times New Roman"/>
          <w:bCs/>
        </w:rPr>
        <w:t>2020</w:t>
      </w:r>
      <w:r w:rsidRPr="009A50A5">
        <w:rPr>
          <w:rFonts w:ascii="Times New Roman" w:hAnsi="Times New Roman" w:cs="Times New Roman"/>
          <w:bCs/>
          <w:lang w:val="ru-RU"/>
        </w:rPr>
        <w:t>.</w:t>
      </w:r>
    </w:p>
    <w:p w:rsidR="00261C91" w:rsidRPr="009A50A5" w:rsidRDefault="00261C91" w:rsidP="00261C91">
      <w:pPr>
        <w:pStyle w:val="a9"/>
        <w:numPr>
          <w:ilvl w:val="0"/>
          <w:numId w:val="16"/>
        </w:numPr>
        <w:jc w:val="both"/>
        <w:rPr>
          <w:rFonts w:ascii="Times New Roman" w:hAnsi="Times New Roman" w:cs="Times New Roman"/>
          <w:bCs/>
        </w:rPr>
      </w:pPr>
      <w:r w:rsidRPr="009A50A5">
        <w:rPr>
          <w:rFonts w:ascii="Times New Roman" w:hAnsi="Times New Roman" w:cs="Times New Roman"/>
        </w:rPr>
        <w:t>Птушко, Л.А.</w:t>
      </w:r>
      <w:r w:rsidRPr="009A50A5">
        <w:rPr>
          <w:rFonts w:ascii="Times New Roman" w:hAnsi="Times New Roman" w:cs="Times New Roman"/>
          <w:lang w:val="ru-RU"/>
        </w:rPr>
        <w:t xml:space="preserve">, </w:t>
      </w:r>
      <w:r w:rsidRPr="009A50A5">
        <w:rPr>
          <w:rFonts w:ascii="Times New Roman" w:hAnsi="Times New Roman" w:cs="Times New Roman"/>
        </w:rPr>
        <w:t>История отечественной музыки ХХ века (История советской музыки)</w:t>
      </w:r>
      <w:r w:rsidRPr="009A50A5">
        <w:rPr>
          <w:rFonts w:ascii="Times New Roman" w:hAnsi="Times New Roman" w:cs="Times New Roman"/>
          <w:lang w:val="ru-RU"/>
        </w:rPr>
        <w:t>. - Ни</w:t>
      </w:r>
      <w:r w:rsidRPr="009A50A5">
        <w:rPr>
          <w:rFonts w:ascii="Times New Roman" w:hAnsi="Times New Roman" w:cs="Times New Roman"/>
        </w:rPr>
        <w:t>жний Новгород: Издательство Нижегородской консерватории</w:t>
      </w:r>
      <w:r w:rsidRPr="009A50A5">
        <w:rPr>
          <w:rFonts w:ascii="Times New Roman" w:hAnsi="Times New Roman" w:cs="Times New Roman"/>
          <w:lang w:val="ru-RU"/>
        </w:rPr>
        <w:t xml:space="preserve">, </w:t>
      </w:r>
      <w:r w:rsidRPr="009A50A5">
        <w:rPr>
          <w:rFonts w:ascii="Times New Roman" w:hAnsi="Times New Roman" w:cs="Times New Roman"/>
        </w:rPr>
        <w:t>2012</w:t>
      </w:r>
      <w:r w:rsidRPr="009A50A5">
        <w:rPr>
          <w:rFonts w:ascii="Times New Roman" w:hAnsi="Times New Roman" w:cs="Times New Roman"/>
          <w:lang w:val="ru-RU"/>
        </w:rPr>
        <w:t>.</w:t>
      </w:r>
    </w:p>
    <w:p w:rsidR="00261C91" w:rsidRPr="009A50A5" w:rsidRDefault="00261C91" w:rsidP="00261C91">
      <w:pPr>
        <w:pStyle w:val="a9"/>
        <w:numPr>
          <w:ilvl w:val="0"/>
          <w:numId w:val="16"/>
        </w:numPr>
        <w:jc w:val="both"/>
        <w:rPr>
          <w:rFonts w:ascii="Times New Roman" w:hAnsi="Times New Roman" w:cs="Times New Roman"/>
          <w:bCs/>
        </w:rPr>
      </w:pPr>
      <w:r w:rsidRPr="009A50A5">
        <w:rPr>
          <w:rFonts w:ascii="Times New Roman" w:hAnsi="Times New Roman" w:cs="Times New Roman"/>
          <w:bCs/>
        </w:rPr>
        <w:lastRenderedPageBreak/>
        <w:t>Птушко, Л.А.</w:t>
      </w:r>
      <w:r w:rsidRPr="009A50A5">
        <w:rPr>
          <w:rFonts w:ascii="Times New Roman" w:hAnsi="Times New Roman" w:cs="Times New Roman"/>
          <w:bCs/>
          <w:lang w:val="ru-RU"/>
        </w:rPr>
        <w:t xml:space="preserve">, </w:t>
      </w:r>
      <w:r w:rsidRPr="009A50A5">
        <w:rPr>
          <w:rFonts w:ascii="Times New Roman" w:hAnsi="Times New Roman" w:cs="Times New Roman"/>
          <w:bCs/>
        </w:rPr>
        <w:t>История отечественной музыки первой половины ХХ века</w:t>
      </w:r>
      <w:r w:rsidRPr="009A50A5">
        <w:rPr>
          <w:rFonts w:ascii="Times New Roman" w:hAnsi="Times New Roman" w:cs="Times New Roman"/>
          <w:bCs/>
          <w:lang w:val="ru-RU"/>
        </w:rPr>
        <w:t xml:space="preserve">: </w:t>
      </w:r>
      <w:r w:rsidRPr="009A50A5">
        <w:rPr>
          <w:rFonts w:ascii="Times New Roman" w:hAnsi="Times New Roman" w:cs="Times New Roman"/>
          <w:bCs/>
        </w:rPr>
        <w:t>учебное пособие для студентов музыкальных вузов</w:t>
      </w:r>
      <w:r w:rsidRPr="009A50A5">
        <w:rPr>
          <w:rFonts w:ascii="Times New Roman" w:hAnsi="Times New Roman" w:cs="Times New Roman"/>
          <w:bCs/>
          <w:lang w:val="ru-RU"/>
        </w:rPr>
        <w:t xml:space="preserve">. – </w:t>
      </w:r>
      <w:r w:rsidRPr="009A50A5">
        <w:rPr>
          <w:rFonts w:ascii="Times New Roman" w:hAnsi="Times New Roman" w:cs="Times New Roman"/>
          <w:bCs/>
        </w:rPr>
        <w:t>Нижний Новгород: ННГК им. М.И. Глинки</w:t>
      </w:r>
      <w:r w:rsidRPr="009A50A5">
        <w:rPr>
          <w:rFonts w:ascii="Times New Roman" w:hAnsi="Times New Roman" w:cs="Times New Roman"/>
          <w:bCs/>
          <w:lang w:val="ru-RU"/>
        </w:rPr>
        <w:t xml:space="preserve">, </w:t>
      </w:r>
      <w:r w:rsidRPr="009A50A5">
        <w:rPr>
          <w:rFonts w:ascii="Times New Roman" w:hAnsi="Times New Roman" w:cs="Times New Roman"/>
          <w:bCs/>
        </w:rPr>
        <w:t>2016</w:t>
      </w:r>
      <w:r w:rsidRPr="009A50A5">
        <w:rPr>
          <w:rFonts w:ascii="Times New Roman" w:hAnsi="Times New Roman" w:cs="Times New Roman"/>
          <w:bCs/>
          <w:lang w:val="ru-RU"/>
        </w:rPr>
        <w:t>.</w:t>
      </w:r>
    </w:p>
    <w:p w:rsidR="00C31F84" w:rsidRDefault="00C31F84">
      <w:bookmarkStart w:id="3" w:name="_GoBack"/>
      <w:bookmarkEnd w:id="3"/>
    </w:p>
    <w:sectPr w:rsidR="00C31F84" w:rsidSect="00846AFC">
      <w:type w:val="continuous"/>
      <w:pgSz w:w="11906" w:h="16838"/>
      <w:pgMar w:top="1134" w:right="567" w:bottom="1134" w:left="1701" w:header="709" w:footer="709"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Segoe Print"/>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8D0" w:rsidRDefault="00261C91">
    <w:pPr>
      <w:tabs>
        <w:tab w:val="center" w:pos="4677"/>
        <w:tab w:val="right" w:pos="9355"/>
      </w:tabs>
      <w:spacing w:line="240" w:lineRule="auto"/>
      <w:ind w:firstLine="0"/>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Pr>
        <w:rFonts w:ascii="Times New Roman" w:eastAsia="Times New Roman" w:hAnsi="Times New Roman" w:cs="Times New Roman"/>
        <w:noProof/>
        <w:color w:val="000000"/>
        <w:sz w:val="20"/>
        <w:szCs w:val="20"/>
      </w:rPr>
      <w:t>92</w:t>
    </w:r>
    <w:r>
      <w:rPr>
        <w:rFonts w:ascii="Times New Roman" w:eastAsia="Times New Roman" w:hAnsi="Times New Roman" w:cs="Times New Roman"/>
        <w:color w:val="000000"/>
        <w:sz w:val="20"/>
        <w:szCs w:val="20"/>
      </w:rPr>
      <w:fldChar w:fldCharType="end"/>
    </w:r>
  </w:p>
  <w:p w:rsidR="00FF78D0" w:rsidRDefault="00261C91">
    <w:pPr>
      <w:tabs>
        <w:tab w:val="center" w:pos="4677"/>
        <w:tab w:val="right" w:pos="9355"/>
      </w:tabs>
      <w:spacing w:line="240" w:lineRule="auto"/>
      <w:ind w:firstLine="0"/>
      <w:rPr>
        <w:rFonts w:ascii="Times New Roman" w:eastAsia="Times New Roman" w:hAnsi="Times New Roman" w:cs="Times New Roman"/>
        <w:color w:val="000000"/>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4317C7"/>
    <w:multiLevelType w:val="multilevel"/>
    <w:tmpl w:val="9A4317C7"/>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B384043C"/>
    <w:multiLevelType w:val="multilevel"/>
    <w:tmpl w:val="B384043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B5E306ED"/>
    <w:multiLevelType w:val="multilevel"/>
    <w:tmpl w:val="B5E306ED"/>
    <w:lvl w:ilvl="0">
      <w:start w:val="1"/>
      <w:numFmt w:val="decimal"/>
      <w:lvlText w:val="%1."/>
      <w:lvlJc w:val="left"/>
      <w:pPr>
        <w:ind w:left="140" w:hanging="327"/>
      </w:pPr>
      <w:rPr>
        <w:rFonts w:ascii="Times New Roman" w:eastAsia="Times New Roman" w:hAnsi="Times New Roman" w:cs="Times New Roman"/>
        <w:b w:val="0"/>
        <w:bCs w:val="0"/>
        <w:i w:val="0"/>
        <w:iCs w:val="0"/>
        <w:sz w:val="24"/>
        <w:szCs w:val="24"/>
      </w:rPr>
    </w:lvl>
    <w:lvl w:ilvl="1">
      <w:start w:val="1"/>
      <w:numFmt w:val="decimal"/>
      <w:lvlText w:val="%2)"/>
      <w:lvlJc w:val="left"/>
      <w:pPr>
        <w:ind w:left="140" w:hanging="850"/>
      </w:pPr>
      <w:rPr>
        <w:rFonts w:ascii="Times New Roman" w:eastAsia="Times New Roman" w:hAnsi="Times New Roman" w:cs="Times New Roman"/>
        <w:b w:val="0"/>
        <w:bCs w:val="0"/>
        <w:i w:val="0"/>
        <w:iCs w:val="0"/>
        <w:sz w:val="24"/>
        <w:szCs w:val="24"/>
      </w:rPr>
    </w:lvl>
    <w:lvl w:ilvl="2">
      <w:numFmt w:val="bullet"/>
      <w:lvlText w:val="•"/>
      <w:lvlJc w:val="left"/>
      <w:pPr>
        <w:ind w:left="2096" w:hanging="850"/>
      </w:pPr>
    </w:lvl>
    <w:lvl w:ilvl="3">
      <w:numFmt w:val="bullet"/>
      <w:lvlText w:val="•"/>
      <w:lvlJc w:val="left"/>
      <w:pPr>
        <w:ind w:left="3074" w:hanging="850"/>
      </w:pPr>
    </w:lvl>
    <w:lvl w:ilvl="4">
      <w:numFmt w:val="bullet"/>
      <w:lvlText w:val="•"/>
      <w:lvlJc w:val="left"/>
      <w:pPr>
        <w:ind w:left="4052" w:hanging="850"/>
      </w:pPr>
    </w:lvl>
    <w:lvl w:ilvl="5">
      <w:numFmt w:val="bullet"/>
      <w:lvlText w:val="•"/>
      <w:lvlJc w:val="left"/>
      <w:pPr>
        <w:ind w:left="5031" w:hanging="850"/>
      </w:pPr>
    </w:lvl>
    <w:lvl w:ilvl="6">
      <w:numFmt w:val="bullet"/>
      <w:lvlText w:val="•"/>
      <w:lvlJc w:val="left"/>
      <w:pPr>
        <w:ind w:left="6009" w:hanging="850"/>
      </w:pPr>
    </w:lvl>
    <w:lvl w:ilvl="7">
      <w:numFmt w:val="bullet"/>
      <w:lvlText w:val="•"/>
      <w:lvlJc w:val="left"/>
      <w:pPr>
        <w:ind w:left="6987" w:hanging="850"/>
      </w:pPr>
    </w:lvl>
    <w:lvl w:ilvl="8">
      <w:numFmt w:val="bullet"/>
      <w:lvlText w:val="•"/>
      <w:lvlJc w:val="left"/>
      <w:pPr>
        <w:ind w:left="7965" w:hanging="850"/>
      </w:pPr>
    </w:lvl>
  </w:abstractNum>
  <w:abstractNum w:abstractNumId="3" w15:restartNumberingAfterBreak="0">
    <w:nsid w:val="BF205925"/>
    <w:multiLevelType w:val="multilevel"/>
    <w:tmpl w:val="BF205925"/>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
      <w:lvlJc w:val="left"/>
      <w:pPr>
        <w:ind w:left="1070" w:hanging="360"/>
      </w:pPr>
      <w:rPr>
        <w:rFonts w:ascii="Noto Sans Symbols" w:eastAsia="Noto Sans Symbols" w:hAnsi="Noto Sans Symbols" w:cs="Noto Sans Symbols"/>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CF092B84"/>
    <w:multiLevelType w:val="multilevel"/>
    <w:tmpl w:val="CF092B84"/>
    <w:lvl w:ilvl="0">
      <w:start w:val="2"/>
      <w:numFmt w:val="decimal"/>
      <w:lvlText w:val="%1"/>
      <w:lvlJc w:val="left"/>
      <w:pPr>
        <w:ind w:left="720" w:hanging="360"/>
      </w:pPr>
      <w:rPr>
        <w:b/>
        <w:bCs/>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E6D0A35C"/>
    <w:multiLevelType w:val="multilevel"/>
    <w:tmpl w:val="E6D0A3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053208E"/>
    <w:multiLevelType w:val="multilevel"/>
    <w:tmpl w:val="0053208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03D62ECE"/>
    <w:multiLevelType w:val="multilevel"/>
    <w:tmpl w:val="03D62ECE"/>
    <w:lvl w:ilvl="0">
      <w:start w:val="1"/>
      <w:numFmt w:val="bullet"/>
      <w:lvlText w:val="•"/>
      <w:lvlJc w:val="left"/>
      <w:pPr>
        <w:ind w:left="142"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0F0796D1"/>
    <w:multiLevelType w:val="multilevel"/>
    <w:tmpl w:val="0F0796D1"/>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9" w15:restartNumberingAfterBreak="0">
    <w:nsid w:val="14AD6BB0"/>
    <w:multiLevelType w:val="multilevel"/>
    <w:tmpl w:val="52D918CF"/>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4F092E"/>
    <w:multiLevelType w:val="hybridMultilevel"/>
    <w:tmpl w:val="A5D08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A45082"/>
    <w:multiLevelType w:val="multilevel"/>
    <w:tmpl w:val="52D918CF"/>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056C5A"/>
    <w:multiLevelType w:val="multilevel"/>
    <w:tmpl w:val="46056C5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52D918CF"/>
    <w:multiLevelType w:val="multilevel"/>
    <w:tmpl w:val="52D918CF"/>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157866"/>
    <w:multiLevelType w:val="hybridMultilevel"/>
    <w:tmpl w:val="C188058E"/>
    <w:lvl w:ilvl="0" w:tplc="5C08FDD6">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59ADCABA"/>
    <w:multiLevelType w:val="multilevel"/>
    <w:tmpl w:val="59ADCABA"/>
    <w:lvl w:ilvl="0">
      <w:start w:val="1"/>
      <w:numFmt w:val="decimal"/>
      <w:lvlText w:val="%1."/>
      <w:lvlJc w:val="left"/>
      <w:pPr>
        <w:ind w:left="679" w:hanging="567"/>
      </w:pPr>
    </w:lvl>
    <w:lvl w:ilvl="1">
      <w:start w:val="1"/>
      <w:numFmt w:val="decimal"/>
      <w:lvlText w:val="%1.%2"/>
      <w:lvlJc w:val="left"/>
      <w:pPr>
        <w:ind w:left="1245" w:hanging="567"/>
      </w:pPr>
      <w:rPr>
        <w:rFonts w:ascii="Times New Roman" w:eastAsia="Times New Roman" w:hAnsi="Times New Roman" w:cs="Times New Roman"/>
        <w:b/>
        <w:bCs/>
        <w:i w:val="0"/>
        <w:iCs w:val="0"/>
        <w:sz w:val="28"/>
        <w:szCs w:val="28"/>
      </w:rPr>
    </w:lvl>
    <w:lvl w:ilvl="2">
      <w:numFmt w:val="bullet"/>
      <w:lvlText w:val="–"/>
      <w:lvlJc w:val="left"/>
      <w:pPr>
        <w:ind w:left="112" w:hanging="286"/>
      </w:pPr>
      <w:rPr>
        <w:rFonts w:ascii="Cambria" w:eastAsia="Cambria" w:hAnsi="Cambria" w:cs="Cambria"/>
        <w:b w:val="0"/>
        <w:bCs w:val="0"/>
        <w:i w:val="0"/>
        <w:iCs w:val="0"/>
        <w:sz w:val="28"/>
        <w:szCs w:val="28"/>
      </w:rPr>
    </w:lvl>
    <w:lvl w:ilvl="3">
      <w:numFmt w:val="bullet"/>
      <w:lvlText w:val="•"/>
      <w:lvlJc w:val="left"/>
      <w:pPr>
        <w:ind w:left="1240" w:hanging="286"/>
      </w:pPr>
    </w:lvl>
    <w:lvl w:ilvl="4">
      <w:numFmt w:val="bullet"/>
      <w:lvlText w:val="•"/>
      <w:lvlJc w:val="left"/>
      <w:pPr>
        <w:ind w:left="2489" w:hanging="286"/>
      </w:pPr>
    </w:lvl>
    <w:lvl w:ilvl="5">
      <w:numFmt w:val="bullet"/>
      <w:lvlText w:val="•"/>
      <w:lvlJc w:val="left"/>
      <w:pPr>
        <w:ind w:left="3738" w:hanging="286"/>
      </w:pPr>
    </w:lvl>
    <w:lvl w:ilvl="6">
      <w:numFmt w:val="bullet"/>
      <w:lvlText w:val="•"/>
      <w:lvlJc w:val="left"/>
      <w:pPr>
        <w:ind w:left="4988" w:hanging="286"/>
      </w:pPr>
    </w:lvl>
    <w:lvl w:ilvl="7">
      <w:numFmt w:val="bullet"/>
      <w:lvlText w:val="•"/>
      <w:lvlJc w:val="left"/>
      <w:pPr>
        <w:ind w:left="6237" w:hanging="286"/>
      </w:pPr>
    </w:lvl>
    <w:lvl w:ilvl="8">
      <w:numFmt w:val="bullet"/>
      <w:lvlText w:val="•"/>
      <w:lvlJc w:val="left"/>
      <w:pPr>
        <w:ind w:left="7487" w:hanging="286"/>
      </w:pPr>
    </w:lvl>
  </w:abstractNum>
  <w:abstractNum w:abstractNumId="16" w15:restartNumberingAfterBreak="0">
    <w:nsid w:val="737B1950"/>
    <w:multiLevelType w:val="multilevel"/>
    <w:tmpl w:val="52D918CF"/>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4"/>
  </w:num>
  <w:num w:numId="3">
    <w:abstractNumId w:val="12"/>
  </w:num>
  <w:num w:numId="4">
    <w:abstractNumId w:val="15"/>
  </w:num>
  <w:num w:numId="5">
    <w:abstractNumId w:val="3"/>
  </w:num>
  <w:num w:numId="6">
    <w:abstractNumId w:val="2"/>
  </w:num>
  <w:num w:numId="7">
    <w:abstractNumId w:val="7"/>
  </w:num>
  <w:num w:numId="8">
    <w:abstractNumId w:val="13"/>
  </w:num>
  <w:num w:numId="9">
    <w:abstractNumId w:val="5"/>
  </w:num>
  <w:num w:numId="10">
    <w:abstractNumId w:val="0"/>
  </w:num>
  <w:num w:numId="11">
    <w:abstractNumId w:val="1"/>
  </w:num>
  <w:num w:numId="12">
    <w:abstractNumId w:val="8"/>
  </w:num>
  <w:num w:numId="13">
    <w:abstractNumId w:val="9"/>
  </w:num>
  <w:num w:numId="14">
    <w:abstractNumId w:val="16"/>
  </w:num>
  <w:num w:numId="15">
    <w:abstractNumId w:val="11"/>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D4B"/>
    <w:rsid w:val="00261C91"/>
    <w:rsid w:val="00546D4B"/>
    <w:rsid w:val="00C31F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B88C8A-BE32-4A1D-B37D-ACB948E8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C91"/>
    <w:pPr>
      <w:spacing w:after="0" w:line="360" w:lineRule="auto"/>
      <w:ind w:firstLine="709"/>
    </w:pPr>
    <w:rPr>
      <w:rFonts w:eastAsiaTheme="minorEastAsia"/>
      <w:sz w:val="28"/>
      <w:szCs w:val="28"/>
      <w:lang w:val="ru" w:eastAsia="ru-RU"/>
    </w:rPr>
  </w:style>
  <w:style w:type="paragraph" w:styleId="1">
    <w:name w:val="heading 1"/>
    <w:basedOn w:val="a"/>
    <w:next w:val="a"/>
    <w:link w:val="10"/>
    <w:qFormat/>
    <w:rsid w:val="00261C91"/>
    <w:pPr>
      <w:keepNext/>
      <w:keepLines/>
      <w:spacing w:after="10" w:line="249" w:lineRule="auto"/>
      <w:ind w:left="10" w:hanging="10"/>
      <w:jc w:val="center"/>
      <w:outlineLvl w:val="0"/>
    </w:pPr>
    <w:rPr>
      <w:rFonts w:ascii="Times New Roman" w:eastAsia="Times New Roman" w:hAnsi="Times New Roman" w:cs="Times New Roman"/>
      <w:b/>
      <w:bCs/>
      <w:color w:val="000000"/>
      <w:sz w:val="24"/>
      <w:szCs w:val="24"/>
    </w:rPr>
  </w:style>
  <w:style w:type="paragraph" w:styleId="2">
    <w:name w:val="heading 2"/>
    <w:basedOn w:val="a"/>
    <w:next w:val="a"/>
    <w:link w:val="20"/>
    <w:qFormat/>
    <w:rsid w:val="00261C91"/>
    <w:pPr>
      <w:keepNext/>
      <w:keepLines/>
      <w:spacing w:after="3" w:line="270" w:lineRule="auto"/>
      <w:ind w:left="10" w:hanging="10"/>
      <w:outlineLvl w:val="1"/>
    </w:pPr>
    <w:rPr>
      <w:rFonts w:ascii="Times New Roman" w:eastAsia="Times New Roman" w:hAnsi="Times New Roman" w:cs="Times New Roman"/>
      <w:b/>
      <w:bCs/>
      <w:color w:val="000000"/>
      <w:sz w:val="24"/>
      <w:szCs w:val="24"/>
    </w:rPr>
  </w:style>
  <w:style w:type="paragraph" w:styleId="3">
    <w:name w:val="heading 3"/>
    <w:basedOn w:val="a"/>
    <w:next w:val="a"/>
    <w:link w:val="30"/>
    <w:qFormat/>
    <w:rsid w:val="00261C91"/>
    <w:pPr>
      <w:keepNext/>
      <w:keepLines/>
      <w:spacing w:after="3" w:line="270" w:lineRule="auto"/>
      <w:ind w:left="10" w:hanging="10"/>
      <w:outlineLvl w:val="2"/>
    </w:pPr>
    <w:rPr>
      <w:rFonts w:ascii="Times New Roman" w:eastAsia="Times New Roman" w:hAnsi="Times New Roman" w:cs="Times New Roman"/>
      <w:b/>
      <w:bCs/>
      <w:color w:val="000000"/>
      <w:sz w:val="24"/>
      <w:szCs w:val="24"/>
    </w:rPr>
  </w:style>
  <w:style w:type="paragraph" w:styleId="4">
    <w:name w:val="heading 4"/>
    <w:basedOn w:val="a"/>
    <w:next w:val="a"/>
    <w:link w:val="40"/>
    <w:qFormat/>
    <w:rsid w:val="00261C91"/>
    <w:pPr>
      <w:keepNext/>
      <w:keepLines/>
      <w:spacing w:after="30" w:line="259" w:lineRule="auto"/>
      <w:ind w:left="1438" w:hanging="729"/>
      <w:jc w:val="center"/>
      <w:outlineLvl w:val="3"/>
    </w:pPr>
    <w:rPr>
      <w:rFonts w:ascii="Times New Roman" w:eastAsia="Times New Roman" w:hAnsi="Times New Roman" w:cs="Times New Roman"/>
      <w:color w:val="000000"/>
      <w:sz w:val="22"/>
      <w:szCs w:val="22"/>
    </w:rPr>
  </w:style>
  <w:style w:type="paragraph" w:styleId="5">
    <w:name w:val="heading 5"/>
    <w:basedOn w:val="a"/>
    <w:next w:val="a"/>
    <w:link w:val="50"/>
    <w:qFormat/>
    <w:rsid w:val="00261C91"/>
    <w:pPr>
      <w:keepNext/>
      <w:keepLines/>
      <w:spacing w:before="220" w:after="40"/>
      <w:outlineLvl w:val="4"/>
    </w:pPr>
    <w:rPr>
      <w:rFonts w:ascii="Times New Roman" w:eastAsia="Times New Roman" w:hAnsi="Times New Roman" w:cs="Times New Roman"/>
      <w:b/>
      <w:bCs/>
      <w:color w:val="000000"/>
      <w:sz w:val="22"/>
      <w:szCs w:val="22"/>
    </w:rPr>
  </w:style>
  <w:style w:type="paragraph" w:styleId="6">
    <w:name w:val="heading 6"/>
    <w:basedOn w:val="a"/>
    <w:next w:val="a"/>
    <w:link w:val="60"/>
    <w:qFormat/>
    <w:rsid w:val="00261C91"/>
    <w:pPr>
      <w:widowControl w:val="0"/>
      <w:spacing w:before="240" w:after="60" w:line="240" w:lineRule="auto"/>
      <w:ind w:firstLine="0"/>
      <w:outlineLvl w:val="5"/>
    </w:pPr>
    <w:rPr>
      <w:b/>
      <w:bCs/>
      <w:i/>
      <w:i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1C91"/>
    <w:rPr>
      <w:rFonts w:ascii="Times New Roman" w:eastAsia="Times New Roman" w:hAnsi="Times New Roman" w:cs="Times New Roman"/>
      <w:b/>
      <w:bCs/>
      <w:color w:val="000000"/>
      <w:sz w:val="24"/>
      <w:szCs w:val="24"/>
      <w:lang w:val="ru" w:eastAsia="ru-RU"/>
    </w:rPr>
  </w:style>
  <w:style w:type="character" w:customStyle="1" w:styleId="20">
    <w:name w:val="Заголовок 2 Знак"/>
    <w:basedOn w:val="a0"/>
    <w:link w:val="2"/>
    <w:rsid w:val="00261C91"/>
    <w:rPr>
      <w:rFonts w:ascii="Times New Roman" w:eastAsia="Times New Roman" w:hAnsi="Times New Roman" w:cs="Times New Roman"/>
      <w:b/>
      <w:bCs/>
      <w:color w:val="000000"/>
      <w:sz w:val="24"/>
      <w:szCs w:val="24"/>
      <w:lang w:val="ru" w:eastAsia="ru-RU"/>
    </w:rPr>
  </w:style>
  <w:style w:type="character" w:customStyle="1" w:styleId="30">
    <w:name w:val="Заголовок 3 Знак"/>
    <w:basedOn w:val="a0"/>
    <w:link w:val="3"/>
    <w:rsid w:val="00261C91"/>
    <w:rPr>
      <w:rFonts w:ascii="Times New Roman" w:eastAsia="Times New Roman" w:hAnsi="Times New Roman" w:cs="Times New Roman"/>
      <w:b/>
      <w:bCs/>
      <w:color w:val="000000"/>
      <w:sz w:val="24"/>
      <w:szCs w:val="24"/>
      <w:lang w:val="ru" w:eastAsia="ru-RU"/>
    </w:rPr>
  </w:style>
  <w:style w:type="character" w:customStyle="1" w:styleId="40">
    <w:name w:val="Заголовок 4 Знак"/>
    <w:basedOn w:val="a0"/>
    <w:link w:val="4"/>
    <w:rsid w:val="00261C91"/>
    <w:rPr>
      <w:rFonts w:ascii="Times New Roman" w:eastAsia="Times New Roman" w:hAnsi="Times New Roman" w:cs="Times New Roman"/>
      <w:color w:val="000000"/>
      <w:lang w:val="ru" w:eastAsia="ru-RU"/>
    </w:rPr>
  </w:style>
  <w:style w:type="character" w:customStyle="1" w:styleId="50">
    <w:name w:val="Заголовок 5 Знак"/>
    <w:basedOn w:val="a0"/>
    <w:link w:val="5"/>
    <w:rsid w:val="00261C91"/>
    <w:rPr>
      <w:rFonts w:ascii="Times New Roman" w:eastAsia="Times New Roman" w:hAnsi="Times New Roman" w:cs="Times New Roman"/>
      <w:b/>
      <w:bCs/>
      <w:color w:val="000000"/>
      <w:lang w:val="ru" w:eastAsia="ru-RU"/>
    </w:rPr>
  </w:style>
  <w:style w:type="character" w:customStyle="1" w:styleId="60">
    <w:name w:val="Заголовок 6 Знак"/>
    <w:basedOn w:val="a0"/>
    <w:link w:val="6"/>
    <w:rsid w:val="00261C91"/>
    <w:rPr>
      <w:rFonts w:eastAsiaTheme="minorEastAsia"/>
      <w:b/>
      <w:bCs/>
      <w:i/>
      <w:iCs/>
      <w:lang w:val="ru" w:eastAsia="ru-RU"/>
    </w:rPr>
  </w:style>
  <w:style w:type="character" w:styleId="a3">
    <w:name w:val="Hyperlink"/>
    <w:basedOn w:val="a0"/>
    <w:uiPriority w:val="99"/>
    <w:unhideWhenUsed/>
    <w:qFormat/>
    <w:rsid w:val="00261C91"/>
    <w:rPr>
      <w:color w:val="0000FF"/>
      <w:u w:val="single"/>
    </w:rPr>
  </w:style>
  <w:style w:type="character" w:styleId="a4">
    <w:name w:val="Strong"/>
    <w:basedOn w:val="a0"/>
    <w:qFormat/>
    <w:rsid w:val="00261C91"/>
    <w:rPr>
      <w:b/>
      <w:bCs/>
    </w:rPr>
  </w:style>
  <w:style w:type="paragraph" w:styleId="a5">
    <w:name w:val="Title"/>
    <w:basedOn w:val="a"/>
    <w:next w:val="a"/>
    <w:link w:val="a6"/>
    <w:qFormat/>
    <w:rsid w:val="00261C91"/>
    <w:pPr>
      <w:keepNext/>
      <w:keepLines/>
      <w:spacing w:before="480" w:after="120"/>
    </w:pPr>
    <w:rPr>
      <w:rFonts w:ascii="Times New Roman" w:eastAsia="Times New Roman" w:hAnsi="Times New Roman" w:cs="Times New Roman"/>
      <w:b/>
      <w:bCs/>
      <w:color w:val="000000"/>
      <w:sz w:val="72"/>
      <w:szCs w:val="72"/>
    </w:rPr>
  </w:style>
  <w:style w:type="character" w:customStyle="1" w:styleId="a6">
    <w:name w:val="Заголовок Знак"/>
    <w:basedOn w:val="a0"/>
    <w:link w:val="a5"/>
    <w:rsid w:val="00261C91"/>
    <w:rPr>
      <w:rFonts w:ascii="Times New Roman" w:eastAsia="Times New Roman" w:hAnsi="Times New Roman" w:cs="Times New Roman"/>
      <w:b/>
      <w:bCs/>
      <w:color w:val="000000"/>
      <w:sz w:val="72"/>
      <w:szCs w:val="72"/>
      <w:lang w:val="ru" w:eastAsia="ru-RU"/>
    </w:rPr>
  </w:style>
  <w:style w:type="paragraph" w:styleId="a7">
    <w:name w:val="Subtitle"/>
    <w:basedOn w:val="a"/>
    <w:next w:val="a"/>
    <w:link w:val="a8"/>
    <w:qFormat/>
    <w:rsid w:val="00261C91"/>
    <w:pPr>
      <w:spacing w:after="60" w:line="240" w:lineRule="auto"/>
      <w:ind w:firstLine="0"/>
      <w:jc w:val="center"/>
    </w:pPr>
    <w:rPr>
      <w:rFonts w:ascii="Calibri" w:eastAsia="Calibri" w:hAnsi="Calibri" w:cs="Calibri"/>
      <w:color w:val="000000"/>
      <w:sz w:val="24"/>
      <w:szCs w:val="24"/>
    </w:rPr>
  </w:style>
  <w:style w:type="character" w:customStyle="1" w:styleId="a8">
    <w:name w:val="Подзаголовок Знак"/>
    <w:basedOn w:val="a0"/>
    <w:link w:val="a7"/>
    <w:rsid w:val="00261C91"/>
    <w:rPr>
      <w:rFonts w:ascii="Calibri" w:eastAsia="Calibri" w:hAnsi="Calibri" w:cs="Calibri"/>
      <w:color w:val="000000"/>
      <w:sz w:val="24"/>
      <w:szCs w:val="24"/>
      <w:lang w:val="ru" w:eastAsia="ru-RU"/>
    </w:rPr>
  </w:style>
  <w:style w:type="table" w:customStyle="1" w:styleId="TableNormal">
    <w:name w:val="TableNormal"/>
    <w:qFormat/>
    <w:rsid w:val="00261C91"/>
    <w:pPr>
      <w:spacing w:after="0" w:line="240" w:lineRule="auto"/>
    </w:pPr>
    <w:rPr>
      <w:rFonts w:ascii="Times New Roman" w:eastAsia="SimSun" w:hAnsi="Times New Roman" w:cs="Times New Roman"/>
      <w:sz w:val="20"/>
      <w:szCs w:val="20"/>
      <w:lang w:eastAsia="ru-RU"/>
    </w:rPr>
    <w:tblPr>
      <w:tblCellMar>
        <w:top w:w="100" w:type="dxa"/>
        <w:left w:w="100" w:type="dxa"/>
        <w:bottom w:w="100" w:type="dxa"/>
        <w:right w:w="100" w:type="dxa"/>
      </w:tblCellMar>
    </w:tblPr>
  </w:style>
  <w:style w:type="table" w:customStyle="1" w:styleId="Style10">
    <w:name w:val="_Style 10"/>
    <w:basedOn w:val="TableNormal"/>
    <w:qFormat/>
    <w:rsid w:val="00261C91"/>
    <w:tblPr>
      <w:tblCellMar>
        <w:top w:w="0" w:type="dxa"/>
        <w:left w:w="108" w:type="dxa"/>
        <w:bottom w:w="0" w:type="dxa"/>
        <w:right w:w="108" w:type="dxa"/>
      </w:tblCellMar>
    </w:tblPr>
  </w:style>
  <w:style w:type="table" w:customStyle="1" w:styleId="Style11">
    <w:name w:val="_Style 11"/>
    <w:basedOn w:val="TableNormal"/>
    <w:qFormat/>
    <w:rsid w:val="00261C91"/>
    <w:tblPr>
      <w:tblCellMar>
        <w:top w:w="0" w:type="dxa"/>
        <w:left w:w="108" w:type="dxa"/>
        <w:bottom w:w="0" w:type="dxa"/>
        <w:right w:w="108" w:type="dxa"/>
      </w:tblCellMar>
    </w:tblPr>
  </w:style>
  <w:style w:type="table" w:customStyle="1" w:styleId="Style12">
    <w:name w:val="_Style 12"/>
    <w:basedOn w:val="TableNormal"/>
    <w:qFormat/>
    <w:rsid w:val="00261C91"/>
    <w:pPr>
      <w:widowControl w:val="0"/>
    </w:pPr>
    <w:rPr>
      <w:rFonts w:ascii="Calibri" w:eastAsia="Calibri" w:hAnsi="Calibri" w:cs="Calibri"/>
      <w:sz w:val="22"/>
      <w:szCs w:val="22"/>
    </w:rPr>
    <w:tblPr>
      <w:tblCellMar>
        <w:top w:w="0" w:type="dxa"/>
        <w:left w:w="108" w:type="dxa"/>
        <w:bottom w:w="0" w:type="dxa"/>
        <w:right w:w="108" w:type="dxa"/>
      </w:tblCellMar>
    </w:tblPr>
  </w:style>
  <w:style w:type="table" w:customStyle="1" w:styleId="Style13">
    <w:name w:val="_Style 13"/>
    <w:basedOn w:val="TableNormal"/>
    <w:qFormat/>
    <w:rsid w:val="00261C91"/>
    <w:tblPr>
      <w:tblCellMar>
        <w:top w:w="0" w:type="dxa"/>
        <w:left w:w="115" w:type="dxa"/>
        <w:bottom w:w="0" w:type="dxa"/>
        <w:right w:w="115" w:type="dxa"/>
      </w:tblCellMar>
    </w:tblPr>
  </w:style>
  <w:style w:type="table" w:customStyle="1" w:styleId="Style14">
    <w:name w:val="_Style 14"/>
    <w:basedOn w:val="TableNormal"/>
    <w:qFormat/>
    <w:rsid w:val="00261C91"/>
    <w:tblPr>
      <w:tblCellMar>
        <w:top w:w="0" w:type="dxa"/>
        <w:left w:w="108" w:type="dxa"/>
        <w:bottom w:w="0" w:type="dxa"/>
        <w:right w:w="108" w:type="dxa"/>
      </w:tblCellMar>
    </w:tblPr>
  </w:style>
  <w:style w:type="table" w:customStyle="1" w:styleId="Style15">
    <w:name w:val="_Style 15"/>
    <w:basedOn w:val="TableNormal"/>
    <w:qFormat/>
    <w:rsid w:val="00261C91"/>
    <w:tblPr>
      <w:tblCellMar>
        <w:top w:w="0" w:type="dxa"/>
        <w:left w:w="108" w:type="dxa"/>
        <w:bottom w:w="0" w:type="dxa"/>
        <w:right w:w="108" w:type="dxa"/>
      </w:tblCellMar>
    </w:tblPr>
  </w:style>
  <w:style w:type="paragraph" w:styleId="a9">
    <w:name w:val="List Paragraph"/>
    <w:basedOn w:val="a"/>
    <w:uiPriority w:val="99"/>
    <w:rsid w:val="00261C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kif.donstu.ru/te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92</Pages>
  <Words>23380</Words>
  <Characters>133266</Characters>
  <Application>Microsoft Office Word</Application>
  <DocSecurity>0</DocSecurity>
  <Lines>1110</Lines>
  <Paragraphs>312</Paragraphs>
  <ScaleCrop>false</ScaleCrop>
  <Company/>
  <LinksUpToDate>false</LinksUpToDate>
  <CharactersWithSpaces>156334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2</cp:revision>
  <dcterms:created xsi:type="dcterms:W3CDTF">2026-07-14T07:17:00Z</dcterms:created>
  <dcterms:modified xsi:type="dcterms:W3CDTF">2026-07-14T07:17:00Z</dcterms:modified>
</cp:coreProperties>
</file>